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0B4BE" w14:textId="68422609" w:rsidR="00D17D5F" w:rsidRPr="00FF5E26" w:rsidRDefault="00C20215" w:rsidP="00D17D5F">
      <w:pPr>
        <w:pStyle w:val="BlockText"/>
        <w:spacing w:line="360" w:lineRule="auto"/>
        <w:ind w:right="-765"/>
        <w:jc w:val="center"/>
        <w:rPr>
          <w:rFonts w:ascii="Arial" w:hAnsi="Arial" w:cs="Arial"/>
          <w:b/>
          <w:sz w:val="40"/>
        </w:rPr>
      </w:pPr>
      <w:r>
        <w:rPr>
          <w:rFonts w:cs="Arial"/>
          <w:b/>
          <w:noProof/>
          <w:sz w:val="40"/>
          <w14:ligatures w14:val="standardContextual"/>
        </w:rPr>
        <w:drawing>
          <wp:inline distT="0" distB="0" distL="0" distR="0" wp14:anchorId="4CBA21DA" wp14:editId="1BB18855">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2ABA8A81" w14:textId="77777777" w:rsidR="0038479D" w:rsidRPr="00FF5E26" w:rsidRDefault="0038479D" w:rsidP="00C20215">
      <w:pPr>
        <w:pStyle w:val="NoSpacing"/>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606D4FE" w14:textId="77777777" w:rsidR="00041799" w:rsidRPr="004327F7" w:rsidRDefault="00041799" w:rsidP="00041799">
                            <w:pPr>
                              <w:ind w:left="-567" w:right="-765"/>
                              <w:jc w:val="center"/>
                              <w:rPr>
                                <w:rFonts w:ascii="Arial" w:hAnsi="Arial" w:cs="Arial"/>
                                <w:b/>
                                <w:sz w:val="40"/>
                                <w:szCs w:val="40"/>
                                <w:lang w:val="ga"/>
                              </w:rPr>
                            </w:pPr>
                            <w:r w:rsidRPr="004327F7">
                              <w:rPr>
                                <w:rFonts w:ascii="Arial" w:hAnsi="Arial" w:cs="Arial"/>
                                <w:b/>
                                <w:sz w:val="40"/>
                                <w:szCs w:val="40"/>
                                <w:lang w:val="ga"/>
                              </w:rPr>
                              <w:t>Oifigeach</w:t>
                            </w:r>
                            <w:r>
                              <w:rPr>
                                <w:rFonts w:ascii="Arial" w:hAnsi="Arial" w:cs="Arial"/>
                                <w:b/>
                                <w:sz w:val="40"/>
                                <w:szCs w:val="40"/>
                                <w:lang w:val="ga"/>
                              </w:rPr>
                              <w:t xml:space="preserve"> Cúnta</w:t>
                            </w:r>
                            <w:r w:rsidRPr="004327F7">
                              <w:rPr>
                                <w:rFonts w:ascii="Arial" w:hAnsi="Arial" w:cs="Arial"/>
                                <w:b/>
                                <w:sz w:val="40"/>
                                <w:szCs w:val="40"/>
                                <w:lang w:val="ga"/>
                              </w:rPr>
                              <w:t xml:space="preserve"> Foirne </w:t>
                            </w:r>
                          </w:p>
                          <w:p w14:paraId="1F25D5C3" w14:textId="77777777" w:rsidR="00041799" w:rsidRPr="00FF5E26" w:rsidRDefault="00041799" w:rsidP="00041799">
                            <w:pPr>
                              <w:pStyle w:val="BlockText"/>
                              <w:spacing w:line="360" w:lineRule="auto"/>
                              <w:ind w:right="-765"/>
                              <w:jc w:val="center"/>
                              <w:rPr>
                                <w:rFonts w:ascii="Arial" w:hAnsi="Arial" w:cs="Arial"/>
                                <w:b/>
                                <w:sz w:val="36"/>
                                <w:szCs w:val="36"/>
                              </w:rPr>
                            </w:pPr>
                            <w:r>
                              <w:rPr>
                                <w:rFonts w:ascii="Arial" w:hAnsi="Arial" w:cs="Arial"/>
                                <w:b/>
                                <w:sz w:val="36"/>
                                <w:szCs w:val="36"/>
                              </w:rPr>
                              <w:t>(</w:t>
                            </w:r>
                            <w:proofErr w:type="spellStart"/>
                            <w:r w:rsidRPr="004327F7">
                              <w:rPr>
                                <w:rFonts w:ascii="Arial" w:hAnsi="Arial" w:cs="Arial"/>
                                <w:b/>
                                <w:sz w:val="36"/>
                                <w:szCs w:val="36"/>
                              </w:rPr>
                              <w:t>Grád</w:t>
                            </w:r>
                            <w:proofErr w:type="spellEnd"/>
                            <w:r w:rsidRPr="004327F7">
                              <w:rPr>
                                <w:rFonts w:ascii="Arial" w:hAnsi="Arial" w:cs="Arial"/>
                                <w:b/>
                                <w:sz w:val="36"/>
                                <w:szCs w:val="36"/>
                              </w:rPr>
                              <w:t xml:space="preserve"> </w:t>
                            </w:r>
                            <w:r>
                              <w:rPr>
                                <w:rFonts w:ascii="Arial" w:hAnsi="Arial" w:cs="Arial"/>
                                <w:b/>
                                <w:sz w:val="36"/>
                                <w:szCs w:val="36"/>
                              </w:rPr>
                              <w:t>I</w:t>
                            </w:r>
                            <w:r w:rsidRPr="004327F7">
                              <w:rPr>
                                <w:rFonts w:ascii="Arial" w:hAnsi="Arial" w:cs="Arial"/>
                                <w:b/>
                                <w:sz w:val="36"/>
                                <w:szCs w:val="36"/>
                              </w:rPr>
                              <w:t>V)</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606D4FE" w14:textId="77777777" w:rsidR="00041799" w:rsidRPr="004327F7" w:rsidRDefault="00041799" w:rsidP="00041799">
                      <w:pPr>
                        <w:ind w:left="-567" w:right="-765"/>
                        <w:jc w:val="center"/>
                        <w:rPr>
                          <w:rFonts w:ascii="Arial" w:hAnsi="Arial" w:cs="Arial"/>
                          <w:b/>
                          <w:sz w:val="40"/>
                          <w:szCs w:val="40"/>
                          <w:lang w:val="ga"/>
                        </w:rPr>
                      </w:pPr>
                      <w:r w:rsidRPr="004327F7">
                        <w:rPr>
                          <w:rFonts w:ascii="Arial" w:hAnsi="Arial" w:cs="Arial"/>
                          <w:b/>
                          <w:sz w:val="40"/>
                          <w:szCs w:val="40"/>
                          <w:lang w:val="ga"/>
                        </w:rPr>
                        <w:t>Oifigeach</w:t>
                      </w:r>
                      <w:r>
                        <w:rPr>
                          <w:rFonts w:ascii="Arial" w:hAnsi="Arial" w:cs="Arial"/>
                          <w:b/>
                          <w:sz w:val="40"/>
                          <w:szCs w:val="40"/>
                          <w:lang w:val="ga"/>
                        </w:rPr>
                        <w:t xml:space="preserve"> Cúnta</w:t>
                      </w:r>
                      <w:r w:rsidRPr="004327F7">
                        <w:rPr>
                          <w:rFonts w:ascii="Arial" w:hAnsi="Arial" w:cs="Arial"/>
                          <w:b/>
                          <w:sz w:val="40"/>
                          <w:szCs w:val="40"/>
                          <w:lang w:val="ga"/>
                        </w:rPr>
                        <w:t xml:space="preserve"> Foirne </w:t>
                      </w:r>
                    </w:p>
                    <w:p w14:paraId="1F25D5C3" w14:textId="77777777" w:rsidR="00041799" w:rsidRPr="00FF5E26" w:rsidRDefault="00041799" w:rsidP="00041799">
                      <w:pPr>
                        <w:pStyle w:val="BlockText"/>
                        <w:spacing w:line="360" w:lineRule="auto"/>
                        <w:ind w:right="-765"/>
                        <w:jc w:val="center"/>
                        <w:rPr>
                          <w:rFonts w:ascii="Arial" w:hAnsi="Arial" w:cs="Arial"/>
                          <w:b/>
                          <w:sz w:val="36"/>
                          <w:szCs w:val="36"/>
                        </w:rPr>
                      </w:pPr>
                      <w:r>
                        <w:rPr>
                          <w:rFonts w:ascii="Arial" w:hAnsi="Arial" w:cs="Arial"/>
                          <w:b/>
                          <w:sz w:val="36"/>
                          <w:szCs w:val="36"/>
                        </w:rPr>
                        <w:t>(</w:t>
                      </w:r>
                      <w:proofErr w:type="spellStart"/>
                      <w:r w:rsidRPr="004327F7">
                        <w:rPr>
                          <w:rFonts w:ascii="Arial" w:hAnsi="Arial" w:cs="Arial"/>
                          <w:b/>
                          <w:sz w:val="36"/>
                          <w:szCs w:val="36"/>
                        </w:rPr>
                        <w:t>Grád</w:t>
                      </w:r>
                      <w:proofErr w:type="spellEnd"/>
                      <w:r w:rsidRPr="004327F7">
                        <w:rPr>
                          <w:rFonts w:ascii="Arial" w:hAnsi="Arial" w:cs="Arial"/>
                          <w:b/>
                          <w:sz w:val="36"/>
                          <w:szCs w:val="36"/>
                        </w:rPr>
                        <w:t xml:space="preserve"> </w:t>
                      </w:r>
                      <w:r>
                        <w:rPr>
                          <w:rFonts w:ascii="Arial" w:hAnsi="Arial" w:cs="Arial"/>
                          <w:b/>
                          <w:sz w:val="36"/>
                          <w:szCs w:val="36"/>
                        </w:rPr>
                        <w:t>I</w:t>
                      </w:r>
                      <w:r w:rsidRPr="004327F7">
                        <w:rPr>
                          <w:rFonts w:ascii="Arial" w:hAnsi="Arial" w:cs="Arial"/>
                          <w:b/>
                          <w:sz w:val="36"/>
                          <w:szCs w:val="36"/>
                        </w:rPr>
                        <w:t>V)</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28162681" w14:textId="77777777" w:rsidR="00041799" w:rsidRPr="00600C05" w:rsidRDefault="00041799" w:rsidP="00041799">
      <w:pPr>
        <w:tabs>
          <w:tab w:val="left" w:pos="748"/>
          <w:tab w:val="left" w:pos="3927"/>
        </w:tabs>
        <w:ind w:right="-327"/>
        <w:jc w:val="center"/>
        <w:rPr>
          <w:rFonts w:ascii="Arial" w:hAnsi="Arial" w:cs="Arial"/>
          <w:b/>
          <w:color w:val="C0504D"/>
          <w:sz w:val="28"/>
          <w:szCs w:val="28"/>
          <w:lang w:val="ga"/>
        </w:rPr>
      </w:pPr>
      <w:r w:rsidRPr="004929DD">
        <w:rPr>
          <w:rFonts w:ascii="Arial" w:hAnsi="Arial" w:cs="Arial"/>
          <w:b/>
          <w:color w:val="C0504D"/>
          <w:sz w:val="36"/>
          <w:szCs w:val="36"/>
          <w:u w:val="single"/>
          <w:lang w:val="en-US"/>
        </w:rPr>
        <w:t xml:space="preserve">4.00pm </w:t>
      </w:r>
      <w:proofErr w:type="spellStart"/>
      <w:r w:rsidRPr="004929DD">
        <w:rPr>
          <w:rFonts w:ascii="Arial" w:hAnsi="Arial" w:cs="Arial"/>
          <w:b/>
          <w:color w:val="C0504D"/>
          <w:sz w:val="36"/>
          <w:szCs w:val="36"/>
          <w:u w:val="single"/>
          <w:lang w:val="en-US"/>
        </w:rPr>
        <w:t>Dé</w:t>
      </w:r>
      <w:proofErr w:type="spellEnd"/>
      <w:r w:rsidRPr="004929DD">
        <w:rPr>
          <w:rFonts w:ascii="Arial" w:hAnsi="Arial" w:cs="Arial"/>
          <w:b/>
          <w:color w:val="C0504D"/>
          <w:sz w:val="36"/>
          <w:szCs w:val="36"/>
          <w:u w:val="single"/>
          <w:lang w:val="en-US"/>
        </w:rPr>
        <w:t xml:space="preserve"> Luain, 14 </w:t>
      </w:r>
      <w:proofErr w:type="spellStart"/>
      <w:r w:rsidRPr="004929DD">
        <w:rPr>
          <w:rFonts w:ascii="Arial" w:hAnsi="Arial" w:cs="Arial"/>
          <w:b/>
          <w:color w:val="C0504D"/>
          <w:sz w:val="36"/>
          <w:szCs w:val="36"/>
          <w:u w:val="single"/>
          <w:lang w:val="en-US"/>
        </w:rPr>
        <w:t>Deireadh</w:t>
      </w:r>
      <w:proofErr w:type="spellEnd"/>
      <w:r w:rsidRPr="004929DD">
        <w:rPr>
          <w:rFonts w:ascii="Arial" w:hAnsi="Arial" w:cs="Arial"/>
          <w:b/>
          <w:color w:val="C0504D"/>
          <w:sz w:val="36"/>
          <w:szCs w:val="36"/>
          <w:u w:val="single"/>
          <w:lang w:val="en-US"/>
        </w:rPr>
        <w:t xml:space="preserve"> </w:t>
      </w:r>
      <w:proofErr w:type="spellStart"/>
      <w:r w:rsidRPr="004929DD">
        <w:rPr>
          <w:rFonts w:ascii="Arial" w:hAnsi="Arial" w:cs="Arial"/>
          <w:b/>
          <w:color w:val="C0504D"/>
          <w:sz w:val="36"/>
          <w:szCs w:val="36"/>
          <w:u w:val="single"/>
          <w:lang w:val="en-US"/>
        </w:rPr>
        <w:t>Fómhair</w:t>
      </w:r>
      <w:proofErr w:type="spellEnd"/>
      <w:r w:rsidRPr="004929DD">
        <w:rPr>
          <w:rFonts w:ascii="Arial" w:hAnsi="Arial" w:cs="Arial"/>
          <w:b/>
          <w:color w:val="C0504D"/>
          <w:sz w:val="36"/>
          <w:szCs w:val="36"/>
          <w:u w:val="single"/>
          <w:lang w:val="en-US"/>
        </w:rPr>
        <w:t xml:space="preserve"> 2024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63146820" w14:textId="77777777" w:rsidR="004327F7"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75E1DDC3" w14:textId="77777777" w:rsidR="004327F7"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6E5DBD1F" w14:textId="77777777" w:rsidR="004327F7"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Gaillimh</w:t>
      </w:r>
      <w:proofErr w:type="spellEnd"/>
      <w:r w:rsidRPr="00FF5E26">
        <w:rPr>
          <w:rFonts w:ascii="Arial" w:hAnsi="Arial" w:cs="Arial"/>
          <w:b/>
          <w:szCs w:val="24"/>
          <w:lang w:val="en-IE"/>
        </w:rPr>
        <w:t>.</w:t>
      </w:r>
    </w:p>
    <w:p w14:paraId="0B0E0312" w14:textId="75057B72"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Default="001E660F" w:rsidP="00482D73">
      <w:pPr>
        <w:widowControl/>
        <w:suppressAutoHyphens w:val="0"/>
        <w:spacing w:after="200" w:line="276" w:lineRule="auto"/>
        <w:rPr>
          <w:rFonts w:ascii="Arial" w:hAnsi="Arial" w:cs="Arial"/>
          <w:b/>
          <w:bCs/>
          <w:sz w:val="16"/>
          <w:szCs w:val="16"/>
        </w:rPr>
      </w:pPr>
    </w:p>
    <w:p w14:paraId="01456CE9" w14:textId="77777777" w:rsidR="00C20215" w:rsidRPr="00FF5E26" w:rsidRDefault="00C20215"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424E6091"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DC0B90">
        <w:rPr>
          <w:rFonts w:ascii="Arial" w:hAnsi="Arial" w:cs="Arial"/>
        </w:rPr>
        <w:t>Roinn</w:t>
      </w:r>
      <w:proofErr w:type="spellEnd"/>
      <w:r w:rsidRPr="00DC0B90">
        <w:rPr>
          <w:rFonts w:ascii="Arial" w:hAnsi="Arial" w:cs="Arial"/>
        </w:rPr>
        <w:t xml:space="preserve"> 2</w:t>
      </w:r>
      <w:proofErr w:type="gramStart"/>
      <w:r w:rsidRPr="00DC0B90">
        <w:rPr>
          <w:rFonts w:ascii="Arial" w:hAnsi="Arial" w:cs="Arial"/>
        </w:rPr>
        <w:t xml:space="preserve">)  </w:t>
      </w:r>
      <w:proofErr w:type="spellStart"/>
      <w:r w:rsidRPr="00DC0B90">
        <w:rPr>
          <w:rFonts w:ascii="Arial" w:hAnsi="Arial" w:cs="Arial"/>
        </w:rPr>
        <w:t>agus</w:t>
      </w:r>
      <w:proofErr w:type="spellEnd"/>
      <w:proofErr w:type="gramEnd"/>
      <w:r w:rsidRPr="00DC0B90">
        <w:rPr>
          <w:rFonts w:ascii="Arial" w:hAnsi="Arial" w:cs="Arial"/>
        </w:rPr>
        <w:t xml:space="preserve"> </w:t>
      </w:r>
      <w:proofErr w:type="spellStart"/>
      <w:r w:rsidRPr="00DC0B90">
        <w:rPr>
          <w:rFonts w:ascii="Arial" w:hAnsi="Arial" w:cs="Arial"/>
        </w:rPr>
        <w:t>na</w:t>
      </w:r>
      <w:proofErr w:type="spellEnd"/>
      <w:r w:rsidR="005D478E" w:rsidRPr="00DC0B90">
        <w:rPr>
          <w:rFonts w:ascii="Arial" w:hAnsi="Arial" w:cs="Arial"/>
        </w:rPr>
        <w:t xml:space="preserve"> </w:t>
      </w:r>
      <w:proofErr w:type="spellStart"/>
      <w:r w:rsidRPr="00DC0B90">
        <w:rPr>
          <w:rFonts w:ascii="Arial" w:hAnsi="Arial" w:cs="Arial"/>
        </w:rPr>
        <w:t>doiciméid</w:t>
      </w:r>
      <w:proofErr w:type="spellEnd"/>
      <w:r w:rsidRPr="00DC0B90">
        <w:rPr>
          <w:rFonts w:ascii="Arial" w:hAnsi="Arial" w:cs="Arial"/>
        </w:rPr>
        <w:t xml:space="preserve"> </w:t>
      </w:r>
      <w:proofErr w:type="spellStart"/>
      <w:r w:rsidRPr="00DC0B90">
        <w:rPr>
          <w:rFonts w:ascii="Arial" w:hAnsi="Arial" w:cs="Arial"/>
        </w:rPr>
        <w:t>uile</w:t>
      </w:r>
      <w:proofErr w:type="spellEnd"/>
      <w:r w:rsidRPr="00DC0B90">
        <w:rPr>
          <w:rFonts w:ascii="Arial" w:hAnsi="Arial" w:cs="Arial"/>
        </w:rPr>
        <w:t xml:space="preserve"> a </w:t>
      </w:r>
      <w:proofErr w:type="spellStart"/>
      <w:r w:rsidRPr="00DC0B90">
        <w:rPr>
          <w:rFonts w:ascii="Arial" w:hAnsi="Arial" w:cs="Arial"/>
        </w:rPr>
        <w:t>iarradh</w:t>
      </w:r>
      <w:proofErr w:type="spellEnd"/>
      <w:r w:rsidRPr="00DC0B90">
        <w:rPr>
          <w:rFonts w:ascii="Arial" w:hAnsi="Arial" w:cs="Arial"/>
        </w:rPr>
        <w:t xml:space="preserve"> a chur </w:t>
      </w:r>
      <w:proofErr w:type="spellStart"/>
      <w:r w:rsidRPr="00DC0B90">
        <w:rPr>
          <w:rFonts w:ascii="Arial" w:hAnsi="Arial" w:cs="Arial"/>
        </w:rPr>
        <w:t>san</w:t>
      </w:r>
      <w:proofErr w:type="spellEnd"/>
      <w:r w:rsidRPr="00DC0B90">
        <w:rPr>
          <w:rFonts w:ascii="Arial" w:hAnsi="Arial" w:cs="Arial"/>
        </w:rPr>
        <w:t xml:space="preserve"> </w:t>
      </w:r>
      <w:proofErr w:type="spellStart"/>
      <w:r w:rsidRPr="00DC0B90">
        <w:rPr>
          <w:rFonts w:ascii="Arial" w:hAnsi="Arial" w:cs="Arial"/>
        </w:rPr>
        <w:t>áireamh</w:t>
      </w:r>
      <w:proofErr w:type="spellEnd"/>
      <w:r w:rsidRPr="00DC0B90">
        <w:rPr>
          <w:rFonts w:ascii="Arial" w:hAnsi="Arial" w:cs="Arial"/>
        </w:rPr>
        <w:t xml:space="preserve">  </w:t>
      </w:r>
      <w:proofErr w:type="spellStart"/>
      <w:r w:rsidRPr="00DC0B90">
        <w:rPr>
          <w:rFonts w:ascii="Arial" w:hAnsi="Arial" w:cs="Arial"/>
        </w:rPr>
        <w:t>faoi</w:t>
      </w:r>
      <w:proofErr w:type="spellEnd"/>
      <w:r w:rsidRPr="00DC0B90">
        <w:rPr>
          <w:rFonts w:ascii="Arial" w:hAnsi="Arial" w:cs="Arial"/>
        </w:rPr>
        <w:t xml:space="preserve">  </w:t>
      </w:r>
      <w:r w:rsidR="00041799" w:rsidRPr="004929DD">
        <w:rPr>
          <w:rFonts w:ascii="Arial" w:hAnsi="Arial" w:cs="Arial"/>
          <w:b/>
          <w:bCs/>
          <w:u w:val="single"/>
        </w:rPr>
        <w:t xml:space="preserve">4.00pm </w:t>
      </w:r>
      <w:proofErr w:type="spellStart"/>
      <w:r w:rsidR="00041799" w:rsidRPr="004929DD">
        <w:rPr>
          <w:rFonts w:ascii="Arial" w:hAnsi="Arial" w:cs="Arial"/>
          <w:b/>
          <w:bCs/>
          <w:u w:val="single"/>
        </w:rPr>
        <w:t>Dé</w:t>
      </w:r>
      <w:proofErr w:type="spellEnd"/>
      <w:r w:rsidR="00041799" w:rsidRPr="004929DD">
        <w:rPr>
          <w:rFonts w:ascii="Arial" w:hAnsi="Arial" w:cs="Arial"/>
          <w:b/>
          <w:bCs/>
          <w:u w:val="single"/>
        </w:rPr>
        <w:t xml:space="preserve"> Luain, 14 </w:t>
      </w:r>
      <w:proofErr w:type="spellStart"/>
      <w:r w:rsidR="00041799" w:rsidRPr="004929DD">
        <w:rPr>
          <w:rFonts w:ascii="Arial" w:hAnsi="Arial" w:cs="Arial"/>
          <w:b/>
          <w:bCs/>
          <w:u w:val="single"/>
        </w:rPr>
        <w:t>Deireadh</w:t>
      </w:r>
      <w:proofErr w:type="spellEnd"/>
      <w:r w:rsidR="00041799" w:rsidRPr="004929DD">
        <w:rPr>
          <w:rFonts w:ascii="Arial" w:hAnsi="Arial" w:cs="Arial"/>
          <w:b/>
          <w:bCs/>
          <w:u w:val="single"/>
        </w:rPr>
        <w:t xml:space="preserve"> </w:t>
      </w:r>
      <w:proofErr w:type="spellStart"/>
      <w:r w:rsidR="00041799" w:rsidRPr="004929DD">
        <w:rPr>
          <w:rFonts w:ascii="Arial" w:hAnsi="Arial" w:cs="Arial"/>
          <w:b/>
          <w:bCs/>
          <w:u w:val="single"/>
        </w:rPr>
        <w:t>Fómhair</w:t>
      </w:r>
      <w:proofErr w:type="spellEnd"/>
      <w:r w:rsidR="00041799" w:rsidRPr="004929DD">
        <w:rPr>
          <w:rFonts w:ascii="Arial" w:hAnsi="Arial" w:cs="Arial"/>
          <w:b/>
          <w:bCs/>
          <w:u w:val="single"/>
        </w:rPr>
        <w:t xml:space="preserve"> 2024</w:t>
      </w:r>
      <w:r w:rsidR="00041799" w:rsidRPr="004929DD">
        <w:rPr>
          <w:rFonts w:ascii="Arial" w:hAnsi="Arial" w:cs="Arial"/>
          <w:u w:val="single"/>
        </w:rPr>
        <w:t>.</w:t>
      </w:r>
      <w:r w:rsidR="005D478E" w:rsidRPr="00DC0B90">
        <w:rPr>
          <w:rFonts w:ascii="Arial" w:hAnsi="Arial" w:cs="Arial"/>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78F4B88E"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041799" w:rsidRPr="004929DD">
        <w:rPr>
          <w:rFonts w:ascii="Arial" w:hAnsi="Arial" w:cs="Arial"/>
          <w:b/>
          <w:bCs/>
          <w:u w:val="single"/>
        </w:rPr>
        <w:t xml:space="preserve">4.00pm </w:t>
      </w:r>
      <w:proofErr w:type="spellStart"/>
      <w:r w:rsidR="00041799" w:rsidRPr="004929DD">
        <w:rPr>
          <w:rFonts w:ascii="Arial" w:hAnsi="Arial" w:cs="Arial"/>
          <w:b/>
          <w:bCs/>
          <w:u w:val="single"/>
        </w:rPr>
        <w:t>Dé</w:t>
      </w:r>
      <w:proofErr w:type="spellEnd"/>
      <w:r w:rsidR="00041799" w:rsidRPr="004929DD">
        <w:rPr>
          <w:rFonts w:ascii="Arial" w:hAnsi="Arial" w:cs="Arial"/>
          <w:b/>
          <w:bCs/>
          <w:u w:val="single"/>
        </w:rPr>
        <w:t xml:space="preserve"> Luain, 14 </w:t>
      </w:r>
      <w:proofErr w:type="spellStart"/>
      <w:r w:rsidR="00041799" w:rsidRPr="004929DD">
        <w:rPr>
          <w:rFonts w:ascii="Arial" w:hAnsi="Arial" w:cs="Arial"/>
          <w:b/>
          <w:bCs/>
          <w:u w:val="single"/>
        </w:rPr>
        <w:t>Deireadh</w:t>
      </w:r>
      <w:proofErr w:type="spellEnd"/>
      <w:r w:rsidR="00041799" w:rsidRPr="004929DD">
        <w:rPr>
          <w:rFonts w:ascii="Arial" w:hAnsi="Arial" w:cs="Arial"/>
          <w:b/>
          <w:bCs/>
          <w:u w:val="single"/>
        </w:rPr>
        <w:t xml:space="preserve"> </w:t>
      </w:r>
      <w:proofErr w:type="spellStart"/>
      <w:r w:rsidR="00041799" w:rsidRPr="004929DD">
        <w:rPr>
          <w:rFonts w:ascii="Arial" w:hAnsi="Arial" w:cs="Arial"/>
          <w:b/>
          <w:bCs/>
          <w:u w:val="single"/>
        </w:rPr>
        <w:t>Fómhair</w:t>
      </w:r>
      <w:proofErr w:type="spellEnd"/>
      <w:r w:rsidR="00041799" w:rsidRPr="004929DD">
        <w:rPr>
          <w:rFonts w:ascii="Arial" w:hAnsi="Arial" w:cs="Arial"/>
          <w:b/>
          <w:bCs/>
          <w:u w:val="single"/>
        </w:rPr>
        <w:t xml:space="preserve"> </w:t>
      </w:r>
      <w:proofErr w:type="gramStart"/>
      <w:r w:rsidR="00041799" w:rsidRPr="004929DD">
        <w:rPr>
          <w:rFonts w:ascii="Arial" w:hAnsi="Arial" w:cs="Arial"/>
          <w:b/>
          <w:bCs/>
          <w:u w:val="single"/>
        </w:rPr>
        <w:t>2024</w:t>
      </w:r>
      <w:r w:rsidR="00041799" w:rsidRPr="004929DD">
        <w:rPr>
          <w:rFonts w:ascii="Arial" w:hAnsi="Arial" w:cs="Arial"/>
          <w:u w:val="single"/>
        </w:rPr>
        <w:t>.</w:t>
      </w:r>
      <w:r w:rsidRPr="00DC0B90">
        <w:rPr>
          <w:rFonts w:ascii="Arial" w:hAnsi="Arial" w:cs="Arial"/>
          <w:b/>
          <w:u w:val="single"/>
          <w:lang w:val="en-US"/>
        </w:rPr>
        <w:t>.</w:t>
      </w:r>
      <w:proofErr w:type="gramEnd"/>
      <w:r w:rsidRPr="00FF5E26">
        <w:rPr>
          <w:rFonts w:ascii="Arial" w:hAnsi="Arial" w:cs="Arial"/>
          <w:b/>
          <w:u w:val="single"/>
          <w:lang w:val="en-US"/>
        </w:rPr>
        <w:t xml:space="preserve"> </w:t>
      </w:r>
      <w:proofErr w:type="spellStart"/>
      <w:r w:rsidRPr="00DC0B90">
        <w:rPr>
          <w:rFonts w:ascii="Arial" w:hAnsi="Arial" w:cs="Arial"/>
          <w:b/>
        </w:rPr>
        <w:t>Cinntigh</w:t>
      </w:r>
      <w:proofErr w:type="spellEnd"/>
      <w:r w:rsidRPr="00DC0B90">
        <w:rPr>
          <w:rFonts w:ascii="Arial" w:hAnsi="Arial" w:cs="Arial"/>
          <w:b/>
        </w:rPr>
        <w:t xml:space="preserve"> go </w:t>
      </w:r>
      <w:proofErr w:type="spellStart"/>
      <w:r w:rsidRPr="00DC0B90">
        <w:rPr>
          <w:rFonts w:ascii="Arial" w:hAnsi="Arial" w:cs="Arial"/>
          <w:b/>
        </w:rPr>
        <w:t>bhfuil</w:t>
      </w:r>
      <w:proofErr w:type="spellEnd"/>
      <w:r w:rsidRPr="00DC0B90">
        <w:rPr>
          <w:rFonts w:ascii="Arial" w:hAnsi="Arial" w:cs="Arial"/>
          <w:b/>
        </w:rPr>
        <w:t xml:space="preserve"> “</w:t>
      </w:r>
      <w:proofErr w:type="spellStart"/>
      <w:r w:rsidR="00DC0B90" w:rsidRPr="00DC0B90">
        <w:rPr>
          <w:rFonts w:ascii="Arial" w:hAnsi="Arial" w:cs="Arial"/>
          <w:b/>
        </w:rPr>
        <w:t>Oifigeach</w:t>
      </w:r>
      <w:proofErr w:type="spellEnd"/>
      <w:r w:rsidR="00041799">
        <w:rPr>
          <w:rFonts w:ascii="Arial" w:hAnsi="Arial" w:cs="Arial"/>
          <w:b/>
        </w:rPr>
        <w:t xml:space="preserve"> </w:t>
      </w:r>
      <w:proofErr w:type="spellStart"/>
      <w:r w:rsidR="00041799">
        <w:rPr>
          <w:rFonts w:ascii="Arial" w:hAnsi="Arial" w:cs="Arial"/>
          <w:b/>
        </w:rPr>
        <w:t>Cúnta</w:t>
      </w:r>
      <w:proofErr w:type="spellEnd"/>
      <w:r w:rsidR="00DC0B90" w:rsidRPr="00DC0B90">
        <w:rPr>
          <w:rFonts w:ascii="Arial" w:hAnsi="Arial" w:cs="Arial"/>
          <w:b/>
        </w:rPr>
        <w:t xml:space="preserve"> </w:t>
      </w:r>
      <w:proofErr w:type="spellStart"/>
      <w:r w:rsidR="00DC0B90" w:rsidRPr="00DC0B90">
        <w:rPr>
          <w:rFonts w:ascii="Arial" w:hAnsi="Arial" w:cs="Arial"/>
          <w:b/>
        </w:rPr>
        <w:t>Foirne</w:t>
      </w:r>
      <w:proofErr w:type="spellEnd"/>
      <w:r w:rsidRPr="00DC0B90">
        <w:rPr>
          <w:rFonts w:ascii="Arial" w:hAnsi="Arial" w:cs="Arial"/>
          <w:b/>
        </w:rPr>
        <w:t xml:space="preserve">” </w:t>
      </w:r>
      <w:proofErr w:type="spellStart"/>
      <w:r w:rsidRPr="00DC0B90">
        <w:rPr>
          <w:rFonts w:ascii="Arial" w:hAnsi="Arial" w:cs="Arial"/>
          <w:b/>
        </w:rPr>
        <w:t>scríofa</w:t>
      </w:r>
      <w:proofErr w:type="spellEnd"/>
      <w:r w:rsidRPr="00DC0B90">
        <w:rPr>
          <w:rFonts w:ascii="Arial" w:hAnsi="Arial" w:cs="Arial"/>
          <w:b/>
        </w:rPr>
        <w:t xml:space="preserve"> </w:t>
      </w:r>
      <w:proofErr w:type="spellStart"/>
      <w:r w:rsidRPr="00DC0B90">
        <w:rPr>
          <w:rFonts w:ascii="Arial" w:hAnsi="Arial" w:cs="Arial"/>
          <w:b/>
        </w:rPr>
        <w:t>sa</w:t>
      </w:r>
      <w:proofErr w:type="spellEnd"/>
      <w:r w:rsidRPr="00DC0B90">
        <w:rPr>
          <w:rFonts w:ascii="Arial" w:hAnsi="Arial" w:cs="Arial"/>
          <w:b/>
        </w:rPr>
        <w:t xml:space="preserve"> </w:t>
      </w:r>
      <w:proofErr w:type="spellStart"/>
      <w:r w:rsidRPr="00DC0B90">
        <w:rPr>
          <w:rFonts w:ascii="Arial" w:hAnsi="Arial" w:cs="Arial"/>
          <w:b/>
        </w:rPr>
        <w:t>bharra</w:t>
      </w:r>
      <w:proofErr w:type="spellEnd"/>
      <w:r w:rsidRPr="00DC0B90">
        <w:rPr>
          <w:rFonts w:ascii="Arial" w:hAnsi="Arial" w:cs="Arial"/>
          <w:b/>
        </w:rPr>
        <w:t xml:space="preserve"> </w:t>
      </w:r>
      <w:proofErr w:type="spellStart"/>
      <w:r w:rsidRPr="00DC0B90">
        <w:rPr>
          <w:rFonts w:ascii="Arial" w:hAnsi="Arial" w:cs="Arial"/>
          <w:b/>
        </w:rPr>
        <w:t>ábhair</w:t>
      </w:r>
      <w:proofErr w:type="spellEnd"/>
      <w:r w:rsidR="00DC0B90" w:rsidRPr="00DC0B90">
        <w:rPr>
          <w:rFonts w:ascii="Arial" w:hAnsi="Arial" w:cs="Arial"/>
          <w:b/>
        </w:rPr>
        <w:t>.</w:t>
      </w:r>
    </w:p>
    <w:p w14:paraId="7E1FC8ED" w14:textId="77777777" w:rsidR="005D478E" w:rsidRPr="00FF5E26" w:rsidRDefault="005D478E" w:rsidP="00FF5E26">
      <w:pPr>
        <w:rPr>
          <w:rFonts w:ascii="Arial" w:hAnsi="Arial" w:cs="Arial"/>
          <w:b/>
          <w:u w:val="single"/>
          <w:lang w:val="ga"/>
        </w:rPr>
      </w:pPr>
    </w:p>
    <w:p w14:paraId="0CB725A5" w14:textId="7861E2EC"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w:t>
      </w:r>
      <w:r w:rsidR="00DC0B90">
        <w:rPr>
          <w:rFonts w:ascii="Arial" w:hAnsi="Arial" w:cs="Arial"/>
          <w:szCs w:val="24"/>
        </w:rPr>
        <w:t xml:space="preserve"> </w:t>
      </w:r>
      <w:r w:rsidRPr="00FF5E26">
        <w:rPr>
          <w:rFonts w:ascii="Arial" w:hAnsi="Arial" w:cs="Arial"/>
          <w:szCs w:val="24"/>
        </w:rPr>
        <w:t xml:space="preserve">&amp;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w:t>
      </w:r>
      <w:r w:rsidRPr="003B5647">
        <w:rPr>
          <w:rFonts w:ascii="Arial" w:hAnsi="Arial" w:cs="Arial"/>
          <w:szCs w:val="24"/>
          <w:lang w:val="ga"/>
        </w:rPr>
        <w:t xml:space="preserve">faoi  </w:t>
      </w:r>
      <w:r w:rsidR="00041799" w:rsidRPr="004929DD">
        <w:rPr>
          <w:rFonts w:ascii="Arial" w:hAnsi="Arial" w:cs="Arial"/>
          <w:b/>
          <w:bCs/>
          <w:u w:val="single"/>
        </w:rPr>
        <w:t xml:space="preserve">4.00pm </w:t>
      </w:r>
      <w:proofErr w:type="spellStart"/>
      <w:r w:rsidR="00041799" w:rsidRPr="004929DD">
        <w:rPr>
          <w:rFonts w:ascii="Arial" w:hAnsi="Arial" w:cs="Arial"/>
          <w:b/>
          <w:bCs/>
          <w:u w:val="single"/>
        </w:rPr>
        <w:t>Dé</w:t>
      </w:r>
      <w:proofErr w:type="spellEnd"/>
      <w:r w:rsidR="00041799" w:rsidRPr="004929DD">
        <w:rPr>
          <w:rFonts w:ascii="Arial" w:hAnsi="Arial" w:cs="Arial"/>
          <w:b/>
          <w:bCs/>
          <w:u w:val="single"/>
        </w:rPr>
        <w:t xml:space="preserve"> Luain, 14 </w:t>
      </w:r>
      <w:proofErr w:type="spellStart"/>
      <w:r w:rsidR="00041799" w:rsidRPr="004929DD">
        <w:rPr>
          <w:rFonts w:ascii="Arial" w:hAnsi="Arial" w:cs="Arial"/>
          <w:b/>
          <w:bCs/>
          <w:u w:val="single"/>
        </w:rPr>
        <w:t>Deireadh</w:t>
      </w:r>
      <w:proofErr w:type="spellEnd"/>
      <w:r w:rsidR="00041799" w:rsidRPr="004929DD">
        <w:rPr>
          <w:rFonts w:ascii="Arial" w:hAnsi="Arial" w:cs="Arial"/>
          <w:b/>
          <w:bCs/>
          <w:u w:val="single"/>
        </w:rPr>
        <w:t xml:space="preserve"> </w:t>
      </w:r>
      <w:proofErr w:type="spellStart"/>
      <w:r w:rsidR="00041799" w:rsidRPr="004929DD">
        <w:rPr>
          <w:rFonts w:ascii="Arial" w:hAnsi="Arial" w:cs="Arial"/>
          <w:b/>
          <w:bCs/>
          <w:u w:val="single"/>
        </w:rPr>
        <w:t>Fómhair</w:t>
      </w:r>
      <w:proofErr w:type="spellEnd"/>
      <w:r w:rsidR="00041799" w:rsidRPr="004929DD">
        <w:rPr>
          <w:rFonts w:ascii="Arial" w:hAnsi="Arial" w:cs="Arial"/>
          <w:b/>
          <w:bCs/>
          <w:u w:val="single"/>
        </w:rPr>
        <w:t xml:space="preserve"> 2024</w:t>
      </w:r>
      <w:r w:rsidR="00041799" w:rsidRPr="004929DD">
        <w:rPr>
          <w:rFonts w:ascii="Arial" w:hAnsi="Arial" w:cs="Arial"/>
          <w:u w:val="single"/>
        </w:rPr>
        <w:t>.</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A53773" w:rsidRDefault="00563F2C" w:rsidP="00FF5E26">
      <w:pPr>
        <w:numPr>
          <w:ilvl w:val="0"/>
          <w:numId w:val="1"/>
        </w:numPr>
        <w:rPr>
          <w:rFonts w:ascii="Arial" w:hAnsi="Arial" w:cs="Arial"/>
        </w:rPr>
      </w:pPr>
      <w:r w:rsidRPr="00A53773">
        <w:rPr>
          <w:rFonts w:ascii="Arial" w:hAnsi="Arial" w:cs="Arial"/>
          <w:lang w:val="ga"/>
        </w:rPr>
        <w:t xml:space="preserve">Beidh teastais bhunaidh ag teastáil roimh aon choinne.   </w:t>
      </w:r>
      <w:r w:rsidRPr="00A53773">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A53773" w:rsidRDefault="00563F2C" w:rsidP="00FF5E26">
      <w:pPr>
        <w:rPr>
          <w:rFonts w:ascii="Arial" w:hAnsi="Arial" w:cs="Arial"/>
          <w:u w:val="single"/>
        </w:rPr>
      </w:pPr>
    </w:p>
    <w:p w14:paraId="5FCF58E1" w14:textId="77777777" w:rsidR="00563F2C" w:rsidRPr="00A53773" w:rsidRDefault="00563F2C" w:rsidP="00FF5E26">
      <w:pPr>
        <w:numPr>
          <w:ilvl w:val="0"/>
          <w:numId w:val="1"/>
        </w:numPr>
        <w:rPr>
          <w:rFonts w:ascii="Arial" w:hAnsi="Arial" w:cs="Arial"/>
        </w:rPr>
      </w:pPr>
      <w:r w:rsidRPr="00A53773">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A53773" w:rsidRDefault="00563F2C" w:rsidP="00FF5E26">
      <w:pPr>
        <w:numPr>
          <w:ilvl w:val="0"/>
          <w:numId w:val="1"/>
        </w:numPr>
        <w:spacing w:line="200" w:lineRule="atLeast"/>
        <w:rPr>
          <w:rFonts w:ascii="Arial" w:hAnsi="Arial" w:cs="Arial"/>
        </w:rPr>
      </w:pPr>
      <w:r w:rsidRPr="00A53773">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A25745">
        <w:rPr>
          <w:rFonts w:ascii="Arial" w:hAnsi="Arial" w:cs="Arial"/>
          <w:lang w:val="ga"/>
        </w:rPr>
        <w:t xml:space="preserve">go  </w:t>
      </w:r>
      <w:r w:rsidRPr="00A25745">
        <w:rPr>
          <w:rFonts w:ascii="Arial" w:hAnsi="Arial" w:cs="Arial"/>
          <w:u w:val="single"/>
          <w:lang w:val="ga"/>
        </w:rPr>
        <w:t>bhfaigheann</w:t>
      </w:r>
      <w:r w:rsidRPr="00A25745">
        <w:rPr>
          <w:rFonts w:ascii="Arial" w:hAnsi="Arial" w:cs="Arial"/>
          <w:lang w:val="ga"/>
        </w:rPr>
        <w:t xml:space="preserve"> an Rannóg</w:t>
      </w:r>
      <w:r w:rsidRPr="00FF5E26">
        <w:rPr>
          <w:rFonts w:ascii="Arial" w:hAnsi="Arial" w:cs="Arial"/>
          <w:lang w:val="ga"/>
        </w:rPr>
        <w:t xml:space="preserve">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BFF6F63" w14:textId="77777777" w:rsidR="00FF5E26" w:rsidRPr="003B5647" w:rsidRDefault="00FF5E26" w:rsidP="003B5647">
      <w:pPr>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2FCFBC85" w14:textId="77777777" w:rsidR="00737330" w:rsidRDefault="00737330" w:rsidP="00737330">
      <w:pPr>
        <w:spacing w:line="280" w:lineRule="auto"/>
        <w:rPr>
          <w:rFonts w:asciiTheme="minorHAnsi" w:hAnsiTheme="minorHAnsi" w:cstheme="minorBidi"/>
          <w:lang w:val="ga-IE" w:bidi="ar-SA"/>
        </w:rPr>
      </w:pPr>
      <w:bookmarkStart w:id="3" w:name="_Hlk137468703"/>
    </w:p>
    <w:p w14:paraId="581C41ED" w14:textId="77777777" w:rsidR="00041799" w:rsidRPr="00041799" w:rsidRDefault="00041799" w:rsidP="00041799">
      <w:pPr>
        <w:widowControl/>
        <w:suppressAutoHyphens w:val="0"/>
        <w:spacing w:line="360" w:lineRule="auto"/>
        <w:jc w:val="both"/>
        <w:rPr>
          <w:rFonts w:ascii="Arial" w:eastAsia="Calibri" w:hAnsi="Arial" w:cs="Arial"/>
          <w:color w:val="000000"/>
          <w:kern w:val="0"/>
        </w:rPr>
      </w:pPr>
      <w:r w:rsidRPr="00041799">
        <w:rPr>
          <w:rFonts w:ascii="Arial" w:hAnsi="Arial" w:cs="Arial"/>
          <w:color w:val="000000"/>
        </w:rPr>
        <w:t xml:space="preserve">Is </w:t>
      </w:r>
      <w:proofErr w:type="spellStart"/>
      <w:r w:rsidRPr="00041799">
        <w:rPr>
          <w:rFonts w:ascii="Arial" w:hAnsi="Arial" w:cs="Arial"/>
          <w:color w:val="000000"/>
        </w:rPr>
        <w:t>príomhphost</w:t>
      </w:r>
      <w:proofErr w:type="spellEnd"/>
      <w:r w:rsidRPr="00041799">
        <w:rPr>
          <w:rFonts w:ascii="Arial" w:hAnsi="Arial" w:cs="Arial"/>
          <w:color w:val="000000"/>
        </w:rPr>
        <w:t xml:space="preserve"> </w:t>
      </w:r>
      <w:proofErr w:type="spellStart"/>
      <w:r w:rsidRPr="00041799">
        <w:rPr>
          <w:rFonts w:ascii="Arial" w:hAnsi="Arial" w:cs="Arial"/>
          <w:color w:val="000000"/>
        </w:rPr>
        <w:t>tacaíochta</w:t>
      </w:r>
      <w:proofErr w:type="spellEnd"/>
      <w:r w:rsidRPr="00041799">
        <w:rPr>
          <w:rFonts w:ascii="Arial" w:hAnsi="Arial" w:cs="Arial"/>
          <w:color w:val="000000"/>
        </w:rPr>
        <w:t xml:space="preserve"> é </w:t>
      </w:r>
      <w:proofErr w:type="gramStart"/>
      <w:r w:rsidRPr="00041799">
        <w:rPr>
          <w:rFonts w:ascii="Arial" w:hAnsi="Arial" w:cs="Arial"/>
          <w:color w:val="000000"/>
        </w:rPr>
        <w:t>an</w:t>
      </w:r>
      <w:proofErr w:type="gramEnd"/>
      <w:r w:rsidRPr="00041799">
        <w:rPr>
          <w:rFonts w:ascii="Arial" w:hAnsi="Arial" w:cs="Arial"/>
          <w:color w:val="000000"/>
        </w:rPr>
        <w:t xml:space="preserve"> post mar </w:t>
      </w:r>
      <w:proofErr w:type="spellStart"/>
      <w:r w:rsidRPr="00041799">
        <w:rPr>
          <w:rFonts w:ascii="Arial" w:hAnsi="Arial" w:cs="Arial"/>
          <w:color w:val="000000"/>
        </w:rPr>
        <w:t>Oifigeach</w:t>
      </w:r>
      <w:proofErr w:type="spellEnd"/>
      <w:r w:rsidRPr="00041799">
        <w:rPr>
          <w:rFonts w:ascii="Arial" w:hAnsi="Arial" w:cs="Arial"/>
          <w:color w:val="000000"/>
        </w:rPr>
        <w:t xml:space="preserve"> </w:t>
      </w:r>
      <w:proofErr w:type="spellStart"/>
      <w:r w:rsidRPr="00041799">
        <w:rPr>
          <w:rFonts w:ascii="Arial" w:hAnsi="Arial" w:cs="Arial"/>
          <w:color w:val="000000"/>
        </w:rPr>
        <w:t>Cúnta</w:t>
      </w:r>
      <w:proofErr w:type="spellEnd"/>
      <w:r w:rsidRPr="00041799">
        <w:rPr>
          <w:rFonts w:ascii="Arial" w:hAnsi="Arial" w:cs="Arial"/>
          <w:color w:val="000000"/>
        </w:rPr>
        <w:t xml:space="preserve"> </w:t>
      </w:r>
      <w:proofErr w:type="spellStart"/>
      <w:r w:rsidRPr="00041799">
        <w:rPr>
          <w:rFonts w:ascii="Arial" w:hAnsi="Arial" w:cs="Arial"/>
          <w:color w:val="000000"/>
        </w:rPr>
        <w:t>Foirne</w:t>
      </w:r>
      <w:proofErr w:type="spellEnd"/>
      <w:r w:rsidRPr="00041799">
        <w:rPr>
          <w:rFonts w:ascii="Arial" w:hAnsi="Arial" w:cs="Arial"/>
          <w:color w:val="000000"/>
        </w:rPr>
        <w:t xml:space="preserve"> </w:t>
      </w:r>
      <w:proofErr w:type="spellStart"/>
      <w:r w:rsidRPr="00041799">
        <w:rPr>
          <w:rFonts w:ascii="Arial" w:hAnsi="Arial" w:cs="Arial"/>
          <w:color w:val="000000"/>
        </w:rPr>
        <w:t>laistigh</w:t>
      </w:r>
      <w:proofErr w:type="spellEnd"/>
      <w:r w:rsidRPr="00041799">
        <w:rPr>
          <w:rFonts w:ascii="Arial" w:hAnsi="Arial" w:cs="Arial"/>
          <w:color w:val="000000"/>
        </w:rPr>
        <w:t xml:space="preserve"> den </w:t>
      </w:r>
      <w:proofErr w:type="spellStart"/>
      <w:r w:rsidRPr="00041799">
        <w:rPr>
          <w:rFonts w:ascii="Arial" w:hAnsi="Arial" w:cs="Arial"/>
          <w:color w:val="000000"/>
        </w:rPr>
        <w:t>Chomhairle</w:t>
      </w:r>
      <w:proofErr w:type="spellEnd"/>
      <w:r w:rsidRPr="00041799">
        <w:rPr>
          <w:rFonts w:ascii="Arial" w:hAnsi="Arial" w:cs="Arial"/>
          <w:color w:val="000000"/>
        </w:rPr>
        <w:t xml:space="preserve"> </w:t>
      </w:r>
      <w:proofErr w:type="spellStart"/>
      <w:r w:rsidRPr="00041799">
        <w:rPr>
          <w:rFonts w:ascii="Arial" w:hAnsi="Arial" w:cs="Arial"/>
          <w:color w:val="000000"/>
        </w:rPr>
        <w:t>agus</w:t>
      </w:r>
      <w:proofErr w:type="spellEnd"/>
      <w:r w:rsidRPr="00041799">
        <w:rPr>
          <w:rFonts w:ascii="Arial" w:hAnsi="Arial" w:cs="Arial"/>
          <w:color w:val="000000"/>
        </w:rPr>
        <w:t xml:space="preserve"> </w:t>
      </w:r>
      <w:proofErr w:type="spellStart"/>
      <w:r w:rsidRPr="00041799">
        <w:rPr>
          <w:rFonts w:ascii="Arial" w:hAnsi="Arial" w:cs="Arial"/>
          <w:color w:val="000000"/>
        </w:rPr>
        <w:t>tá</w:t>
      </w:r>
      <w:proofErr w:type="spellEnd"/>
      <w:r w:rsidRPr="00041799">
        <w:rPr>
          <w:rFonts w:ascii="Arial" w:hAnsi="Arial" w:cs="Arial"/>
          <w:color w:val="000000"/>
        </w:rPr>
        <w:t xml:space="preserve"> </w:t>
      </w:r>
      <w:proofErr w:type="spellStart"/>
      <w:r w:rsidRPr="00041799">
        <w:rPr>
          <w:rFonts w:ascii="Arial" w:hAnsi="Arial" w:cs="Arial"/>
          <w:color w:val="000000"/>
        </w:rPr>
        <w:t>sé</w:t>
      </w:r>
      <w:proofErr w:type="spellEnd"/>
      <w:r w:rsidRPr="00041799">
        <w:rPr>
          <w:rFonts w:ascii="Arial" w:hAnsi="Arial" w:cs="Arial"/>
          <w:color w:val="000000"/>
        </w:rPr>
        <w:t>/</w:t>
      </w:r>
      <w:proofErr w:type="spellStart"/>
      <w:r w:rsidRPr="00041799">
        <w:rPr>
          <w:rFonts w:ascii="Arial" w:hAnsi="Arial" w:cs="Arial"/>
          <w:color w:val="000000"/>
        </w:rPr>
        <w:t>sí</w:t>
      </w:r>
      <w:proofErr w:type="spellEnd"/>
      <w:r w:rsidRPr="00041799">
        <w:rPr>
          <w:rFonts w:ascii="Arial" w:hAnsi="Arial" w:cs="Arial"/>
          <w:color w:val="000000"/>
        </w:rPr>
        <w:t xml:space="preserve"> </w:t>
      </w:r>
      <w:proofErr w:type="spellStart"/>
      <w:r w:rsidRPr="00041799">
        <w:rPr>
          <w:rFonts w:ascii="Arial" w:hAnsi="Arial" w:cs="Arial"/>
          <w:color w:val="000000"/>
        </w:rPr>
        <w:t>sannta</w:t>
      </w:r>
      <w:proofErr w:type="spellEnd"/>
      <w:r w:rsidRPr="00041799">
        <w:rPr>
          <w:rFonts w:ascii="Arial" w:hAnsi="Arial" w:cs="Arial"/>
          <w:color w:val="000000"/>
        </w:rPr>
        <w:t xml:space="preserve"> do </w:t>
      </w:r>
      <w:proofErr w:type="spellStart"/>
      <w:r w:rsidRPr="00041799">
        <w:rPr>
          <w:rFonts w:ascii="Arial" w:hAnsi="Arial" w:cs="Arial"/>
          <w:color w:val="000000"/>
        </w:rPr>
        <w:t>réimse</w:t>
      </w:r>
      <w:proofErr w:type="spellEnd"/>
      <w:r w:rsidRPr="00041799">
        <w:rPr>
          <w:rFonts w:ascii="Arial" w:hAnsi="Arial" w:cs="Arial"/>
          <w:color w:val="000000"/>
        </w:rPr>
        <w:t xml:space="preserve"> </w:t>
      </w:r>
      <w:proofErr w:type="spellStart"/>
      <w:r w:rsidRPr="00041799">
        <w:rPr>
          <w:rFonts w:ascii="Arial" w:hAnsi="Arial" w:cs="Arial"/>
          <w:color w:val="000000"/>
        </w:rPr>
        <w:t>soláthar</w:t>
      </w:r>
      <w:proofErr w:type="spellEnd"/>
      <w:r w:rsidRPr="00041799">
        <w:rPr>
          <w:rFonts w:ascii="Arial" w:hAnsi="Arial" w:cs="Arial"/>
          <w:color w:val="000000"/>
        </w:rPr>
        <w:t xml:space="preserve"> </w:t>
      </w:r>
      <w:proofErr w:type="spellStart"/>
      <w:r w:rsidRPr="00041799">
        <w:rPr>
          <w:rFonts w:ascii="Arial" w:hAnsi="Arial" w:cs="Arial"/>
          <w:color w:val="000000"/>
        </w:rPr>
        <w:t>seirbhíse</w:t>
      </w:r>
      <w:proofErr w:type="spellEnd"/>
      <w:r w:rsidRPr="00041799">
        <w:rPr>
          <w:rFonts w:ascii="Arial" w:hAnsi="Arial" w:cs="Arial"/>
          <w:color w:val="000000"/>
        </w:rPr>
        <w:t xml:space="preserve"> </w:t>
      </w:r>
      <w:proofErr w:type="spellStart"/>
      <w:r w:rsidRPr="00041799">
        <w:rPr>
          <w:rFonts w:ascii="Arial" w:hAnsi="Arial" w:cs="Arial"/>
          <w:color w:val="000000"/>
        </w:rPr>
        <w:t>nó</w:t>
      </w:r>
      <w:proofErr w:type="spellEnd"/>
      <w:r w:rsidRPr="00041799">
        <w:rPr>
          <w:rFonts w:ascii="Arial" w:hAnsi="Arial" w:cs="Arial"/>
          <w:color w:val="000000"/>
        </w:rPr>
        <w:t xml:space="preserve"> </w:t>
      </w:r>
      <w:proofErr w:type="spellStart"/>
      <w:r w:rsidRPr="00041799">
        <w:rPr>
          <w:rFonts w:ascii="Arial" w:hAnsi="Arial" w:cs="Arial"/>
          <w:color w:val="000000"/>
        </w:rPr>
        <w:t>chun</w:t>
      </w:r>
      <w:proofErr w:type="spellEnd"/>
      <w:r w:rsidRPr="00041799">
        <w:rPr>
          <w:rFonts w:ascii="Arial" w:hAnsi="Arial" w:cs="Arial"/>
          <w:color w:val="000000"/>
        </w:rPr>
        <w:t xml:space="preserve"> </w:t>
      </w:r>
      <w:proofErr w:type="spellStart"/>
      <w:r w:rsidRPr="00041799">
        <w:rPr>
          <w:rFonts w:ascii="Arial" w:hAnsi="Arial" w:cs="Arial"/>
          <w:color w:val="000000"/>
        </w:rPr>
        <w:t>tacú</w:t>
      </w:r>
      <w:proofErr w:type="spellEnd"/>
      <w:r w:rsidRPr="00041799">
        <w:rPr>
          <w:rFonts w:ascii="Arial" w:hAnsi="Arial" w:cs="Arial"/>
          <w:color w:val="000000"/>
        </w:rPr>
        <w:t xml:space="preserve"> le </w:t>
      </w:r>
      <w:proofErr w:type="spellStart"/>
      <w:r w:rsidRPr="00041799">
        <w:rPr>
          <w:rFonts w:ascii="Arial" w:hAnsi="Arial" w:cs="Arial"/>
          <w:color w:val="000000"/>
        </w:rPr>
        <w:t>réimse</w:t>
      </w:r>
      <w:proofErr w:type="spellEnd"/>
      <w:r w:rsidRPr="00041799">
        <w:rPr>
          <w:rFonts w:ascii="Arial" w:hAnsi="Arial" w:cs="Arial"/>
          <w:color w:val="000000"/>
        </w:rPr>
        <w:t xml:space="preserve"> </w:t>
      </w:r>
      <w:proofErr w:type="spellStart"/>
      <w:r w:rsidRPr="00041799">
        <w:rPr>
          <w:rFonts w:ascii="Arial" w:hAnsi="Arial" w:cs="Arial"/>
          <w:color w:val="000000"/>
        </w:rPr>
        <w:t>feidhmiúil</w:t>
      </w:r>
      <w:proofErr w:type="spellEnd"/>
      <w:r w:rsidRPr="00041799">
        <w:rPr>
          <w:rFonts w:ascii="Arial" w:hAnsi="Arial" w:cs="Arial"/>
          <w:color w:val="000000"/>
        </w:rPr>
        <w:t xml:space="preserve"> de </w:t>
      </w:r>
      <w:proofErr w:type="spellStart"/>
      <w:r w:rsidRPr="00041799">
        <w:rPr>
          <w:rFonts w:ascii="Arial" w:hAnsi="Arial" w:cs="Arial"/>
          <w:color w:val="000000"/>
        </w:rPr>
        <w:t>réir</w:t>
      </w:r>
      <w:proofErr w:type="spellEnd"/>
      <w:r w:rsidRPr="00041799">
        <w:rPr>
          <w:rFonts w:ascii="Arial" w:hAnsi="Arial" w:cs="Arial"/>
          <w:color w:val="000000"/>
        </w:rPr>
        <w:t xml:space="preserve"> mar is </w:t>
      </w:r>
      <w:proofErr w:type="spellStart"/>
      <w:r w:rsidRPr="00041799">
        <w:rPr>
          <w:rFonts w:ascii="Arial" w:hAnsi="Arial" w:cs="Arial"/>
          <w:color w:val="000000"/>
        </w:rPr>
        <w:t>gá</w:t>
      </w:r>
      <w:proofErr w:type="spellEnd"/>
      <w:r w:rsidRPr="00041799">
        <w:rPr>
          <w:rFonts w:ascii="Arial" w:hAnsi="Arial" w:cs="Arial"/>
          <w:color w:val="000000"/>
        </w:rPr>
        <w:t xml:space="preserve">. </w:t>
      </w:r>
      <w:proofErr w:type="spellStart"/>
      <w:r w:rsidRPr="00041799">
        <w:rPr>
          <w:rFonts w:ascii="Arial" w:hAnsi="Arial" w:cs="Arial"/>
          <w:color w:val="000000"/>
        </w:rPr>
        <w:t>Oibreoidh</w:t>
      </w:r>
      <w:proofErr w:type="spellEnd"/>
      <w:r w:rsidRPr="00041799">
        <w:rPr>
          <w:rFonts w:ascii="Arial" w:hAnsi="Arial" w:cs="Arial"/>
          <w:color w:val="000000"/>
        </w:rPr>
        <w:t xml:space="preserve"> an </w:t>
      </w:r>
      <w:proofErr w:type="spellStart"/>
      <w:r w:rsidRPr="00041799">
        <w:rPr>
          <w:rFonts w:ascii="Arial" w:hAnsi="Arial" w:cs="Arial"/>
          <w:color w:val="000000"/>
        </w:rPr>
        <w:t>tOifigeach</w:t>
      </w:r>
      <w:proofErr w:type="spellEnd"/>
      <w:r w:rsidRPr="00041799">
        <w:rPr>
          <w:rFonts w:ascii="Arial" w:hAnsi="Arial" w:cs="Arial"/>
          <w:color w:val="000000"/>
        </w:rPr>
        <w:t xml:space="preserve"> </w:t>
      </w:r>
      <w:proofErr w:type="spellStart"/>
      <w:r w:rsidRPr="00041799">
        <w:rPr>
          <w:rFonts w:ascii="Arial" w:hAnsi="Arial" w:cs="Arial"/>
          <w:color w:val="000000"/>
        </w:rPr>
        <w:t>Cúnta</w:t>
      </w:r>
      <w:proofErr w:type="spellEnd"/>
      <w:r w:rsidRPr="00041799">
        <w:rPr>
          <w:rFonts w:ascii="Arial" w:hAnsi="Arial" w:cs="Arial"/>
          <w:color w:val="000000"/>
        </w:rPr>
        <w:t xml:space="preserve"> </w:t>
      </w:r>
      <w:proofErr w:type="spellStart"/>
      <w:r w:rsidRPr="00041799">
        <w:rPr>
          <w:rFonts w:ascii="Arial" w:hAnsi="Arial" w:cs="Arial"/>
          <w:color w:val="000000"/>
        </w:rPr>
        <w:t>Foirne</w:t>
      </w:r>
      <w:proofErr w:type="spellEnd"/>
      <w:r w:rsidRPr="00041799">
        <w:rPr>
          <w:rFonts w:ascii="Arial" w:hAnsi="Arial" w:cs="Arial"/>
          <w:color w:val="000000"/>
        </w:rPr>
        <w:t xml:space="preserve"> </w:t>
      </w:r>
      <w:proofErr w:type="spellStart"/>
      <w:r w:rsidRPr="00041799">
        <w:rPr>
          <w:rFonts w:ascii="Arial" w:hAnsi="Arial" w:cs="Arial"/>
          <w:color w:val="000000"/>
        </w:rPr>
        <w:t>faoi</w:t>
      </w:r>
      <w:proofErr w:type="spellEnd"/>
      <w:r w:rsidRPr="00041799">
        <w:rPr>
          <w:rFonts w:ascii="Arial" w:hAnsi="Arial" w:cs="Arial"/>
          <w:color w:val="000000"/>
        </w:rPr>
        <w:t xml:space="preserve"> </w:t>
      </w:r>
      <w:proofErr w:type="spellStart"/>
      <w:r w:rsidRPr="00041799">
        <w:rPr>
          <w:rFonts w:ascii="Arial" w:hAnsi="Arial" w:cs="Arial"/>
          <w:color w:val="000000"/>
        </w:rPr>
        <w:t>threoir</w:t>
      </w:r>
      <w:proofErr w:type="spellEnd"/>
      <w:r w:rsidRPr="00041799">
        <w:rPr>
          <w:rFonts w:ascii="Arial" w:hAnsi="Arial" w:cs="Arial"/>
          <w:color w:val="000000"/>
        </w:rPr>
        <w:t xml:space="preserve"> </w:t>
      </w:r>
      <w:proofErr w:type="spellStart"/>
      <w:r w:rsidRPr="00041799">
        <w:rPr>
          <w:rFonts w:ascii="Arial" w:hAnsi="Arial" w:cs="Arial"/>
          <w:color w:val="000000"/>
        </w:rPr>
        <w:t>agus</w:t>
      </w:r>
      <w:proofErr w:type="spellEnd"/>
      <w:r w:rsidRPr="00041799">
        <w:rPr>
          <w:rFonts w:ascii="Arial" w:hAnsi="Arial" w:cs="Arial"/>
          <w:color w:val="000000"/>
        </w:rPr>
        <w:t xml:space="preserve"> </w:t>
      </w:r>
      <w:proofErr w:type="spellStart"/>
      <w:r w:rsidRPr="00041799">
        <w:rPr>
          <w:rFonts w:ascii="Arial" w:hAnsi="Arial" w:cs="Arial"/>
          <w:color w:val="000000"/>
        </w:rPr>
        <w:t>faoi</w:t>
      </w:r>
      <w:proofErr w:type="spellEnd"/>
      <w:r w:rsidRPr="00041799">
        <w:rPr>
          <w:rFonts w:ascii="Arial" w:hAnsi="Arial" w:cs="Arial"/>
          <w:color w:val="000000"/>
        </w:rPr>
        <w:t xml:space="preserve"> </w:t>
      </w:r>
      <w:proofErr w:type="spellStart"/>
      <w:r w:rsidRPr="00041799">
        <w:rPr>
          <w:rFonts w:ascii="Arial" w:hAnsi="Arial" w:cs="Arial"/>
          <w:color w:val="000000"/>
        </w:rPr>
        <w:t>bhainistíocht</w:t>
      </w:r>
      <w:proofErr w:type="spellEnd"/>
      <w:r w:rsidRPr="00041799">
        <w:rPr>
          <w:rFonts w:ascii="Arial" w:hAnsi="Arial" w:cs="Arial"/>
          <w:color w:val="000000"/>
        </w:rPr>
        <w:t xml:space="preserve"> an </w:t>
      </w:r>
      <w:proofErr w:type="spellStart"/>
      <w:r w:rsidRPr="00041799">
        <w:rPr>
          <w:rFonts w:ascii="Arial" w:hAnsi="Arial" w:cs="Arial"/>
          <w:color w:val="000000"/>
        </w:rPr>
        <w:t>Oifigigh</w:t>
      </w:r>
      <w:proofErr w:type="spellEnd"/>
      <w:r w:rsidRPr="00041799">
        <w:rPr>
          <w:rFonts w:ascii="Arial" w:hAnsi="Arial" w:cs="Arial"/>
          <w:color w:val="000000"/>
        </w:rPr>
        <w:t xml:space="preserve"> </w:t>
      </w:r>
      <w:proofErr w:type="spellStart"/>
      <w:r w:rsidRPr="00041799">
        <w:rPr>
          <w:rFonts w:ascii="Arial" w:hAnsi="Arial" w:cs="Arial"/>
          <w:color w:val="000000"/>
        </w:rPr>
        <w:t>Foirne</w:t>
      </w:r>
      <w:proofErr w:type="spellEnd"/>
      <w:r w:rsidRPr="00041799">
        <w:rPr>
          <w:rFonts w:ascii="Arial" w:hAnsi="Arial" w:cs="Arial"/>
          <w:color w:val="000000"/>
        </w:rPr>
        <w:t xml:space="preserve"> </w:t>
      </w:r>
      <w:proofErr w:type="spellStart"/>
      <w:r w:rsidRPr="00041799">
        <w:rPr>
          <w:rFonts w:ascii="Arial" w:hAnsi="Arial" w:cs="Arial"/>
          <w:color w:val="000000"/>
        </w:rPr>
        <w:t>nó</w:t>
      </w:r>
      <w:proofErr w:type="spellEnd"/>
      <w:r w:rsidRPr="00041799">
        <w:rPr>
          <w:rFonts w:ascii="Arial" w:hAnsi="Arial" w:cs="Arial"/>
          <w:color w:val="000000"/>
        </w:rPr>
        <w:t xml:space="preserve"> </w:t>
      </w:r>
      <w:proofErr w:type="spellStart"/>
      <w:r w:rsidRPr="00041799">
        <w:rPr>
          <w:rFonts w:ascii="Arial" w:hAnsi="Arial" w:cs="Arial"/>
          <w:color w:val="000000"/>
        </w:rPr>
        <w:t>grád</w:t>
      </w:r>
      <w:proofErr w:type="spellEnd"/>
      <w:r w:rsidRPr="00041799">
        <w:rPr>
          <w:rFonts w:ascii="Arial" w:hAnsi="Arial" w:cs="Arial"/>
          <w:color w:val="000000"/>
        </w:rPr>
        <w:t xml:space="preserve"> </w:t>
      </w:r>
      <w:proofErr w:type="spellStart"/>
      <w:r w:rsidRPr="00041799">
        <w:rPr>
          <w:rFonts w:ascii="Arial" w:hAnsi="Arial" w:cs="Arial"/>
          <w:color w:val="000000"/>
        </w:rPr>
        <w:t>cosúil</w:t>
      </w:r>
      <w:proofErr w:type="spellEnd"/>
      <w:r w:rsidRPr="00041799">
        <w:rPr>
          <w:rFonts w:ascii="Arial" w:hAnsi="Arial" w:cs="Arial"/>
          <w:color w:val="000000"/>
        </w:rPr>
        <w:t xml:space="preserve"> </w:t>
      </w:r>
      <w:proofErr w:type="spellStart"/>
      <w:r w:rsidRPr="00041799">
        <w:rPr>
          <w:rFonts w:ascii="Arial" w:hAnsi="Arial" w:cs="Arial"/>
          <w:color w:val="000000"/>
        </w:rPr>
        <w:t>nó</w:t>
      </w:r>
      <w:proofErr w:type="spellEnd"/>
      <w:r w:rsidRPr="00041799">
        <w:rPr>
          <w:rFonts w:ascii="Arial" w:hAnsi="Arial" w:cs="Arial"/>
          <w:color w:val="000000"/>
        </w:rPr>
        <w:t xml:space="preserve"> </w:t>
      </w:r>
      <w:proofErr w:type="spellStart"/>
      <w:r w:rsidRPr="00041799">
        <w:rPr>
          <w:rFonts w:ascii="Arial" w:hAnsi="Arial" w:cs="Arial"/>
          <w:color w:val="000000"/>
        </w:rPr>
        <w:t>fostaí</w:t>
      </w:r>
      <w:proofErr w:type="spellEnd"/>
      <w:r w:rsidRPr="00041799">
        <w:rPr>
          <w:rFonts w:ascii="Arial" w:hAnsi="Arial" w:cs="Arial"/>
          <w:color w:val="000000"/>
        </w:rPr>
        <w:t xml:space="preserve"> </w:t>
      </w:r>
      <w:proofErr w:type="spellStart"/>
      <w:r w:rsidRPr="00041799">
        <w:rPr>
          <w:rFonts w:ascii="Arial" w:hAnsi="Arial" w:cs="Arial"/>
          <w:color w:val="000000"/>
        </w:rPr>
        <w:t>eile</w:t>
      </w:r>
      <w:proofErr w:type="spellEnd"/>
      <w:r w:rsidRPr="00041799">
        <w:rPr>
          <w:rFonts w:ascii="Arial" w:hAnsi="Arial" w:cs="Arial"/>
          <w:color w:val="000000"/>
        </w:rPr>
        <w:t xml:space="preserve"> a </w:t>
      </w:r>
      <w:proofErr w:type="spellStart"/>
      <w:r w:rsidRPr="00041799">
        <w:rPr>
          <w:rFonts w:ascii="Arial" w:hAnsi="Arial" w:cs="Arial"/>
          <w:color w:val="000000"/>
        </w:rPr>
        <w:t>bheidh</w:t>
      </w:r>
      <w:proofErr w:type="spellEnd"/>
      <w:r w:rsidRPr="00041799">
        <w:rPr>
          <w:rFonts w:ascii="Arial" w:hAnsi="Arial" w:cs="Arial"/>
          <w:color w:val="000000"/>
        </w:rPr>
        <w:t xml:space="preserve"> </w:t>
      </w:r>
      <w:proofErr w:type="spellStart"/>
      <w:r w:rsidRPr="00041799">
        <w:rPr>
          <w:rFonts w:ascii="Arial" w:hAnsi="Arial" w:cs="Arial"/>
          <w:color w:val="000000"/>
        </w:rPr>
        <w:t>ainmnithe</w:t>
      </w:r>
      <w:proofErr w:type="spellEnd"/>
      <w:r w:rsidRPr="00041799">
        <w:rPr>
          <w:rFonts w:ascii="Arial" w:hAnsi="Arial" w:cs="Arial"/>
          <w:color w:val="000000"/>
        </w:rPr>
        <w:t xml:space="preserve"> ag an </w:t>
      </w:r>
      <w:proofErr w:type="spellStart"/>
      <w:r w:rsidRPr="00041799">
        <w:rPr>
          <w:rFonts w:ascii="Arial" w:hAnsi="Arial" w:cs="Arial"/>
          <w:color w:val="000000"/>
        </w:rPr>
        <w:t>Oifigeach</w:t>
      </w:r>
      <w:proofErr w:type="spellEnd"/>
      <w:r w:rsidRPr="00041799">
        <w:rPr>
          <w:rFonts w:ascii="Arial" w:hAnsi="Arial" w:cs="Arial"/>
          <w:color w:val="000000"/>
        </w:rPr>
        <w:t xml:space="preserve"> </w:t>
      </w:r>
      <w:proofErr w:type="spellStart"/>
      <w:r w:rsidRPr="00041799">
        <w:rPr>
          <w:rFonts w:ascii="Arial" w:hAnsi="Arial" w:cs="Arial"/>
          <w:color w:val="000000"/>
        </w:rPr>
        <w:t>Riaracháin</w:t>
      </w:r>
      <w:proofErr w:type="spellEnd"/>
      <w:r w:rsidRPr="00041799">
        <w:rPr>
          <w:rFonts w:ascii="Arial" w:hAnsi="Arial" w:cs="Arial"/>
          <w:color w:val="000000"/>
        </w:rPr>
        <w:t xml:space="preserve">, </w:t>
      </w:r>
      <w:proofErr w:type="spellStart"/>
      <w:r w:rsidRPr="00041799">
        <w:rPr>
          <w:rFonts w:ascii="Arial" w:hAnsi="Arial" w:cs="Arial"/>
          <w:color w:val="000000"/>
        </w:rPr>
        <w:t>Oifigeach</w:t>
      </w:r>
      <w:proofErr w:type="spellEnd"/>
      <w:r w:rsidRPr="00041799">
        <w:rPr>
          <w:rFonts w:ascii="Arial" w:hAnsi="Arial" w:cs="Arial"/>
          <w:color w:val="000000"/>
        </w:rPr>
        <w:t xml:space="preserve"> </w:t>
      </w:r>
      <w:proofErr w:type="spellStart"/>
      <w:r w:rsidRPr="00041799">
        <w:rPr>
          <w:rFonts w:ascii="Arial" w:hAnsi="Arial" w:cs="Arial"/>
          <w:color w:val="000000"/>
        </w:rPr>
        <w:t>Feidhmiúcháin</w:t>
      </w:r>
      <w:proofErr w:type="spellEnd"/>
      <w:r w:rsidRPr="00041799">
        <w:rPr>
          <w:rFonts w:ascii="Arial" w:hAnsi="Arial" w:cs="Arial"/>
          <w:color w:val="000000"/>
        </w:rPr>
        <w:t xml:space="preserve"> </w:t>
      </w:r>
      <w:proofErr w:type="spellStart"/>
      <w:r w:rsidRPr="00041799">
        <w:rPr>
          <w:rFonts w:ascii="Arial" w:hAnsi="Arial" w:cs="Arial"/>
          <w:color w:val="000000"/>
        </w:rPr>
        <w:t>Sinsearach</w:t>
      </w:r>
      <w:proofErr w:type="spellEnd"/>
      <w:r w:rsidRPr="00041799">
        <w:rPr>
          <w:rFonts w:ascii="Arial" w:hAnsi="Arial" w:cs="Arial"/>
          <w:color w:val="000000"/>
        </w:rPr>
        <w:t xml:space="preserve"> </w:t>
      </w:r>
      <w:proofErr w:type="spellStart"/>
      <w:r w:rsidRPr="00041799">
        <w:rPr>
          <w:rFonts w:ascii="Arial" w:hAnsi="Arial" w:cs="Arial"/>
          <w:color w:val="000000"/>
        </w:rPr>
        <w:t>nó</w:t>
      </w:r>
      <w:proofErr w:type="spellEnd"/>
      <w:r w:rsidRPr="00041799">
        <w:rPr>
          <w:rFonts w:ascii="Arial" w:hAnsi="Arial" w:cs="Arial"/>
          <w:color w:val="000000"/>
        </w:rPr>
        <w:t xml:space="preserve"> </w:t>
      </w:r>
      <w:proofErr w:type="spellStart"/>
      <w:r w:rsidRPr="00041799">
        <w:rPr>
          <w:rFonts w:ascii="Arial" w:hAnsi="Arial" w:cs="Arial"/>
          <w:color w:val="000000"/>
        </w:rPr>
        <w:t>Stiúrthóir</w:t>
      </w:r>
      <w:proofErr w:type="spellEnd"/>
      <w:r w:rsidRPr="00041799">
        <w:rPr>
          <w:rFonts w:ascii="Arial" w:hAnsi="Arial" w:cs="Arial"/>
          <w:color w:val="000000"/>
        </w:rPr>
        <w:t xml:space="preserve"> </w:t>
      </w:r>
      <w:proofErr w:type="spellStart"/>
      <w:r w:rsidRPr="00041799">
        <w:rPr>
          <w:rFonts w:ascii="Arial" w:hAnsi="Arial" w:cs="Arial"/>
          <w:color w:val="000000"/>
        </w:rPr>
        <w:t>Seirbhísí</w:t>
      </w:r>
      <w:proofErr w:type="spellEnd"/>
      <w:r w:rsidRPr="00041799">
        <w:rPr>
          <w:rFonts w:ascii="Arial" w:hAnsi="Arial" w:cs="Arial"/>
          <w:color w:val="000000"/>
        </w:rPr>
        <w:t xml:space="preserve"> de </w:t>
      </w:r>
      <w:proofErr w:type="spellStart"/>
      <w:r w:rsidRPr="00041799">
        <w:rPr>
          <w:rFonts w:ascii="Arial" w:hAnsi="Arial" w:cs="Arial"/>
          <w:color w:val="000000"/>
        </w:rPr>
        <w:t>réir</w:t>
      </w:r>
      <w:proofErr w:type="spellEnd"/>
      <w:r w:rsidRPr="00041799">
        <w:rPr>
          <w:rFonts w:ascii="Arial" w:hAnsi="Arial" w:cs="Arial"/>
          <w:color w:val="000000"/>
        </w:rPr>
        <w:t xml:space="preserve"> mar is </w:t>
      </w:r>
      <w:proofErr w:type="spellStart"/>
      <w:r w:rsidRPr="00041799">
        <w:rPr>
          <w:rFonts w:ascii="Arial" w:hAnsi="Arial" w:cs="Arial"/>
          <w:color w:val="000000"/>
        </w:rPr>
        <w:t>gá</w:t>
      </w:r>
      <w:proofErr w:type="spellEnd"/>
      <w:r w:rsidRPr="00041799">
        <w:rPr>
          <w:rFonts w:ascii="Arial" w:hAnsi="Arial" w:cs="Arial"/>
          <w:color w:val="000000"/>
        </w:rPr>
        <w:t xml:space="preserve">. </w:t>
      </w:r>
      <w:proofErr w:type="spellStart"/>
      <w:r w:rsidRPr="00041799">
        <w:rPr>
          <w:rFonts w:ascii="Arial" w:hAnsi="Arial" w:cs="Arial"/>
          <w:color w:val="000000"/>
        </w:rPr>
        <w:t>Cuimsítear</w:t>
      </w:r>
      <w:proofErr w:type="spellEnd"/>
      <w:r w:rsidRPr="00041799">
        <w:rPr>
          <w:rFonts w:ascii="Arial" w:hAnsi="Arial" w:cs="Arial"/>
          <w:color w:val="000000"/>
        </w:rPr>
        <w:t xml:space="preserve"> </w:t>
      </w:r>
      <w:proofErr w:type="spellStart"/>
      <w:r w:rsidRPr="00041799">
        <w:rPr>
          <w:rFonts w:ascii="Arial" w:hAnsi="Arial" w:cs="Arial"/>
          <w:color w:val="000000"/>
        </w:rPr>
        <w:t>sa</w:t>
      </w:r>
      <w:proofErr w:type="spellEnd"/>
      <w:r w:rsidRPr="00041799">
        <w:rPr>
          <w:rFonts w:ascii="Arial" w:hAnsi="Arial" w:cs="Arial"/>
          <w:color w:val="000000"/>
        </w:rPr>
        <w:t xml:space="preserve"> </w:t>
      </w:r>
      <w:proofErr w:type="spellStart"/>
      <w:r w:rsidRPr="00041799">
        <w:rPr>
          <w:rFonts w:ascii="Arial" w:hAnsi="Arial" w:cs="Arial"/>
          <w:color w:val="000000"/>
        </w:rPr>
        <w:t>ról</w:t>
      </w:r>
      <w:proofErr w:type="spellEnd"/>
      <w:r w:rsidRPr="00041799">
        <w:rPr>
          <w:rFonts w:ascii="Arial" w:hAnsi="Arial" w:cs="Arial"/>
          <w:color w:val="000000"/>
        </w:rPr>
        <w:t xml:space="preserve"> </w:t>
      </w:r>
      <w:proofErr w:type="spellStart"/>
      <w:r w:rsidRPr="00041799">
        <w:rPr>
          <w:rFonts w:ascii="Arial" w:hAnsi="Arial" w:cs="Arial"/>
          <w:color w:val="000000"/>
        </w:rPr>
        <w:t>tacú</w:t>
      </w:r>
      <w:proofErr w:type="spellEnd"/>
      <w:r w:rsidRPr="00041799">
        <w:rPr>
          <w:rFonts w:ascii="Arial" w:hAnsi="Arial" w:cs="Arial"/>
          <w:color w:val="000000"/>
        </w:rPr>
        <w:t xml:space="preserve"> le </w:t>
      </w:r>
      <w:proofErr w:type="spellStart"/>
      <w:r w:rsidRPr="00041799">
        <w:rPr>
          <w:rFonts w:ascii="Arial" w:hAnsi="Arial" w:cs="Arial"/>
          <w:color w:val="000000"/>
        </w:rPr>
        <w:t>bainisteoirí</w:t>
      </w:r>
      <w:proofErr w:type="spellEnd"/>
      <w:r w:rsidRPr="00041799">
        <w:rPr>
          <w:rFonts w:ascii="Arial" w:hAnsi="Arial" w:cs="Arial"/>
          <w:color w:val="000000"/>
        </w:rPr>
        <w:t xml:space="preserve"> </w:t>
      </w:r>
      <w:proofErr w:type="spellStart"/>
      <w:r w:rsidRPr="00041799">
        <w:rPr>
          <w:rFonts w:ascii="Arial" w:hAnsi="Arial" w:cs="Arial"/>
          <w:color w:val="000000"/>
        </w:rPr>
        <w:t>agus</w:t>
      </w:r>
      <w:proofErr w:type="spellEnd"/>
      <w:r w:rsidRPr="00041799">
        <w:rPr>
          <w:rFonts w:ascii="Arial" w:hAnsi="Arial" w:cs="Arial"/>
          <w:color w:val="000000"/>
        </w:rPr>
        <w:t xml:space="preserve"> </w:t>
      </w:r>
      <w:proofErr w:type="spellStart"/>
      <w:r w:rsidRPr="00041799">
        <w:rPr>
          <w:rFonts w:ascii="Arial" w:hAnsi="Arial" w:cs="Arial"/>
          <w:color w:val="000000"/>
        </w:rPr>
        <w:t>comhghleacaithe</w:t>
      </w:r>
      <w:proofErr w:type="spellEnd"/>
      <w:r w:rsidRPr="00041799">
        <w:rPr>
          <w:rFonts w:ascii="Arial" w:hAnsi="Arial" w:cs="Arial"/>
          <w:color w:val="000000"/>
        </w:rPr>
        <w:t xml:space="preserve"> </w:t>
      </w:r>
      <w:proofErr w:type="spellStart"/>
      <w:r w:rsidRPr="00041799">
        <w:rPr>
          <w:rFonts w:ascii="Arial" w:hAnsi="Arial" w:cs="Arial"/>
          <w:color w:val="000000"/>
        </w:rPr>
        <w:t>agus</w:t>
      </w:r>
      <w:proofErr w:type="spellEnd"/>
      <w:r w:rsidRPr="00041799">
        <w:rPr>
          <w:rFonts w:ascii="Arial" w:hAnsi="Arial" w:cs="Arial"/>
          <w:color w:val="000000"/>
        </w:rPr>
        <w:t xml:space="preserve"> </w:t>
      </w:r>
      <w:proofErr w:type="spellStart"/>
      <w:r w:rsidRPr="00041799">
        <w:rPr>
          <w:rFonts w:ascii="Arial" w:hAnsi="Arial" w:cs="Arial"/>
          <w:color w:val="000000"/>
        </w:rPr>
        <w:t>oibriú</w:t>
      </w:r>
      <w:proofErr w:type="spellEnd"/>
      <w:r w:rsidRPr="00041799">
        <w:rPr>
          <w:rFonts w:ascii="Arial" w:hAnsi="Arial" w:cs="Arial"/>
          <w:color w:val="000000"/>
        </w:rPr>
        <w:t xml:space="preserve"> mar </w:t>
      </w:r>
      <w:proofErr w:type="spellStart"/>
      <w:r w:rsidRPr="00041799">
        <w:rPr>
          <w:rFonts w:ascii="Arial" w:hAnsi="Arial" w:cs="Arial"/>
          <w:color w:val="000000"/>
        </w:rPr>
        <w:t>bhall</w:t>
      </w:r>
      <w:proofErr w:type="spellEnd"/>
      <w:r w:rsidRPr="00041799">
        <w:rPr>
          <w:rFonts w:ascii="Arial" w:hAnsi="Arial" w:cs="Arial"/>
          <w:color w:val="000000"/>
        </w:rPr>
        <w:t xml:space="preserve"> </w:t>
      </w:r>
      <w:proofErr w:type="spellStart"/>
      <w:r w:rsidRPr="00041799">
        <w:rPr>
          <w:rFonts w:ascii="Arial" w:hAnsi="Arial" w:cs="Arial"/>
          <w:color w:val="000000"/>
        </w:rPr>
        <w:t>foirne</w:t>
      </w:r>
      <w:proofErr w:type="spellEnd"/>
      <w:r w:rsidRPr="00041799">
        <w:rPr>
          <w:rFonts w:ascii="Arial" w:hAnsi="Arial" w:cs="Arial"/>
          <w:color w:val="000000"/>
        </w:rPr>
        <w:t xml:space="preserve"> </w:t>
      </w:r>
      <w:proofErr w:type="spellStart"/>
      <w:r w:rsidRPr="00041799">
        <w:rPr>
          <w:rFonts w:ascii="Arial" w:hAnsi="Arial" w:cs="Arial"/>
          <w:color w:val="000000"/>
        </w:rPr>
        <w:t>chun</w:t>
      </w:r>
      <w:proofErr w:type="spellEnd"/>
      <w:r w:rsidRPr="00041799">
        <w:rPr>
          <w:rFonts w:ascii="Arial" w:hAnsi="Arial" w:cs="Arial"/>
          <w:color w:val="000000"/>
        </w:rPr>
        <w:t xml:space="preserve"> </w:t>
      </w:r>
      <w:proofErr w:type="spellStart"/>
      <w:r w:rsidRPr="00041799">
        <w:rPr>
          <w:rFonts w:ascii="Arial" w:hAnsi="Arial" w:cs="Arial"/>
          <w:color w:val="000000"/>
        </w:rPr>
        <w:t>spriocanna</w:t>
      </w:r>
      <w:proofErr w:type="spellEnd"/>
      <w:r w:rsidRPr="00041799">
        <w:rPr>
          <w:rFonts w:ascii="Arial" w:hAnsi="Arial" w:cs="Arial"/>
          <w:color w:val="000000"/>
        </w:rPr>
        <w:t xml:space="preserve"> </w:t>
      </w:r>
      <w:proofErr w:type="spellStart"/>
      <w:r w:rsidRPr="00041799">
        <w:rPr>
          <w:rFonts w:ascii="Arial" w:hAnsi="Arial" w:cs="Arial"/>
          <w:color w:val="000000"/>
        </w:rPr>
        <w:t>agus</w:t>
      </w:r>
      <w:proofErr w:type="spellEnd"/>
      <w:r w:rsidRPr="00041799">
        <w:rPr>
          <w:rFonts w:ascii="Arial" w:hAnsi="Arial" w:cs="Arial"/>
          <w:color w:val="000000"/>
        </w:rPr>
        <w:t xml:space="preserve"> </w:t>
      </w:r>
      <w:proofErr w:type="spellStart"/>
      <w:r w:rsidRPr="00041799">
        <w:rPr>
          <w:rFonts w:ascii="Arial" w:hAnsi="Arial" w:cs="Arial"/>
          <w:color w:val="000000"/>
        </w:rPr>
        <w:t>cuspóirí</w:t>
      </w:r>
      <w:proofErr w:type="spellEnd"/>
      <w:r w:rsidRPr="00041799">
        <w:rPr>
          <w:rFonts w:ascii="Arial" w:hAnsi="Arial" w:cs="Arial"/>
          <w:color w:val="000000"/>
        </w:rPr>
        <w:t xml:space="preserve"> </w:t>
      </w:r>
      <w:proofErr w:type="spellStart"/>
      <w:r w:rsidRPr="00041799">
        <w:rPr>
          <w:rFonts w:ascii="Arial" w:hAnsi="Arial" w:cs="Arial"/>
          <w:color w:val="000000"/>
        </w:rPr>
        <w:t>oibre</w:t>
      </w:r>
      <w:proofErr w:type="spellEnd"/>
      <w:r w:rsidRPr="00041799">
        <w:rPr>
          <w:rFonts w:ascii="Arial" w:hAnsi="Arial" w:cs="Arial"/>
          <w:color w:val="000000"/>
        </w:rPr>
        <w:t xml:space="preserve"> a </w:t>
      </w:r>
      <w:proofErr w:type="spellStart"/>
      <w:r w:rsidRPr="00041799">
        <w:rPr>
          <w:rFonts w:ascii="Arial" w:hAnsi="Arial" w:cs="Arial"/>
          <w:color w:val="000000"/>
        </w:rPr>
        <w:t>chomhlíonadh</w:t>
      </w:r>
      <w:proofErr w:type="spellEnd"/>
      <w:r w:rsidRPr="00041799">
        <w:rPr>
          <w:rFonts w:ascii="Arial" w:hAnsi="Arial" w:cs="Arial"/>
          <w:color w:val="000000"/>
        </w:rPr>
        <w:t xml:space="preserve"> </w:t>
      </w:r>
      <w:proofErr w:type="spellStart"/>
      <w:r w:rsidRPr="00041799">
        <w:rPr>
          <w:rFonts w:ascii="Arial" w:hAnsi="Arial" w:cs="Arial"/>
          <w:color w:val="000000"/>
        </w:rPr>
        <w:t>agus</w:t>
      </w:r>
      <w:proofErr w:type="spellEnd"/>
      <w:r w:rsidRPr="00041799">
        <w:rPr>
          <w:rFonts w:ascii="Arial" w:hAnsi="Arial" w:cs="Arial"/>
          <w:color w:val="000000"/>
        </w:rPr>
        <w:t xml:space="preserve"> </w:t>
      </w:r>
      <w:proofErr w:type="spellStart"/>
      <w:r w:rsidRPr="00041799">
        <w:rPr>
          <w:rFonts w:ascii="Arial" w:hAnsi="Arial" w:cs="Arial"/>
          <w:color w:val="000000"/>
        </w:rPr>
        <w:t>seirbhísí</w:t>
      </w:r>
      <w:proofErr w:type="spellEnd"/>
      <w:r w:rsidRPr="00041799">
        <w:rPr>
          <w:rFonts w:ascii="Arial" w:hAnsi="Arial" w:cs="Arial"/>
          <w:color w:val="000000"/>
        </w:rPr>
        <w:t xml:space="preserve"> </w:t>
      </w:r>
      <w:proofErr w:type="spellStart"/>
      <w:r w:rsidRPr="00041799">
        <w:rPr>
          <w:rFonts w:ascii="Arial" w:hAnsi="Arial" w:cs="Arial"/>
          <w:color w:val="000000"/>
        </w:rPr>
        <w:t>ar</w:t>
      </w:r>
      <w:proofErr w:type="spellEnd"/>
      <w:r w:rsidRPr="00041799">
        <w:rPr>
          <w:rFonts w:ascii="Arial" w:hAnsi="Arial" w:cs="Arial"/>
          <w:color w:val="000000"/>
        </w:rPr>
        <w:t xml:space="preserve"> </w:t>
      </w:r>
      <w:proofErr w:type="spellStart"/>
      <w:r w:rsidRPr="00041799">
        <w:rPr>
          <w:rFonts w:ascii="Arial" w:hAnsi="Arial" w:cs="Arial"/>
          <w:color w:val="000000"/>
        </w:rPr>
        <w:t>ardchaighdeán</w:t>
      </w:r>
      <w:proofErr w:type="spellEnd"/>
      <w:r w:rsidRPr="00041799">
        <w:rPr>
          <w:rFonts w:ascii="Arial" w:hAnsi="Arial" w:cs="Arial"/>
          <w:color w:val="000000"/>
        </w:rPr>
        <w:t xml:space="preserve"> a chur </w:t>
      </w:r>
      <w:proofErr w:type="spellStart"/>
      <w:r w:rsidRPr="00041799">
        <w:rPr>
          <w:rFonts w:ascii="Arial" w:hAnsi="Arial" w:cs="Arial"/>
          <w:color w:val="000000"/>
        </w:rPr>
        <w:t>ar</w:t>
      </w:r>
      <w:proofErr w:type="spellEnd"/>
      <w:r w:rsidRPr="00041799">
        <w:rPr>
          <w:rFonts w:ascii="Arial" w:hAnsi="Arial" w:cs="Arial"/>
          <w:color w:val="000000"/>
        </w:rPr>
        <w:t xml:space="preserve"> </w:t>
      </w:r>
      <w:proofErr w:type="spellStart"/>
      <w:r w:rsidRPr="00041799">
        <w:rPr>
          <w:rFonts w:ascii="Arial" w:hAnsi="Arial" w:cs="Arial"/>
          <w:color w:val="000000"/>
        </w:rPr>
        <w:t>fáil</w:t>
      </w:r>
      <w:proofErr w:type="spellEnd"/>
      <w:r w:rsidRPr="00041799">
        <w:rPr>
          <w:rFonts w:ascii="Arial" w:hAnsi="Arial" w:cs="Arial"/>
          <w:color w:val="000000"/>
        </w:rPr>
        <w:t xml:space="preserve"> do </w:t>
      </w:r>
      <w:proofErr w:type="spellStart"/>
      <w:r w:rsidRPr="00041799">
        <w:rPr>
          <w:rFonts w:ascii="Arial" w:hAnsi="Arial" w:cs="Arial"/>
          <w:color w:val="000000"/>
        </w:rPr>
        <w:t>chustaiméirí</w:t>
      </w:r>
      <w:proofErr w:type="spellEnd"/>
      <w:r w:rsidRPr="00041799">
        <w:rPr>
          <w:rFonts w:ascii="Arial" w:hAnsi="Arial" w:cs="Arial"/>
          <w:color w:val="000000"/>
        </w:rPr>
        <w:t xml:space="preserve"> </w:t>
      </w:r>
      <w:proofErr w:type="spellStart"/>
      <w:r w:rsidRPr="00041799">
        <w:rPr>
          <w:rFonts w:ascii="Arial" w:hAnsi="Arial" w:cs="Arial"/>
          <w:color w:val="000000"/>
        </w:rPr>
        <w:t>inmheánacha</w:t>
      </w:r>
      <w:proofErr w:type="spellEnd"/>
      <w:r w:rsidRPr="00041799">
        <w:rPr>
          <w:rFonts w:ascii="Arial" w:hAnsi="Arial" w:cs="Arial"/>
          <w:color w:val="000000"/>
        </w:rPr>
        <w:t xml:space="preserve"> </w:t>
      </w:r>
      <w:proofErr w:type="spellStart"/>
      <w:r w:rsidRPr="00041799">
        <w:rPr>
          <w:rFonts w:ascii="Arial" w:hAnsi="Arial" w:cs="Arial"/>
          <w:color w:val="000000"/>
        </w:rPr>
        <w:t>agus</w:t>
      </w:r>
      <w:proofErr w:type="spellEnd"/>
      <w:r w:rsidRPr="00041799">
        <w:rPr>
          <w:rFonts w:ascii="Arial" w:hAnsi="Arial" w:cs="Arial"/>
          <w:color w:val="000000"/>
        </w:rPr>
        <w:t xml:space="preserve"> </w:t>
      </w:r>
      <w:proofErr w:type="spellStart"/>
      <w:r w:rsidRPr="00041799">
        <w:rPr>
          <w:rFonts w:ascii="Arial" w:hAnsi="Arial" w:cs="Arial"/>
          <w:color w:val="000000"/>
        </w:rPr>
        <w:t>seachtracha</w:t>
      </w:r>
      <w:proofErr w:type="spellEnd"/>
      <w:r w:rsidRPr="00041799">
        <w:rPr>
          <w:rFonts w:ascii="Arial" w:hAnsi="Arial" w:cs="Arial"/>
          <w:color w:val="000000"/>
        </w:rPr>
        <w:t xml:space="preserve">. </w:t>
      </w:r>
    </w:p>
    <w:p w14:paraId="4F1A0BB8" w14:textId="77777777" w:rsidR="00041799" w:rsidRPr="00041799" w:rsidRDefault="00041799" w:rsidP="00041799">
      <w:pPr>
        <w:widowControl/>
        <w:suppressAutoHyphens w:val="0"/>
        <w:spacing w:line="360" w:lineRule="auto"/>
        <w:jc w:val="both"/>
        <w:rPr>
          <w:rFonts w:ascii="Arial" w:eastAsia="Calibri" w:hAnsi="Arial" w:cs="Arial"/>
          <w:color w:val="000000"/>
          <w:kern w:val="0"/>
          <w:lang w:val="en-IE" w:eastAsia="en-US"/>
        </w:rPr>
      </w:pPr>
    </w:p>
    <w:p w14:paraId="35407DE4" w14:textId="77777777" w:rsidR="00041799" w:rsidRPr="00041799" w:rsidRDefault="00041799" w:rsidP="00041799">
      <w:pPr>
        <w:widowControl/>
        <w:suppressAutoHyphens w:val="0"/>
        <w:spacing w:line="360" w:lineRule="auto"/>
        <w:jc w:val="both"/>
        <w:rPr>
          <w:rFonts w:ascii="Arial" w:eastAsia="Calibri" w:hAnsi="Arial" w:cs="Arial"/>
          <w:spacing w:val="-3"/>
          <w:kern w:val="0"/>
        </w:rPr>
      </w:pPr>
      <w:proofErr w:type="spellStart"/>
      <w:r w:rsidRPr="00041799">
        <w:rPr>
          <w:rFonts w:ascii="Arial" w:hAnsi="Arial" w:cs="Arial"/>
        </w:rPr>
        <w:t>Éilíonn</w:t>
      </w:r>
      <w:proofErr w:type="spellEnd"/>
      <w:r w:rsidRPr="00041799">
        <w:rPr>
          <w:rFonts w:ascii="Arial" w:hAnsi="Arial" w:cs="Arial"/>
        </w:rPr>
        <w:t xml:space="preserve"> </w:t>
      </w:r>
      <w:proofErr w:type="spellStart"/>
      <w:r w:rsidRPr="00041799">
        <w:rPr>
          <w:rFonts w:ascii="Arial" w:hAnsi="Arial" w:cs="Arial"/>
        </w:rPr>
        <w:t>ról</w:t>
      </w:r>
      <w:proofErr w:type="spellEnd"/>
      <w:r w:rsidRPr="00041799">
        <w:rPr>
          <w:rFonts w:ascii="Arial" w:hAnsi="Arial" w:cs="Arial"/>
        </w:rPr>
        <w:t xml:space="preserve"> an </w:t>
      </w:r>
      <w:proofErr w:type="spellStart"/>
      <w:r w:rsidRPr="00041799">
        <w:rPr>
          <w:rFonts w:ascii="Arial" w:hAnsi="Arial" w:cs="Arial"/>
        </w:rPr>
        <w:t>Oifigigh</w:t>
      </w:r>
      <w:proofErr w:type="spellEnd"/>
      <w:r w:rsidRPr="00041799">
        <w:rPr>
          <w:rFonts w:ascii="Arial" w:hAnsi="Arial" w:cs="Arial"/>
        </w:rPr>
        <w:t xml:space="preserve"> </w:t>
      </w:r>
      <w:proofErr w:type="spellStart"/>
      <w:r w:rsidRPr="00041799">
        <w:rPr>
          <w:rFonts w:ascii="Arial" w:hAnsi="Arial" w:cs="Arial"/>
        </w:rPr>
        <w:t>Cúnta</w:t>
      </w:r>
      <w:proofErr w:type="spellEnd"/>
      <w:r w:rsidRPr="00041799">
        <w:rPr>
          <w:rFonts w:ascii="Arial" w:hAnsi="Arial" w:cs="Arial"/>
        </w:rPr>
        <w:t xml:space="preserve"> </w:t>
      </w:r>
      <w:proofErr w:type="spellStart"/>
      <w:r w:rsidRPr="00041799">
        <w:rPr>
          <w:rFonts w:ascii="Arial" w:hAnsi="Arial" w:cs="Arial"/>
        </w:rPr>
        <w:t>Foirne</w:t>
      </w:r>
      <w:proofErr w:type="spellEnd"/>
      <w:r w:rsidRPr="00041799">
        <w:rPr>
          <w:rFonts w:ascii="Arial" w:hAnsi="Arial" w:cs="Arial"/>
        </w:rPr>
        <w:t xml:space="preserve"> </w:t>
      </w:r>
      <w:proofErr w:type="spellStart"/>
      <w:r w:rsidRPr="00041799">
        <w:rPr>
          <w:rFonts w:ascii="Arial" w:hAnsi="Arial" w:cs="Arial"/>
        </w:rPr>
        <w:t>sárscileanna</w:t>
      </w:r>
      <w:proofErr w:type="spellEnd"/>
      <w:r w:rsidRPr="00041799">
        <w:rPr>
          <w:rFonts w:ascii="Arial" w:hAnsi="Arial" w:cs="Arial"/>
        </w:rPr>
        <w:t xml:space="preserve"> </w:t>
      </w:r>
      <w:proofErr w:type="spellStart"/>
      <w:r w:rsidRPr="00041799">
        <w:rPr>
          <w:rFonts w:ascii="Arial" w:hAnsi="Arial" w:cs="Arial"/>
        </w:rPr>
        <w:t>riaracháin</w:t>
      </w:r>
      <w:proofErr w:type="spellEnd"/>
      <w:r w:rsidRPr="00041799">
        <w:rPr>
          <w:rFonts w:ascii="Arial" w:hAnsi="Arial" w:cs="Arial"/>
        </w:rPr>
        <w:t xml:space="preserve">, </w:t>
      </w:r>
      <w:proofErr w:type="spellStart"/>
      <w:r w:rsidRPr="00041799">
        <w:rPr>
          <w:rFonts w:ascii="Arial" w:hAnsi="Arial" w:cs="Arial"/>
        </w:rPr>
        <w:t>idirphearsanta</w:t>
      </w:r>
      <w:proofErr w:type="spellEnd"/>
      <w:r w:rsidRPr="00041799">
        <w:rPr>
          <w:rFonts w:ascii="Arial" w:hAnsi="Arial" w:cs="Arial"/>
        </w:rPr>
        <w:t xml:space="preserve">, </w:t>
      </w:r>
      <w:proofErr w:type="spellStart"/>
      <w:r w:rsidRPr="00041799">
        <w:rPr>
          <w:rFonts w:ascii="Arial" w:hAnsi="Arial" w:cs="Arial"/>
        </w:rPr>
        <w:t>cumarsáide</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w:t>
      </w:r>
      <w:proofErr w:type="spellStart"/>
      <w:r w:rsidRPr="00041799">
        <w:rPr>
          <w:rFonts w:ascii="Arial" w:hAnsi="Arial" w:cs="Arial"/>
        </w:rPr>
        <w:t>scileanna</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w:t>
      </w:r>
      <w:proofErr w:type="spellStart"/>
      <w:r w:rsidRPr="00041799">
        <w:rPr>
          <w:rFonts w:ascii="Arial" w:hAnsi="Arial" w:cs="Arial"/>
        </w:rPr>
        <w:t>saineolas</w:t>
      </w:r>
      <w:proofErr w:type="spellEnd"/>
      <w:r w:rsidRPr="00041799">
        <w:rPr>
          <w:rFonts w:ascii="Arial" w:hAnsi="Arial" w:cs="Arial"/>
        </w:rPr>
        <w:t xml:space="preserve"> </w:t>
      </w:r>
      <w:proofErr w:type="spellStart"/>
      <w:r w:rsidRPr="00041799">
        <w:rPr>
          <w:rFonts w:ascii="Arial" w:hAnsi="Arial" w:cs="Arial"/>
        </w:rPr>
        <w:t>áirithe</w:t>
      </w:r>
      <w:proofErr w:type="spellEnd"/>
      <w:r w:rsidRPr="00041799">
        <w:rPr>
          <w:rFonts w:ascii="Arial" w:hAnsi="Arial" w:cs="Arial"/>
        </w:rPr>
        <w:t xml:space="preserve"> </w:t>
      </w:r>
      <w:proofErr w:type="spellStart"/>
      <w:r w:rsidRPr="00041799">
        <w:rPr>
          <w:rFonts w:ascii="Arial" w:hAnsi="Arial" w:cs="Arial"/>
        </w:rPr>
        <w:t>eile</w:t>
      </w:r>
      <w:proofErr w:type="spellEnd"/>
      <w:r w:rsidRPr="00041799">
        <w:rPr>
          <w:rFonts w:ascii="Arial" w:hAnsi="Arial" w:cs="Arial"/>
        </w:rPr>
        <w:t xml:space="preserve"> ag </w:t>
      </w:r>
      <w:proofErr w:type="spellStart"/>
      <w:r w:rsidRPr="00041799">
        <w:rPr>
          <w:rFonts w:ascii="Arial" w:hAnsi="Arial" w:cs="Arial"/>
        </w:rPr>
        <w:t>brath</w:t>
      </w:r>
      <w:proofErr w:type="spellEnd"/>
      <w:r w:rsidRPr="00041799">
        <w:rPr>
          <w:rFonts w:ascii="Arial" w:hAnsi="Arial" w:cs="Arial"/>
        </w:rPr>
        <w:t xml:space="preserve"> </w:t>
      </w:r>
      <w:proofErr w:type="spellStart"/>
      <w:r w:rsidRPr="00041799">
        <w:rPr>
          <w:rFonts w:ascii="Arial" w:hAnsi="Arial" w:cs="Arial"/>
        </w:rPr>
        <w:t>ar</w:t>
      </w:r>
      <w:proofErr w:type="spellEnd"/>
      <w:r w:rsidRPr="00041799">
        <w:rPr>
          <w:rFonts w:ascii="Arial" w:hAnsi="Arial" w:cs="Arial"/>
        </w:rPr>
        <w:t xml:space="preserve"> an </w:t>
      </w:r>
      <w:proofErr w:type="spellStart"/>
      <w:r w:rsidRPr="00041799">
        <w:rPr>
          <w:rFonts w:ascii="Arial" w:hAnsi="Arial" w:cs="Arial"/>
        </w:rPr>
        <w:t>tasc</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w:t>
      </w:r>
      <w:proofErr w:type="spellStart"/>
      <w:r w:rsidRPr="00041799">
        <w:rPr>
          <w:rFonts w:ascii="Arial" w:hAnsi="Arial" w:cs="Arial"/>
        </w:rPr>
        <w:t>d’fhéadfadh</w:t>
      </w:r>
      <w:proofErr w:type="spellEnd"/>
      <w:r w:rsidRPr="00041799">
        <w:rPr>
          <w:rFonts w:ascii="Arial" w:hAnsi="Arial" w:cs="Arial"/>
        </w:rPr>
        <w:t xml:space="preserve"> go </w:t>
      </w:r>
      <w:proofErr w:type="spellStart"/>
      <w:r w:rsidRPr="00041799">
        <w:rPr>
          <w:rFonts w:ascii="Arial" w:hAnsi="Arial" w:cs="Arial"/>
        </w:rPr>
        <w:t>mbeadh</w:t>
      </w:r>
      <w:proofErr w:type="spellEnd"/>
      <w:r w:rsidRPr="00041799">
        <w:rPr>
          <w:rFonts w:ascii="Arial" w:hAnsi="Arial" w:cs="Arial"/>
        </w:rPr>
        <w:t xml:space="preserve"> </w:t>
      </w:r>
      <w:proofErr w:type="spellStart"/>
      <w:r w:rsidRPr="00041799">
        <w:rPr>
          <w:rFonts w:ascii="Arial" w:hAnsi="Arial" w:cs="Arial"/>
        </w:rPr>
        <w:t>sé</w:t>
      </w:r>
      <w:proofErr w:type="spellEnd"/>
      <w:r w:rsidRPr="00041799">
        <w:rPr>
          <w:rFonts w:ascii="Arial" w:hAnsi="Arial" w:cs="Arial"/>
        </w:rPr>
        <w:t xml:space="preserve"> </w:t>
      </w:r>
      <w:proofErr w:type="spellStart"/>
      <w:r w:rsidRPr="00041799">
        <w:rPr>
          <w:rFonts w:ascii="Arial" w:hAnsi="Arial" w:cs="Arial"/>
        </w:rPr>
        <w:t>riachtanach</w:t>
      </w:r>
      <w:proofErr w:type="spellEnd"/>
      <w:r w:rsidRPr="00041799">
        <w:rPr>
          <w:rFonts w:ascii="Arial" w:hAnsi="Arial" w:cs="Arial"/>
        </w:rPr>
        <w:t xml:space="preserve"> </w:t>
      </w:r>
      <w:proofErr w:type="spellStart"/>
      <w:r w:rsidRPr="00041799">
        <w:rPr>
          <w:rFonts w:ascii="Arial" w:hAnsi="Arial" w:cs="Arial"/>
        </w:rPr>
        <w:t>freisin</w:t>
      </w:r>
      <w:proofErr w:type="spellEnd"/>
      <w:r w:rsidRPr="00041799">
        <w:rPr>
          <w:rFonts w:ascii="Arial" w:hAnsi="Arial" w:cs="Arial"/>
        </w:rPr>
        <w:t xml:space="preserve"> </w:t>
      </w:r>
      <w:proofErr w:type="spellStart"/>
      <w:r w:rsidRPr="00041799">
        <w:rPr>
          <w:rFonts w:ascii="Arial" w:hAnsi="Arial" w:cs="Arial"/>
        </w:rPr>
        <w:t>ionadaíocht</w:t>
      </w:r>
      <w:proofErr w:type="spellEnd"/>
      <w:r w:rsidRPr="00041799">
        <w:rPr>
          <w:rFonts w:ascii="Arial" w:hAnsi="Arial" w:cs="Arial"/>
        </w:rPr>
        <w:t xml:space="preserve"> a </w:t>
      </w:r>
      <w:proofErr w:type="spellStart"/>
      <w:r w:rsidRPr="00041799">
        <w:rPr>
          <w:rFonts w:ascii="Arial" w:hAnsi="Arial" w:cs="Arial"/>
        </w:rPr>
        <w:t>dhéanamh</w:t>
      </w:r>
      <w:proofErr w:type="spellEnd"/>
      <w:r w:rsidRPr="00041799">
        <w:rPr>
          <w:rFonts w:ascii="Arial" w:hAnsi="Arial" w:cs="Arial"/>
        </w:rPr>
        <w:t xml:space="preserve"> </w:t>
      </w:r>
      <w:proofErr w:type="spellStart"/>
      <w:r w:rsidRPr="00041799">
        <w:rPr>
          <w:rFonts w:ascii="Arial" w:hAnsi="Arial" w:cs="Arial"/>
        </w:rPr>
        <w:t>ar</w:t>
      </w:r>
      <w:proofErr w:type="spellEnd"/>
      <w:r w:rsidRPr="00041799">
        <w:rPr>
          <w:rFonts w:ascii="Arial" w:hAnsi="Arial" w:cs="Arial"/>
        </w:rPr>
        <w:t xml:space="preserve"> </w:t>
      </w:r>
      <w:proofErr w:type="spellStart"/>
      <w:r w:rsidRPr="00041799">
        <w:rPr>
          <w:rFonts w:ascii="Arial" w:hAnsi="Arial" w:cs="Arial"/>
        </w:rPr>
        <w:t>Oifigeach</w:t>
      </w:r>
      <w:proofErr w:type="spellEnd"/>
      <w:r w:rsidRPr="00041799">
        <w:rPr>
          <w:rFonts w:ascii="Arial" w:hAnsi="Arial" w:cs="Arial"/>
        </w:rPr>
        <w:t xml:space="preserve"> </w:t>
      </w:r>
      <w:proofErr w:type="spellStart"/>
      <w:r w:rsidRPr="00041799">
        <w:rPr>
          <w:rFonts w:ascii="Arial" w:hAnsi="Arial" w:cs="Arial"/>
        </w:rPr>
        <w:t>Foirne</w:t>
      </w:r>
      <w:proofErr w:type="spellEnd"/>
      <w:r w:rsidRPr="00041799">
        <w:rPr>
          <w:rFonts w:ascii="Arial" w:hAnsi="Arial" w:cs="Arial"/>
        </w:rPr>
        <w:t xml:space="preserve"> ó am go ham. </w:t>
      </w:r>
      <w:proofErr w:type="spellStart"/>
      <w:r w:rsidRPr="00041799">
        <w:rPr>
          <w:rFonts w:ascii="Arial" w:hAnsi="Arial" w:cs="Arial"/>
        </w:rPr>
        <w:t>Beifear</w:t>
      </w:r>
      <w:proofErr w:type="spellEnd"/>
      <w:r w:rsidRPr="00041799">
        <w:rPr>
          <w:rFonts w:ascii="Arial" w:hAnsi="Arial" w:cs="Arial"/>
        </w:rPr>
        <w:t xml:space="preserve"> ag </w:t>
      </w:r>
      <w:proofErr w:type="spellStart"/>
      <w:r w:rsidRPr="00041799">
        <w:rPr>
          <w:rFonts w:ascii="Arial" w:hAnsi="Arial" w:cs="Arial"/>
        </w:rPr>
        <w:t>súil</w:t>
      </w:r>
      <w:proofErr w:type="spellEnd"/>
      <w:r w:rsidRPr="00041799">
        <w:rPr>
          <w:rFonts w:ascii="Arial" w:hAnsi="Arial" w:cs="Arial"/>
        </w:rPr>
        <w:t xml:space="preserve"> go n-</w:t>
      </w:r>
      <w:proofErr w:type="spellStart"/>
      <w:r w:rsidRPr="00041799">
        <w:rPr>
          <w:rFonts w:ascii="Arial" w:hAnsi="Arial" w:cs="Arial"/>
        </w:rPr>
        <w:t>oibreoidh</w:t>
      </w:r>
      <w:proofErr w:type="spellEnd"/>
      <w:r w:rsidRPr="00041799">
        <w:rPr>
          <w:rFonts w:ascii="Arial" w:hAnsi="Arial" w:cs="Arial"/>
        </w:rPr>
        <w:t xml:space="preserve"> an </w:t>
      </w:r>
      <w:proofErr w:type="spellStart"/>
      <w:r w:rsidRPr="00041799">
        <w:rPr>
          <w:rFonts w:ascii="Arial" w:hAnsi="Arial" w:cs="Arial"/>
        </w:rPr>
        <w:t>tOifigeach</w:t>
      </w:r>
      <w:proofErr w:type="spellEnd"/>
      <w:r w:rsidRPr="00041799">
        <w:rPr>
          <w:rFonts w:ascii="Arial" w:hAnsi="Arial" w:cs="Arial"/>
        </w:rPr>
        <w:t xml:space="preserve"> </w:t>
      </w:r>
      <w:proofErr w:type="spellStart"/>
      <w:r w:rsidRPr="00041799">
        <w:rPr>
          <w:rFonts w:ascii="Arial" w:hAnsi="Arial" w:cs="Arial"/>
        </w:rPr>
        <w:t>Cúnta</w:t>
      </w:r>
      <w:proofErr w:type="spellEnd"/>
      <w:r w:rsidRPr="00041799">
        <w:rPr>
          <w:rFonts w:ascii="Arial" w:hAnsi="Arial" w:cs="Arial"/>
        </w:rPr>
        <w:t xml:space="preserve"> </w:t>
      </w:r>
      <w:proofErr w:type="spellStart"/>
      <w:r w:rsidRPr="00041799">
        <w:rPr>
          <w:rFonts w:ascii="Arial" w:hAnsi="Arial" w:cs="Arial"/>
        </w:rPr>
        <w:t>Foirne</w:t>
      </w:r>
      <w:proofErr w:type="spellEnd"/>
      <w:r w:rsidRPr="00041799">
        <w:rPr>
          <w:rFonts w:ascii="Arial" w:hAnsi="Arial" w:cs="Arial"/>
        </w:rPr>
        <w:t xml:space="preserve"> as a t(h)</w:t>
      </w:r>
      <w:proofErr w:type="spellStart"/>
      <w:r w:rsidRPr="00041799">
        <w:rPr>
          <w:rFonts w:ascii="Arial" w:hAnsi="Arial" w:cs="Arial"/>
        </w:rPr>
        <w:t>ionscnamh</w:t>
      </w:r>
      <w:proofErr w:type="spellEnd"/>
      <w:r w:rsidRPr="00041799">
        <w:rPr>
          <w:rFonts w:ascii="Arial" w:hAnsi="Arial" w:cs="Arial"/>
        </w:rPr>
        <w:t xml:space="preserve"> </w:t>
      </w:r>
      <w:proofErr w:type="spellStart"/>
      <w:r w:rsidRPr="00041799">
        <w:rPr>
          <w:rFonts w:ascii="Arial" w:hAnsi="Arial" w:cs="Arial"/>
        </w:rPr>
        <w:t>féin</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ag </w:t>
      </w:r>
      <w:proofErr w:type="spellStart"/>
      <w:r w:rsidRPr="00041799">
        <w:rPr>
          <w:rFonts w:ascii="Arial" w:hAnsi="Arial" w:cs="Arial"/>
        </w:rPr>
        <w:t>ardchaighdeán</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w:t>
      </w:r>
      <w:proofErr w:type="spellStart"/>
      <w:r w:rsidRPr="00041799">
        <w:rPr>
          <w:rFonts w:ascii="Arial" w:hAnsi="Arial" w:cs="Arial"/>
        </w:rPr>
        <w:t>ceanglófar</w:t>
      </w:r>
      <w:proofErr w:type="spellEnd"/>
      <w:r w:rsidRPr="00041799">
        <w:rPr>
          <w:rFonts w:ascii="Arial" w:hAnsi="Arial" w:cs="Arial"/>
        </w:rPr>
        <w:t xml:space="preserve"> air/</w:t>
      </w:r>
      <w:proofErr w:type="spellStart"/>
      <w:r w:rsidRPr="00041799">
        <w:rPr>
          <w:rFonts w:ascii="Arial" w:hAnsi="Arial" w:cs="Arial"/>
        </w:rPr>
        <w:t>uirthi</w:t>
      </w:r>
      <w:proofErr w:type="spellEnd"/>
      <w:r w:rsidRPr="00041799">
        <w:rPr>
          <w:rFonts w:ascii="Arial" w:hAnsi="Arial" w:cs="Arial"/>
        </w:rPr>
        <w:t xml:space="preserve"> </w:t>
      </w:r>
      <w:proofErr w:type="spellStart"/>
      <w:r w:rsidRPr="00041799">
        <w:rPr>
          <w:rFonts w:ascii="Arial" w:hAnsi="Arial" w:cs="Arial"/>
        </w:rPr>
        <w:t>córais</w:t>
      </w:r>
      <w:proofErr w:type="spellEnd"/>
      <w:r w:rsidRPr="00041799">
        <w:rPr>
          <w:rFonts w:ascii="Arial" w:hAnsi="Arial" w:cs="Arial"/>
        </w:rPr>
        <w:t xml:space="preserve"> </w:t>
      </w:r>
      <w:proofErr w:type="spellStart"/>
      <w:r w:rsidRPr="00041799">
        <w:rPr>
          <w:rFonts w:ascii="Arial" w:hAnsi="Arial" w:cs="Arial"/>
        </w:rPr>
        <w:t>reatha</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w:t>
      </w:r>
      <w:proofErr w:type="spellStart"/>
      <w:r w:rsidRPr="00041799">
        <w:rPr>
          <w:rFonts w:ascii="Arial" w:hAnsi="Arial" w:cs="Arial"/>
        </w:rPr>
        <w:t>thodhchaíocha</w:t>
      </w:r>
      <w:proofErr w:type="spellEnd"/>
      <w:r w:rsidRPr="00041799">
        <w:rPr>
          <w:rFonts w:ascii="Arial" w:hAnsi="Arial" w:cs="Arial"/>
        </w:rPr>
        <w:t xml:space="preserve"> TF </w:t>
      </w:r>
      <w:proofErr w:type="spellStart"/>
      <w:r w:rsidRPr="00041799">
        <w:rPr>
          <w:rFonts w:ascii="Arial" w:hAnsi="Arial" w:cs="Arial"/>
        </w:rPr>
        <w:t>na</w:t>
      </w:r>
      <w:proofErr w:type="spellEnd"/>
      <w:r w:rsidRPr="00041799">
        <w:rPr>
          <w:rFonts w:ascii="Arial" w:hAnsi="Arial" w:cs="Arial"/>
        </w:rPr>
        <w:t xml:space="preserve"> Comhairle a </w:t>
      </w:r>
      <w:proofErr w:type="spellStart"/>
      <w:r w:rsidRPr="00041799">
        <w:rPr>
          <w:rFonts w:ascii="Arial" w:hAnsi="Arial" w:cs="Arial"/>
        </w:rPr>
        <w:t>úsáid</w:t>
      </w:r>
      <w:proofErr w:type="spellEnd"/>
      <w:r w:rsidRPr="00041799">
        <w:rPr>
          <w:rFonts w:ascii="Arial" w:hAnsi="Arial" w:cs="Arial"/>
        </w:rPr>
        <w:t xml:space="preserve"> i </w:t>
      </w:r>
      <w:proofErr w:type="spellStart"/>
      <w:r w:rsidRPr="00041799">
        <w:rPr>
          <w:rFonts w:ascii="Arial" w:hAnsi="Arial" w:cs="Arial"/>
        </w:rPr>
        <w:t>rith</w:t>
      </w:r>
      <w:proofErr w:type="spellEnd"/>
      <w:r w:rsidRPr="00041799">
        <w:rPr>
          <w:rFonts w:ascii="Arial" w:hAnsi="Arial" w:cs="Arial"/>
        </w:rPr>
        <w:t xml:space="preserve"> a c(h)</w:t>
      </w:r>
      <w:proofErr w:type="spellStart"/>
      <w:r w:rsidRPr="00041799">
        <w:rPr>
          <w:rFonts w:ascii="Arial" w:hAnsi="Arial" w:cs="Arial"/>
        </w:rPr>
        <w:t>uid</w:t>
      </w:r>
      <w:proofErr w:type="spellEnd"/>
      <w:r w:rsidRPr="00041799">
        <w:rPr>
          <w:rFonts w:ascii="Arial" w:hAnsi="Arial" w:cs="Arial"/>
        </w:rPr>
        <w:t xml:space="preserve"> </w:t>
      </w:r>
      <w:proofErr w:type="spellStart"/>
      <w:r w:rsidRPr="00041799">
        <w:rPr>
          <w:rFonts w:ascii="Arial" w:hAnsi="Arial" w:cs="Arial"/>
        </w:rPr>
        <w:t>oibre</w:t>
      </w:r>
      <w:proofErr w:type="spellEnd"/>
      <w:r w:rsidRPr="00041799">
        <w:rPr>
          <w:rFonts w:ascii="Arial" w:hAnsi="Arial" w:cs="Arial"/>
        </w:rPr>
        <w:t xml:space="preserve">. </w:t>
      </w:r>
      <w:proofErr w:type="spellStart"/>
      <w:r w:rsidRPr="00041799">
        <w:rPr>
          <w:rFonts w:ascii="Arial" w:hAnsi="Arial" w:cs="Arial"/>
        </w:rPr>
        <w:t>Beifear</w:t>
      </w:r>
      <w:proofErr w:type="spellEnd"/>
      <w:r w:rsidRPr="00041799">
        <w:rPr>
          <w:rFonts w:ascii="Arial" w:hAnsi="Arial" w:cs="Arial"/>
        </w:rPr>
        <w:t xml:space="preserve"> ag </w:t>
      </w:r>
      <w:proofErr w:type="spellStart"/>
      <w:r w:rsidRPr="00041799">
        <w:rPr>
          <w:rFonts w:ascii="Arial" w:hAnsi="Arial" w:cs="Arial"/>
        </w:rPr>
        <w:t>súil</w:t>
      </w:r>
      <w:proofErr w:type="spellEnd"/>
      <w:r w:rsidRPr="00041799">
        <w:rPr>
          <w:rFonts w:ascii="Arial" w:hAnsi="Arial" w:cs="Arial"/>
        </w:rPr>
        <w:t xml:space="preserve"> go </w:t>
      </w:r>
      <w:proofErr w:type="spellStart"/>
      <w:r w:rsidRPr="00041799">
        <w:rPr>
          <w:rFonts w:ascii="Arial" w:hAnsi="Arial" w:cs="Arial"/>
        </w:rPr>
        <w:t>gcuirfidh</w:t>
      </w:r>
      <w:proofErr w:type="spellEnd"/>
      <w:r w:rsidRPr="00041799">
        <w:rPr>
          <w:rFonts w:ascii="Arial" w:hAnsi="Arial" w:cs="Arial"/>
        </w:rPr>
        <w:t xml:space="preserve"> an t-</w:t>
      </w:r>
      <w:proofErr w:type="spellStart"/>
      <w:r w:rsidRPr="00041799">
        <w:rPr>
          <w:rFonts w:ascii="Arial" w:hAnsi="Arial" w:cs="Arial"/>
        </w:rPr>
        <w:t>iarratasóir</w:t>
      </w:r>
      <w:proofErr w:type="spellEnd"/>
      <w:r w:rsidRPr="00041799">
        <w:rPr>
          <w:rFonts w:ascii="Arial" w:hAnsi="Arial" w:cs="Arial"/>
        </w:rPr>
        <w:t xml:space="preserve"> a n-</w:t>
      </w:r>
      <w:proofErr w:type="spellStart"/>
      <w:r w:rsidRPr="00041799">
        <w:rPr>
          <w:rFonts w:ascii="Arial" w:hAnsi="Arial" w:cs="Arial"/>
        </w:rPr>
        <w:t>éiríonn</w:t>
      </w:r>
      <w:proofErr w:type="spellEnd"/>
      <w:r w:rsidRPr="00041799">
        <w:rPr>
          <w:rFonts w:ascii="Arial" w:hAnsi="Arial" w:cs="Arial"/>
        </w:rPr>
        <w:t xml:space="preserve"> leis/</w:t>
      </w:r>
      <w:proofErr w:type="spellStart"/>
      <w:r w:rsidRPr="00041799">
        <w:rPr>
          <w:rFonts w:ascii="Arial" w:hAnsi="Arial" w:cs="Arial"/>
        </w:rPr>
        <w:t>léi</w:t>
      </w:r>
      <w:proofErr w:type="spellEnd"/>
      <w:r w:rsidRPr="00041799">
        <w:rPr>
          <w:rFonts w:ascii="Arial" w:hAnsi="Arial" w:cs="Arial"/>
        </w:rPr>
        <w:t xml:space="preserve"> a c(h)</w:t>
      </w:r>
      <w:proofErr w:type="spellStart"/>
      <w:r w:rsidRPr="00041799">
        <w:rPr>
          <w:rFonts w:ascii="Arial" w:hAnsi="Arial" w:cs="Arial"/>
        </w:rPr>
        <w:t>uid</w:t>
      </w:r>
      <w:proofErr w:type="spellEnd"/>
      <w:r w:rsidRPr="00041799">
        <w:rPr>
          <w:rFonts w:ascii="Arial" w:hAnsi="Arial" w:cs="Arial"/>
        </w:rPr>
        <w:t xml:space="preserve"> </w:t>
      </w:r>
      <w:proofErr w:type="spellStart"/>
      <w:r w:rsidRPr="00041799">
        <w:rPr>
          <w:rFonts w:ascii="Arial" w:hAnsi="Arial" w:cs="Arial"/>
        </w:rPr>
        <w:t>dualgas</w:t>
      </w:r>
      <w:proofErr w:type="spellEnd"/>
      <w:r w:rsidRPr="00041799">
        <w:rPr>
          <w:rFonts w:ascii="Arial" w:hAnsi="Arial" w:cs="Arial"/>
        </w:rPr>
        <w:t xml:space="preserve"> i </w:t>
      </w:r>
      <w:proofErr w:type="spellStart"/>
      <w:r w:rsidRPr="00041799">
        <w:rPr>
          <w:rFonts w:ascii="Arial" w:hAnsi="Arial" w:cs="Arial"/>
        </w:rPr>
        <w:t>gcrích</w:t>
      </w:r>
      <w:proofErr w:type="spellEnd"/>
      <w:r w:rsidRPr="00041799">
        <w:rPr>
          <w:rFonts w:ascii="Arial" w:hAnsi="Arial" w:cs="Arial"/>
        </w:rPr>
        <w:t xml:space="preserve"> </w:t>
      </w:r>
      <w:proofErr w:type="spellStart"/>
      <w:r w:rsidRPr="00041799">
        <w:rPr>
          <w:rFonts w:ascii="Arial" w:hAnsi="Arial" w:cs="Arial"/>
        </w:rPr>
        <w:t>ar</w:t>
      </w:r>
      <w:proofErr w:type="spellEnd"/>
      <w:r w:rsidRPr="00041799">
        <w:rPr>
          <w:rFonts w:ascii="Arial" w:hAnsi="Arial" w:cs="Arial"/>
        </w:rPr>
        <w:t xml:space="preserve"> </w:t>
      </w:r>
      <w:proofErr w:type="spellStart"/>
      <w:r w:rsidRPr="00041799">
        <w:rPr>
          <w:rFonts w:ascii="Arial" w:hAnsi="Arial" w:cs="Arial"/>
        </w:rPr>
        <w:t>bhealach</w:t>
      </w:r>
      <w:proofErr w:type="spellEnd"/>
      <w:r w:rsidRPr="00041799">
        <w:rPr>
          <w:rFonts w:ascii="Arial" w:hAnsi="Arial" w:cs="Arial"/>
        </w:rPr>
        <w:t xml:space="preserve"> a </w:t>
      </w:r>
      <w:proofErr w:type="spellStart"/>
      <w:r w:rsidRPr="00041799">
        <w:rPr>
          <w:rFonts w:ascii="Arial" w:hAnsi="Arial" w:cs="Arial"/>
        </w:rPr>
        <w:t>fheabhsaíonn</w:t>
      </w:r>
      <w:proofErr w:type="spellEnd"/>
      <w:r w:rsidRPr="00041799">
        <w:rPr>
          <w:rFonts w:ascii="Arial" w:hAnsi="Arial" w:cs="Arial"/>
        </w:rPr>
        <w:t xml:space="preserve"> </w:t>
      </w:r>
      <w:proofErr w:type="spellStart"/>
      <w:r w:rsidRPr="00041799">
        <w:rPr>
          <w:rFonts w:ascii="Arial" w:hAnsi="Arial" w:cs="Arial"/>
        </w:rPr>
        <w:t>iontaoibh</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w:t>
      </w:r>
      <w:proofErr w:type="spellStart"/>
      <w:r w:rsidRPr="00041799">
        <w:rPr>
          <w:rFonts w:ascii="Arial" w:hAnsi="Arial" w:cs="Arial"/>
        </w:rPr>
        <w:t>muinín</w:t>
      </w:r>
      <w:proofErr w:type="spellEnd"/>
      <w:r w:rsidRPr="00041799">
        <w:rPr>
          <w:rFonts w:ascii="Arial" w:hAnsi="Arial" w:cs="Arial"/>
        </w:rPr>
        <w:t xml:space="preserve"> an </w:t>
      </w:r>
      <w:proofErr w:type="spellStart"/>
      <w:r w:rsidRPr="00041799">
        <w:rPr>
          <w:rFonts w:ascii="Arial" w:hAnsi="Arial" w:cs="Arial"/>
        </w:rPr>
        <w:t>phobail</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a </w:t>
      </w:r>
      <w:proofErr w:type="spellStart"/>
      <w:r w:rsidRPr="00041799">
        <w:rPr>
          <w:rFonts w:ascii="Arial" w:hAnsi="Arial" w:cs="Arial"/>
        </w:rPr>
        <w:t>áirithíonn</w:t>
      </w:r>
      <w:proofErr w:type="spellEnd"/>
      <w:r w:rsidRPr="00041799">
        <w:rPr>
          <w:rFonts w:ascii="Arial" w:hAnsi="Arial" w:cs="Arial"/>
        </w:rPr>
        <w:t xml:space="preserve"> </w:t>
      </w:r>
      <w:proofErr w:type="spellStart"/>
      <w:r w:rsidRPr="00041799">
        <w:rPr>
          <w:rFonts w:ascii="Arial" w:hAnsi="Arial" w:cs="Arial"/>
        </w:rPr>
        <w:t>cinnteoireacht</w:t>
      </w:r>
      <w:proofErr w:type="spellEnd"/>
      <w:r w:rsidRPr="00041799">
        <w:rPr>
          <w:rFonts w:ascii="Arial" w:hAnsi="Arial" w:cs="Arial"/>
        </w:rPr>
        <w:t xml:space="preserve"> </w:t>
      </w:r>
      <w:proofErr w:type="spellStart"/>
      <w:r w:rsidRPr="00041799">
        <w:rPr>
          <w:rFonts w:ascii="Arial" w:hAnsi="Arial" w:cs="Arial"/>
        </w:rPr>
        <w:t>neamhchlaonta</w:t>
      </w:r>
      <w:proofErr w:type="spellEnd"/>
      <w:r w:rsidRPr="00041799">
        <w:rPr>
          <w:rFonts w:ascii="Arial" w:hAnsi="Arial" w:cs="Arial"/>
        </w:rPr>
        <w:t>.</w:t>
      </w:r>
    </w:p>
    <w:p w14:paraId="062A6AD3" w14:textId="77777777" w:rsidR="00041799" w:rsidRPr="00041799" w:rsidRDefault="00041799" w:rsidP="00041799">
      <w:pPr>
        <w:pStyle w:val="NoSpacing"/>
        <w:spacing w:line="360" w:lineRule="auto"/>
        <w:jc w:val="both"/>
        <w:rPr>
          <w:rFonts w:ascii="Arial" w:hAnsi="Arial" w:cs="Arial"/>
        </w:rPr>
      </w:pPr>
    </w:p>
    <w:p w14:paraId="2450CFB6" w14:textId="77777777" w:rsidR="00041799" w:rsidRPr="00041799" w:rsidRDefault="00041799" w:rsidP="00041799">
      <w:pPr>
        <w:pStyle w:val="NoSpacing"/>
        <w:spacing w:line="360" w:lineRule="auto"/>
        <w:jc w:val="both"/>
        <w:rPr>
          <w:rFonts w:ascii="Arial" w:hAnsi="Arial" w:cs="Arial"/>
          <w:b/>
          <w:u w:val="single"/>
        </w:rPr>
      </w:pPr>
      <w:r w:rsidRPr="00041799">
        <w:rPr>
          <w:rFonts w:ascii="Arial" w:hAnsi="Arial" w:cs="Arial"/>
          <w:b/>
          <w:bCs/>
          <w:u w:val="single"/>
          <w:lang w:val="ga"/>
        </w:rPr>
        <w:t>Léireoidh an t-iarrthóir den scoth an t-eolas, na scileanna agus na hinniúlachtaí seo a leanas:</w:t>
      </w:r>
    </w:p>
    <w:p w14:paraId="4B3D2F4A" w14:textId="77777777" w:rsidR="00041799" w:rsidRPr="00041799" w:rsidRDefault="00041799" w:rsidP="00041799">
      <w:pPr>
        <w:pStyle w:val="NoSpacing"/>
        <w:spacing w:line="360" w:lineRule="auto"/>
        <w:jc w:val="both"/>
        <w:rPr>
          <w:rFonts w:ascii="Arial" w:hAnsi="Arial" w:cs="Arial"/>
        </w:rPr>
      </w:pPr>
    </w:p>
    <w:p w14:paraId="054C103D"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t>Eolas agus tuiscint ar struchtúr agus ar fheidhmeanna an rialtais áitiúil agus ar shaincheisteanna reatha atá le sárú ag rialtas áitiúil.</w:t>
      </w:r>
    </w:p>
    <w:p w14:paraId="5217AC48"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t>Tuiscint ar ról an Oifigigh Foirne Cúnta laistigh de Chomhairle Cathrach na Gaillimhe agus an ról atá acu chun cuspóirí gnó a sheachadadh.</w:t>
      </w:r>
    </w:p>
    <w:p w14:paraId="713921DE"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t>Taithí riaracháin iomchuí lena n-áirítear cuspóirí gnó a sheachadadh, tuarascálacha agus comhfhreagras a ullmhú agus Córais ICT a oibriú.</w:t>
      </w:r>
    </w:p>
    <w:p w14:paraId="37D52814"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t xml:space="preserve">Taithí agus inniúlacht i gcur chun feidhme seirbhís agus caighdeáin do chustaiméirí ar ardchaighdeán. </w:t>
      </w:r>
    </w:p>
    <w:p w14:paraId="076F466F"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t>Oscailteacht agus freagrúlacht i leith athraithe a léiriú.</w:t>
      </w:r>
    </w:p>
    <w:p w14:paraId="52EDC885"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t>Caidrimh oibre dearfacha, bisiúla agus tairbheacha a fhorbairt agus a choimeád.</w:t>
      </w:r>
    </w:p>
    <w:p w14:paraId="07327900"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lastRenderedPageBreak/>
        <w:t>Obair foirne agus acmhainní eile a phleanáil, a leithdháileadh agus a mhaoirsiú chun cuspóirí corparáideacha a bhaint amach.</w:t>
      </w:r>
    </w:p>
    <w:p w14:paraId="3658B0F2"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t xml:space="preserve">Taithí cléireachais/riaracháin den chéad scoth a léiriú i dtimpeallacht oifigbhunaithe. </w:t>
      </w:r>
    </w:p>
    <w:p w14:paraId="0388F362" w14:textId="77777777" w:rsidR="00041799" w:rsidRPr="00041799" w:rsidRDefault="00041799" w:rsidP="00041799">
      <w:pPr>
        <w:pStyle w:val="NoSpacing"/>
        <w:numPr>
          <w:ilvl w:val="0"/>
          <w:numId w:val="30"/>
        </w:numPr>
        <w:spacing w:line="360" w:lineRule="auto"/>
        <w:jc w:val="both"/>
        <w:rPr>
          <w:rFonts w:ascii="Arial" w:hAnsi="Arial" w:cs="Arial"/>
        </w:rPr>
      </w:pPr>
      <w:r w:rsidRPr="00041799">
        <w:rPr>
          <w:rFonts w:ascii="Arial" w:hAnsi="Arial" w:cs="Arial"/>
          <w:lang w:val="ga"/>
        </w:rPr>
        <w:t>Tuiscint ar chomh tábhachtach agus atá eitic foirne láidir de chomhoibriú agus tacaíocht frithpháirteach chun cuspóirí gnó a sheachadadh agus a bheith ábalta taithí mar sin a léiriú.</w:t>
      </w:r>
    </w:p>
    <w:p w14:paraId="37EDA44F"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A bheith féinspreagtha agus réamhghníomhach agus a bheith ábalta oibriú as do stuaim féin;</w:t>
      </w:r>
    </w:p>
    <w:p w14:paraId="32C53CE6"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Scileanna idirphearsanta agus cumarsáide maithe a bheith agat agus a bheith ábalta ionadaíocht a dhéanamh ar an gComhairle ar bhealach gairmiúil agus iontaofa le gach páirtí leasmhar; agus</w:t>
      </w:r>
    </w:p>
    <w:p w14:paraId="53BE00FF"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 xml:space="preserve">Tuiscint agus a bheith feasach ar Reachtaíocht agus ar Rialacháin Sláinte agus Sábháilteachta, na himpleachtaí atá acu don eagraíocht agus don fhostaí agus eolas maidir lena gcur i bhfeidhm san ionad oibre.    </w:t>
      </w:r>
    </w:p>
    <w:p w14:paraId="6805558C" w14:textId="26C8E8C9" w:rsidR="00DC0B90" w:rsidRPr="00DC0B90" w:rsidRDefault="00DC0B90" w:rsidP="00DC0B90">
      <w:pPr>
        <w:spacing w:line="360" w:lineRule="auto"/>
        <w:rPr>
          <w:rFonts w:ascii="Arial" w:hAnsi="Arial" w:cs="Arial"/>
          <w:lang w:bidi="ar-SA"/>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13FAA6ED" w14:textId="77777777" w:rsidR="00041799" w:rsidRPr="00041799" w:rsidRDefault="00041799" w:rsidP="00041799">
      <w:pPr>
        <w:pStyle w:val="Standard"/>
        <w:spacing w:line="360" w:lineRule="auto"/>
        <w:rPr>
          <w:rFonts w:ascii="Arial" w:hAnsi="Arial" w:cs="Arial"/>
        </w:rPr>
      </w:pPr>
      <w:proofErr w:type="spellStart"/>
      <w:r w:rsidRPr="00041799">
        <w:rPr>
          <w:rFonts w:ascii="Arial" w:hAnsi="Arial" w:cs="Arial"/>
        </w:rPr>
        <w:t>Comhlíonfaidh</w:t>
      </w:r>
      <w:proofErr w:type="spellEnd"/>
      <w:r w:rsidRPr="00041799">
        <w:rPr>
          <w:rFonts w:ascii="Arial" w:hAnsi="Arial" w:cs="Arial"/>
        </w:rPr>
        <w:t xml:space="preserve"> an </w:t>
      </w:r>
      <w:proofErr w:type="spellStart"/>
      <w:r w:rsidRPr="00041799">
        <w:rPr>
          <w:rFonts w:ascii="Arial" w:hAnsi="Arial" w:cs="Arial"/>
        </w:rPr>
        <w:t>tOifigeach</w:t>
      </w:r>
      <w:proofErr w:type="spellEnd"/>
      <w:r w:rsidRPr="00041799">
        <w:rPr>
          <w:rFonts w:ascii="Arial" w:hAnsi="Arial" w:cs="Arial"/>
        </w:rPr>
        <w:t xml:space="preserve"> </w:t>
      </w:r>
      <w:proofErr w:type="spellStart"/>
      <w:r w:rsidRPr="00041799">
        <w:rPr>
          <w:rFonts w:ascii="Arial" w:hAnsi="Arial" w:cs="Arial"/>
        </w:rPr>
        <w:t>Cúnta</w:t>
      </w:r>
      <w:proofErr w:type="spellEnd"/>
      <w:r w:rsidRPr="00041799">
        <w:rPr>
          <w:rFonts w:ascii="Arial" w:hAnsi="Arial" w:cs="Arial"/>
        </w:rPr>
        <w:t xml:space="preserve"> </w:t>
      </w:r>
      <w:proofErr w:type="spellStart"/>
      <w:r w:rsidRPr="00041799">
        <w:rPr>
          <w:rFonts w:ascii="Arial" w:hAnsi="Arial" w:cs="Arial"/>
        </w:rPr>
        <w:t>Foirne</w:t>
      </w:r>
      <w:proofErr w:type="spellEnd"/>
      <w:r w:rsidRPr="00041799">
        <w:rPr>
          <w:rFonts w:ascii="Arial" w:hAnsi="Arial" w:cs="Arial"/>
        </w:rPr>
        <w:t xml:space="preserve"> </w:t>
      </w:r>
      <w:proofErr w:type="spellStart"/>
      <w:r w:rsidRPr="00041799">
        <w:rPr>
          <w:rFonts w:ascii="Arial" w:hAnsi="Arial" w:cs="Arial"/>
        </w:rPr>
        <w:t>cibé</w:t>
      </w:r>
      <w:proofErr w:type="spellEnd"/>
      <w:r w:rsidRPr="00041799">
        <w:rPr>
          <w:rFonts w:ascii="Arial" w:hAnsi="Arial" w:cs="Arial"/>
        </w:rPr>
        <w:t xml:space="preserve"> </w:t>
      </w:r>
      <w:proofErr w:type="spellStart"/>
      <w:r w:rsidRPr="00041799">
        <w:rPr>
          <w:rFonts w:ascii="Arial" w:hAnsi="Arial" w:cs="Arial"/>
        </w:rPr>
        <w:t>dualgais</w:t>
      </w:r>
      <w:proofErr w:type="spellEnd"/>
      <w:r w:rsidRPr="00041799">
        <w:rPr>
          <w:rFonts w:ascii="Arial" w:hAnsi="Arial" w:cs="Arial"/>
        </w:rPr>
        <w:t xml:space="preserve"> a </w:t>
      </w:r>
      <w:proofErr w:type="spellStart"/>
      <w:r w:rsidRPr="00041799">
        <w:rPr>
          <w:rFonts w:ascii="Arial" w:hAnsi="Arial" w:cs="Arial"/>
        </w:rPr>
        <w:t>shannfar</w:t>
      </w:r>
      <w:proofErr w:type="spellEnd"/>
      <w:r w:rsidRPr="00041799">
        <w:rPr>
          <w:rFonts w:ascii="Arial" w:hAnsi="Arial" w:cs="Arial"/>
        </w:rPr>
        <w:t xml:space="preserve"> ó am go ham </w:t>
      </w:r>
      <w:proofErr w:type="spellStart"/>
      <w:r w:rsidRPr="00041799">
        <w:rPr>
          <w:rFonts w:ascii="Arial" w:hAnsi="Arial" w:cs="Arial"/>
        </w:rPr>
        <w:t>lena</w:t>
      </w:r>
      <w:proofErr w:type="spellEnd"/>
      <w:r w:rsidRPr="00041799">
        <w:rPr>
          <w:rFonts w:ascii="Arial" w:hAnsi="Arial" w:cs="Arial"/>
        </w:rPr>
        <w:t xml:space="preserve"> n-</w:t>
      </w:r>
      <w:proofErr w:type="spellStart"/>
      <w:r w:rsidRPr="00041799">
        <w:rPr>
          <w:rFonts w:ascii="Arial" w:hAnsi="Arial" w:cs="Arial"/>
        </w:rPr>
        <w:t>áireofar</w:t>
      </w:r>
      <w:proofErr w:type="spellEnd"/>
      <w:r w:rsidRPr="00041799">
        <w:rPr>
          <w:rFonts w:ascii="Arial" w:hAnsi="Arial" w:cs="Arial"/>
        </w:rPr>
        <w:t xml:space="preserve"> </w:t>
      </w:r>
      <w:proofErr w:type="spellStart"/>
      <w:r w:rsidRPr="00041799">
        <w:rPr>
          <w:rFonts w:ascii="Arial" w:hAnsi="Arial" w:cs="Arial"/>
        </w:rPr>
        <w:t>éascú</w:t>
      </w:r>
      <w:proofErr w:type="spellEnd"/>
      <w:r w:rsidRPr="00041799">
        <w:rPr>
          <w:rFonts w:ascii="Arial" w:hAnsi="Arial" w:cs="Arial"/>
        </w:rPr>
        <w:t xml:space="preserve">, cur i </w:t>
      </w:r>
      <w:proofErr w:type="spellStart"/>
      <w:r w:rsidRPr="00041799">
        <w:rPr>
          <w:rFonts w:ascii="Arial" w:hAnsi="Arial" w:cs="Arial"/>
        </w:rPr>
        <w:t>bhfeidhm</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cur </w:t>
      </w:r>
      <w:proofErr w:type="spellStart"/>
      <w:r w:rsidRPr="00041799">
        <w:rPr>
          <w:rFonts w:ascii="Arial" w:hAnsi="Arial" w:cs="Arial"/>
        </w:rPr>
        <w:t>chun</w:t>
      </w:r>
      <w:proofErr w:type="spellEnd"/>
      <w:r w:rsidRPr="00041799">
        <w:rPr>
          <w:rFonts w:ascii="Arial" w:hAnsi="Arial" w:cs="Arial"/>
        </w:rPr>
        <w:t xml:space="preserve"> </w:t>
      </w:r>
      <w:proofErr w:type="spellStart"/>
      <w:r w:rsidRPr="00041799">
        <w:rPr>
          <w:rFonts w:ascii="Arial" w:hAnsi="Arial" w:cs="Arial"/>
        </w:rPr>
        <w:t>cinn</w:t>
      </w:r>
      <w:proofErr w:type="spellEnd"/>
      <w:r w:rsidRPr="00041799">
        <w:rPr>
          <w:rFonts w:ascii="Arial" w:hAnsi="Arial" w:cs="Arial"/>
        </w:rPr>
        <w:t xml:space="preserve"> </w:t>
      </w:r>
      <w:proofErr w:type="spellStart"/>
      <w:r w:rsidRPr="00041799">
        <w:rPr>
          <w:rFonts w:ascii="Arial" w:hAnsi="Arial" w:cs="Arial"/>
        </w:rPr>
        <w:t>na</w:t>
      </w:r>
      <w:proofErr w:type="spellEnd"/>
      <w:r w:rsidRPr="00041799">
        <w:rPr>
          <w:rFonts w:ascii="Arial" w:hAnsi="Arial" w:cs="Arial"/>
        </w:rPr>
        <w:t xml:space="preserve"> </w:t>
      </w:r>
      <w:proofErr w:type="spellStart"/>
      <w:r w:rsidRPr="00041799">
        <w:rPr>
          <w:rFonts w:ascii="Arial" w:hAnsi="Arial" w:cs="Arial"/>
        </w:rPr>
        <w:t>mbeartas</w:t>
      </w:r>
      <w:proofErr w:type="spellEnd"/>
      <w:r w:rsidRPr="00041799">
        <w:rPr>
          <w:rFonts w:ascii="Arial" w:hAnsi="Arial" w:cs="Arial"/>
        </w:rPr>
        <w:t xml:space="preserve"> </w:t>
      </w:r>
      <w:proofErr w:type="spellStart"/>
      <w:r w:rsidRPr="00041799">
        <w:rPr>
          <w:rFonts w:ascii="Arial" w:hAnsi="Arial" w:cs="Arial"/>
        </w:rPr>
        <w:t>agus</w:t>
      </w:r>
      <w:proofErr w:type="spellEnd"/>
      <w:r w:rsidRPr="00041799">
        <w:rPr>
          <w:rFonts w:ascii="Arial" w:hAnsi="Arial" w:cs="Arial"/>
        </w:rPr>
        <w:t xml:space="preserve"> </w:t>
      </w:r>
      <w:proofErr w:type="spellStart"/>
      <w:r w:rsidRPr="00041799">
        <w:rPr>
          <w:rFonts w:ascii="Arial" w:hAnsi="Arial" w:cs="Arial"/>
        </w:rPr>
        <w:t>na</w:t>
      </w:r>
      <w:proofErr w:type="spellEnd"/>
      <w:r w:rsidRPr="00041799">
        <w:rPr>
          <w:rFonts w:ascii="Arial" w:hAnsi="Arial" w:cs="Arial"/>
        </w:rPr>
        <w:t xml:space="preserve"> </w:t>
      </w:r>
      <w:proofErr w:type="spellStart"/>
      <w:r w:rsidRPr="00041799">
        <w:rPr>
          <w:rFonts w:ascii="Arial" w:hAnsi="Arial" w:cs="Arial"/>
        </w:rPr>
        <w:t>gcuspóirí</w:t>
      </w:r>
      <w:proofErr w:type="spellEnd"/>
      <w:r w:rsidRPr="00041799">
        <w:rPr>
          <w:rFonts w:ascii="Arial" w:hAnsi="Arial" w:cs="Arial"/>
        </w:rPr>
        <w:t xml:space="preserve"> </w:t>
      </w:r>
      <w:proofErr w:type="spellStart"/>
      <w:r w:rsidRPr="00041799">
        <w:rPr>
          <w:rFonts w:ascii="Arial" w:hAnsi="Arial" w:cs="Arial"/>
        </w:rPr>
        <w:t>ar</w:t>
      </w:r>
      <w:proofErr w:type="spellEnd"/>
      <w:r w:rsidRPr="00041799">
        <w:rPr>
          <w:rFonts w:ascii="Arial" w:hAnsi="Arial" w:cs="Arial"/>
        </w:rPr>
        <w:t xml:space="preserve"> </w:t>
      </w:r>
      <w:proofErr w:type="spellStart"/>
      <w:proofErr w:type="gramStart"/>
      <w:r w:rsidRPr="00041799">
        <w:rPr>
          <w:rFonts w:ascii="Arial" w:hAnsi="Arial" w:cs="Arial"/>
        </w:rPr>
        <w:t>leith</w:t>
      </w:r>
      <w:proofErr w:type="spellEnd"/>
      <w:r w:rsidRPr="00041799">
        <w:rPr>
          <w:rFonts w:ascii="Arial" w:hAnsi="Arial" w:cs="Arial"/>
        </w:rPr>
        <w:t xml:space="preserve">  ag</w:t>
      </w:r>
      <w:proofErr w:type="gramEnd"/>
      <w:r w:rsidRPr="00041799">
        <w:rPr>
          <w:rFonts w:ascii="Arial" w:hAnsi="Arial" w:cs="Arial"/>
        </w:rPr>
        <w:t xml:space="preserve"> Comhairle </w:t>
      </w:r>
      <w:proofErr w:type="spellStart"/>
      <w:r w:rsidRPr="00041799">
        <w:rPr>
          <w:rFonts w:ascii="Arial" w:hAnsi="Arial" w:cs="Arial"/>
        </w:rPr>
        <w:t>Cathrach</w:t>
      </w:r>
      <w:proofErr w:type="spellEnd"/>
      <w:r w:rsidRPr="00041799">
        <w:rPr>
          <w:rFonts w:ascii="Arial" w:hAnsi="Arial" w:cs="Arial"/>
        </w:rPr>
        <w:t xml:space="preserve"> </w:t>
      </w:r>
      <w:proofErr w:type="spellStart"/>
      <w:r w:rsidRPr="00041799">
        <w:rPr>
          <w:rFonts w:ascii="Arial" w:hAnsi="Arial" w:cs="Arial"/>
        </w:rPr>
        <w:t>na</w:t>
      </w:r>
      <w:proofErr w:type="spellEnd"/>
      <w:r w:rsidRPr="00041799">
        <w:rPr>
          <w:rFonts w:ascii="Arial" w:hAnsi="Arial" w:cs="Arial"/>
        </w:rPr>
        <w:t xml:space="preserve"> </w:t>
      </w:r>
      <w:proofErr w:type="spellStart"/>
      <w:r w:rsidRPr="00041799">
        <w:rPr>
          <w:rFonts w:ascii="Arial" w:hAnsi="Arial" w:cs="Arial"/>
        </w:rPr>
        <w:t>Gaillimhe</w:t>
      </w:r>
      <w:proofErr w:type="spellEnd"/>
      <w:r w:rsidRPr="00041799">
        <w:rPr>
          <w:rFonts w:ascii="Arial" w:hAnsi="Arial" w:cs="Arial"/>
        </w:rPr>
        <w:t>.</w:t>
      </w:r>
    </w:p>
    <w:p w14:paraId="11E296F6" w14:textId="77777777" w:rsidR="00041799" w:rsidRPr="00041799" w:rsidRDefault="00041799" w:rsidP="00041799">
      <w:pPr>
        <w:pStyle w:val="Standard"/>
        <w:spacing w:line="360" w:lineRule="auto"/>
        <w:rPr>
          <w:rFonts w:ascii="Arial" w:hAnsi="Arial" w:cs="Arial"/>
          <w:sz w:val="12"/>
          <w:szCs w:val="12"/>
        </w:rPr>
      </w:pPr>
    </w:p>
    <w:p w14:paraId="3CC60C12" w14:textId="77777777" w:rsidR="00041799" w:rsidRPr="00041799" w:rsidRDefault="00041799" w:rsidP="00041799">
      <w:pPr>
        <w:pStyle w:val="Default"/>
        <w:spacing w:line="360" w:lineRule="auto"/>
      </w:pPr>
      <w:r w:rsidRPr="00041799">
        <w:t xml:space="preserve">Seo a </w:t>
      </w:r>
      <w:proofErr w:type="spellStart"/>
      <w:r w:rsidRPr="00041799">
        <w:t>leanas</w:t>
      </w:r>
      <w:proofErr w:type="spellEnd"/>
      <w:r w:rsidRPr="00041799">
        <w:t xml:space="preserve"> </w:t>
      </w:r>
      <w:proofErr w:type="spellStart"/>
      <w:r w:rsidRPr="00041799">
        <w:t>liosta</w:t>
      </w:r>
      <w:proofErr w:type="spellEnd"/>
      <w:r w:rsidRPr="00041799">
        <w:t xml:space="preserve"> </w:t>
      </w:r>
      <w:proofErr w:type="spellStart"/>
      <w:r w:rsidRPr="00041799">
        <w:t>neamh-uileghabhálach</w:t>
      </w:r>
      <w:proofErr w:type="spellEnd"/>
      <w:r w:rsidRPr="00041799">
        <w:t xml:space="preserve"> de </w:t>
      </w:r>
      <w:proofErr w:type="spellStart"/>
      <w:r w:rsidRPr="00041799">
        <w:t>na</w:t>
      </w:r>
      <w:proofErr w:type="spellEnd"/>
      <w:r w:rsidRPr="00041799">
        <w:t xml:space="preserve"> </w:t>
      </w:r>
      <w:proofErr w:type="spellStart"/>
      <w:r w:rsidRPr="00041799">
        <w:t>príomhdhualgais</w:t>
      </w:r>
      <w:proofErr w:type="spellEnd"/>
      <w:r w:rsidRPr="00041799">
        <w:t xml:space="preserve"> </w:t>
      </w:r>
      <w:proofErr w:type="spellStart"/>
      <w:r w:rsidRPr="00041799">
        <w:t>agus</w:t>
      </w:r>
      <w:proofErr w:type="spellEnd"/>
      <w:r w:rsidRPr="00041799">
        <w:t xml:space="preserve"> </w:t>
      </w:r>
      <w:proofErr w:type="spellStart"/>
      <w:r w:rsidRPr="00041799">
        <w:t>príomhfhreagrachtaí</w:t>
      </w:r>
      <w:proofErr w:type="spellEnd"/>
      <w:r w:rsidRPr="00041799">
        <w:t xml:space="preserve"> a </w:t>
      </w:r>
      <w:proofErr w:type="spellStart"/>
      <w:r w:rsidRPr="00041799">
        <w:t>fhéadfar</w:t>
      </w:r>
      <w:proofErr w:type="spellEnd"/>
      <w:r w:rsidRPr="00041799">
        <w:t xml:space="preserve"> a </w:t>
      </w:r>
      <w:proofErr w:type="spellStart"/>
      <w:r w:rsidRPr="00041799">
        <w:t>shannadh</w:t>
      </w:r>
      <w:proofErr w:type="spellEnd"/>
      <w:r w:rsidRPr="00041799">
        <w:t xml:space="preserve"> </w:t>
      </w:r>
      <w:proofErr w:type="spellStart"/>
      <w:r w:rsidRPr="00041799">
        <w:t>d’Oifigeach</w:t>
      </w:r>
      <w:proofErr w:type="spellEnd"/>
      <w:r w:rsidRPr="00041799">
        <w:t xml:space="preserve"> </w:t>
      </w:r>
      <w:proofErr w:type="spellStart"/>
      <w:r w:rsidRPr="00041799">
        <w:t>Foirne</w:t>
      </w:r>
      <w:proofErr w:type="spellEnd"/>
      <w:r w:rsidRPr="00041799">
        <w:t xml:space="preserve"> </w:t>
      </w:r>
      <w:proofErr w:type="spellStart"/>
      <w:r w:rsidRPr="00041799">
        <w:t>Cúnta</w:t>
      </w:r>
      <w:proofErr w:type="spellEnd"/>
      <w:r w:rsidRPr="00041799">
        <w:t>:</w:t>
      </w:r>
    </w:p>
    <w:p w14:paraId="14C9EAEE" w14:textId="77777777" w:rsidR="00041799" w:rsidRPr="00041799" w:rsidRDefault="00041799" w:rsidP="00041799">
      <w:pPr>
        <w:pStyle w:val="Standard"/>
        <w:spacing w:line="360" w:lineRule="auto"/>
        <w:rPr>
          <w:rFonts w:ascii="Arial" w:hAnsi="Arial" w:cs="Arial"/>
        </w:rPr>
      </w:pPr>
    </w:p>
    <w:p w14:paraId="21465E84"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Tacú leis an mbainisteoir líne chun a chinntiú go bhfeidhmeofar clár oibre na rannóige nó na roinne chun pleananna corparáide agus oibríochta na Comhairle a sheachadadh.</w:t>
      </w:r>
    </w:p>
    <w:p w14:paraId="23A4AE52"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Cumarsáid a dhéanamh agus a bheith ag idirchaidreamh go héifeachtach le custaiméirí, le fostaithe, le maoirseoirí agus le bainisteoirí líne i rannóga eile i ndáil le hábhair oibríochta a bhaineann lena rannóg nó réimse oibre féin.</w:t>
      </w:r>
    </w:p>
    <w:p w14:paraId="7FC03463"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A bheith freagrach as tuarascálacha, comhfhreagras agus cáipéisí eile a ullmhú de réir mar is gá.</w:t>
      </w:r>
    </w:p>
    <w:p w14:paraId="0BA6A770"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 xml:space="preserve">Cúnamh agus tacaíocht a sholáthar chun tograí a sheachadadh de réir mar is gá. </w:t>
      </w:r>
    </w:p>
    <w:p w14:paraId="137235B4"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 xml:space="preserve">Seirbhís do chustaiméirí ar ardchaighdeán a chinntiú, freagra a thabhairt ar </w:t>
      </w:r>
      <w:r w:rsidRPr="00041799">
        <w:rPr>
          <w:rFonts w:ascii="Arial" w:hAnsi="Arial" w:cs="Arial"/>
          <w:lang w:val="ga"/>
        </w:rPr>
        <w:lastRenderedPageBreak/>
        <w:t>fhiosrúcháin agus ar iarratais ar eolas ar bhealach gairmiúil, cúirtéiseach agus tráthúil.</w:t>
      </w:r>
    </w:p>
    <w:p w14:paraId="1F82EED8"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Tacú leis an mbainisteoir líne chun gach tionscnamh bainistithe athraithe a chur in iúl, a fheidhmiú agus a bhainistiú laistigh den réimse freagrachta iomchuí.</w:t>
      </w:r>
    </w:p>
    <w:p w14:paraId="7D118DA3"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 xml:space="preserve">Maoirsiú a dhéanamh ar fhostaithe laistigh den fhoireann oibre nó den chlár oibre laistigh dá réimse freagrachta, tacaíocht a sholáthar do bhaill foirne agus do chomhghleacaithe de réir mar is gá. </w:t>
      </w:r>
    </w:p>
    <w:p w14:paraId="257396C2"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Cruinnithe inmheánacha agus seachtracha a eagrú agus a éascú agus a bheith rannpháirteach agus gníomhach i gcomhráite de réir mar is cuí.</w:t>
      </w:r>
    </w:p>
    <w:p w14:paraId="5E6B63B8"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Cloí le riachtanais reachtúla Sláinte agus Sábháilteachta, polasaithe agus nósanna imeachta agus córais oibre sábháilte.</w:t>
      </w:r>
    </w:p>
    <w:p w14:paraId="58DD827A"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Ionadaíocht a dhéanamh ar an mbainisteoir líne nó ar dhuine comhionann de réir mar is gá.</w:t>
      </w:r>
    </w:p>
    <w:p w14:paraId="44E36D18" w14:textId="77777777" w:rsidR="00041799" w:rsidRPr="00041799" w:rsidRDefault="00041799" w:rsidP="00041799">
      <w:pPr>
        <w:pStyle w:val="NoSpacing"/>
        <w:numPr>
          <w:ilvl w:val="0"/>
          <w:numId w:val="29"/>
        </w:numPr>
        <w:spacing w:line="360" w:lineRule="auto"/>
        <w:jc w:val="both"/>
        <w:rPr>
          <w:rFonts w:ascii="Arial" w:hAnsi="Arial" w:cs="Arial"/>
        </w:rPr>
      </w:pPr>
      <w:r w:rsidRPr="00041799">
        <w:rPr>
          <w:rFonts w:ascii="Arial" w:hAnsi="Arial" w:cs="Arial"/>
          <w:lang w:val="ga"/>
        </w:rPr>
        <w:t xml:space="preserve">Tabhairt faoi aon dualgais eile lena mbaineann an leibhéal agus an fhreagracht chéanna de réir mar is gá nó mar a shannfar ó am go ham.  </w:t>
      </w:r>
    </w:p>
    <w:p w14:paraId="63DD0556" w14:textId="77777777" w:rsidR="00041799" w:rsidRPr="00041799" w:rsidRDefault="00041799" w:rsidP="00041799">
      <w:pPr>
        <w:pStyle w:val="NoSpacing"/>
        <w:spacing w:line="360" w:lineRule="auto"/>
        <w:jc w:val="both"/>
        <w:rPr>
          <w:rFonts w:ascii="Arial" w:hAnsi="Arial" w:cs="Arial"/>
          <w:lang w:val="ga"/>
        </w:rPr>
      </w:pPr>
    </w:p>
    <w:p w14:paraId="3122A95B" w14:textId="77777777" w:rsidR="00041799" w:rsidRPr="00041799" w:rsidRDefault="00041799" w:rsidP="00041799">
      <w:pPr>
        <w:pStyle w:val="NoSpacing"/>
        <w:spacing w:line="360" w:lineRule="auto"/>
        <w:rPr>
          <w:rFonts w:ascii="Arial" w:hAnsi="Arial" w:cs="Arial"/>
          <w:lang w:val="en-IE"/>
        </w:rPr>
      </w:pPr>
      <w:proofErr w:type="spellStart"/>
      <w:r w:rsidRPr="00041799">
        <w:rPr>
          <w:rFonts w:ascii="Arial" w:hAnsi="Arial" w:cs="Arial"/>
        </w:rPr>
        <w:t>D’ainneoin</w:t>
      </w:r>
      <w:proofErr w:type="spellEnd"/>
      <w:r w:rsidRPr="00041799">
        <w:rPr>
          <w:rFonts w:ascii="Arial" w:hAnsi="Arial" w:cs="Arial"/>
        </w:rPr>
        <w:t xml:space="preserve"> </w:t>
      </w:r>
      <w:proofErr w:type="spellStart"/>
      <w:r w:rsidRPr="00041799">
        <w:rPr>
          <w:rFonts w:ascii="Arial" w:hAnsi="Arial" w:cs="Arial"/>
        </w:rPr>
        <w:t>riachtanais</w:t>
      </w:r>
      <w:proofErr w:type="spellEnd"/>
      <w:r w:rsidRPr="00041799">
        <w:rPr>
          <w:rFonts w:ascii="Arial" w:hAnsi="Arial" w:cs="Arial"/>
        </w:rPr>
        <w:t xml:space="preserve"> an </w:t>
      </w:r>
      <w:proofErr w:type="spellStart"/>
      <w:r w:rsidRPr="00041799">
        <w:rPr>
          <w:rFonts w:ascii="Arial" w:hAnsi="Arial" w:cs="Arial"/>
        </w:rPr>
        <w:t>phoist</w:t>
      </w:r>
      <w:proofErr w:type="spellEnd"/>
      <w:r w:rsidRPr="00041799">
        <w:rPr>
          <w:rFonts w:ascii="Arial" w:hAnsi="Arial" w:cs="Arial"/>
        </w:rPr>
        <w:t xml:space="preserve">, </w:t>
      </w:r>
      <w:proofErr w:type="spellStart"/>
      <w:r w:rsidRPr="00041799">
        <w:rPr>
          <w:rFonts w:ascii="Arial" w:hAnsi="Arial" w:cs="Arial"/>
        </w:rPr>
        <w:t>d’fhéadfadh</w:t>
      </w:r>
      <w:proofErr w:type="spellEnd"/>
      <w:r w:rsidRPr="00041799">
        <w:rPr>
          <w:rFonts w:ascii="Arial" w:hAnsi="Arial" w:cs="Arial"/>
        </w:rPr>
        <w:t xml:space="preserve"> an </w:t>
      </w:r>
      <w:proofErr w:type="spellStart"/>
      <w:r w:rsidRPr="00041799">
        <w:rPr>
          <w:rFonts w:ascii="Arial" w:hAnsi="Arial" w:cs="Arial"/>
        </w:rPr>
        <w:t>Príomhfheidhmeannach</w:t>
      </w:r>
      <w:proofErr w:type="spellEnd"/>
      <w:r w:rsidRPr="00041799">
        <w:rPr>
          <w:rFonts w:ascii="Arial" w:hAnsi="Arial" w:cs="Arial"/>
        </w:rPr>
        <w:t xml:space="preserve"> </w:t>
      </w:r>
      <w:proofErr w:type="spellStart"/>
      <w:r w:rsidRPr="00041799">
        <w:rPr>
          <w:rFonts w:ascii="Arial" w:hAnsi="Arial" w:cs="Arial"/>
        </w:rPr>
        <w:t>iarrthóirí</w:t>
      </w:r>
      <w:proofErr w:type="spellEnd"/>
      <w:r w:rsidRPr="00041799">
        <w:rPr>
          <w:rFonts w:ascii="Arial" w:hAnsi="Arial" w:cs="Arial"/>
        </w:rPr>
        <w:t xml:space="preserve"> </w:t>
      </w:r>
      <w:proofErr w:type="spellStart"/>
      <w:r w:rsidRPr="00041799">
        <w:rPr>
          <w:rFonts w:ascii="Arial" w:hAnsi="Arial" w:cs="Arial"/>
        </w:rPr>
        <w:t>rathúla</w:t>
      </w:r>
      <w:proofErr w:type="spellEnd"/>
      <w:r w:rsidRPr="00041799">
        <w:rPr>
          <w:rFonts w:ascii="Arial" w:hAnsi="Arial" w:cs="Arial"/>
        </w:rPr>
        <w:t xml:space="preserve"> a </w:t>
      </w:r>
      <w:proofErr w:type="spellStart"/>
      <w:r w:rsidRPr="00041799">
        <w:rPr>
          <w:rFonts w:ascii="Arial" w:hAnsi="Arial" w:cs="Arial"/>
        </w:rPr>
        <w:t>shannadh</w:t>
      </w:r>
      <w:proofErr w:type="spellEnd"/>
      <w:r w:rsidRPr="00041799">
        <w:rPr>
          <w:rFonts w:ascii="Arial" w:hAnsi="Arial" w:cs="Arial"/>
        </w:rPr>
        <w:t xml:space="preserve"> </w:t>
      </w:r>
      <w:proofErr w:type="spellStart"/>
      <w:r w:rsidRPr="00041799">
        <w:rPr>
          <w:rFonts w:ascii="Arial" w:hAnsi="Arial" w:cs="Arial"/>
        </w:rPr>
        <w:t>chuig</w:t>
      </w:r>
      <w:proofErr w:type="spellEnd"/>
      <w:r w:rsidRPr="00041799">
        <w:rPr>
          <w:rFonts w:ascii="Arial" w:hAnsi="Arial" w:cs="Arial"/>
        </w:rPr>
        <w:t xml:space="preserve"> </w:t>
      </w:r>
      <w:proofErr w:type="spellStart"/>
      <w:r w:rsidRPr="00041799">
        <w:rPr>
          <w:rFonts w:ascii="Arial" w:hAnsi="Arial" w:cs="Arial"/>
        </w:rPr>
        <w:t>aon</w:t>
      </w:r>
      <w:proofErr w:type="spellEnd"/>
      <w:r w:rsidRPr="00041799">
        <w:rPr>
          <w:rFonts w:ascii="Arial" w:hAnsi="Arial" w:cs="Arial"/>
        </w:rPr>
        <w:t xml:space="preserve"> </w:t>
      </w:r>
      <w:proofErr w:type="spellStart"/>
      <w:r w:rsidRPr="00041799">
        <w:rPr>
          <w:rFonts w:ascii="Arial" w:hAnsi="Arial" w:cs="Arial"/>
        </w:rPr>
        <w:t>réimse</w:t>
      </w:r>
      <w:proofErr w:type="spellEnd"/>
      <w:r w:rsidRPr="00041799">
        <w:rPr>
          <w:rFonts w:ascii="Arial" w:hAnsi="Arial" w:cs="Arial"/>
        </w:rPr>
        <w:t xml:space="preserve"> </w:t>
      </w:r>
      <w:proofErr w:type="spellStart"/>
      <w:r w:rsidRPr="00041799">
        <w:rPr>
          <w:rFonts w:ascii="Arial" w:hAnsi="Arial" w:cs="Arial"/>
        </w:rPr>
        <w:t>seirbhíse</w:t>
      </w:r>
      <w:proofErr w:type="spellEnd"/>
      <w:r w:rsidRPr="00041799">
        <w:rPr>
          <w:rFonts w:ascii="Arial" w:hAnsi="Arial" w:cs="Arial"/>
        </w:rPr>
        <w:t>/</w:t>
      </w:r>
      <w:proofErr w:type="spellStart"/>
      <w:r w:rsidRPr="00041799">
        <w:rPr>
          <w:rFonts w:ascii="Arial" w:hAnsi="Arial" w:cs="Arial"/>
        </w:rPr>
        <w:t>ról</w:t>
      </w:r>
      <w:proofErr w:type="spellEnd"/>
      <w:r w:rsidRPr="00041799">
        <w:rPr>
          <w:rFonts w:ascii="Arial" w:hAnsi="Arial" w:cs="Arial"/>
        </w:rPr>
        <w:t xml:space="preserve"> </w:t>
      </w:r>
      <w:proofErr w:type="spellStart"/>
      <w:r w:rsidRPr="00041799">
        <w:rPr>
          <w:rFonts w:ascii="Arial" w:hAnsi="Arial" w:cs="Arial"/>
        </w:rPr>
        <w:t>laistigh</w:t>
      </w:r>
      <w:proofErr w:type="spellEnd"/>
      <w:r w:rsidRPr="00041799">
        <w:rPr>
          <w:rFonts w:ascii="Arial" w:hAnsi="Arial" w:cs="Arial"/>
        </w:rPr>
        <w:t xml:space="preserve"> den </w:t>
      </w:r>
      <w:proofErr w:type="spellStart"/>
      <w:r w:rsidRPr="00041799">
        <w:rPr>
          <w:rFonts w:ascii="Arial" w:hAnsi="Arial" w:cs="Arial"/>
        </w:rPr>
        <w:t>Údarás</w:t>
      </w:r>
      <w:proofErr w:type="spellEnd"/>
      <w:r w:rsidRPr="00041799">
        <w:rPr>
          <w:rFonts w:ascii="Arial" w:hAnsi="Arial" w:cs="Arial"/>
        </w:rPr>
        <w:t xml:space="preserve"> </w:t>
      </w:r>
      <w:proofErr w:type="spellStart"/>
      <w:r w:rsidRPr="00041799">
        <w:rPr>
          <w:rFonts w:ascii="Arial" w:hAnsi="Arial" w:cs="Arial"/>
        </w:rPr>
        <w:t>Áitiúil</w:t>
      </w:r>
      <w:proofErr w:type="spellEnd"/>
      <w:r w:rsidRPr="00041799">
        <w:rPr>
          <w:rFonts w:ascii="Arial" w:hAnsi="Arial" w:cs="Arial"/>
        </w:rPr>
        <w:t xml:space="preserve"> ag </w:t>
      </w:r>
      <w:proofErr w:type="spellStart"/>
      <w:r w:rsidRPr="00041799">
        <w:rPr>
          <w:rFonts w:ascii="Arial" w:hAnsi="Arial" w:cs="Arial"/>
        </w:rPr>
        <w:t>leibhéal</w:t>
      </w:r>
      <w:proofErr w:type="spellEnd"/>
      <w:r w:rsidRPr="00041799">
        <w:rPr>
          <w:rFonts w:ascii="Arial" w:hAnsi="Arial" w:cs="Arial"/>
        </w:rPr>
        <w:t xml:space="preserve"> den </w:t>
      </w:r>
      <w:proofErr w:type="spellStart"/>
      <w:r w:rsidRPr="00041799">
        <w:rPr>
          <w:rFonts w:ascii="Arial" w:hAnsi="Arial" w:cs="Arial"/>
        </w:rPr>
        <w:t>chineál</w:t>
      </w:r>
      <w:proofErr w:type="spellEnd"/>
      <w:r w:rsidRPr="00041799">
        <w:rPr>
          <w:rFonts w:ascii="Arial" w:hAnsi="Arial" w:cs="Arial"/>
        </w:rPr>
        <w:t xml:space="preserve"> </w:t>
      </w:r>
      <w:proofErr w:type="spellStart"/>
      <w:r w:rsidRPr="00041799">
        <w:rPr>
          <w:rFonts w:ascii="Arial" w:hAnsi="Arial" w:cs="Arial"/>
        </w:rPr>
        <w:t>céanna</w:t>
      </w:r>
      <w:proofErr w:type="spellEnd"/>
      <w:r w:rsidRPr="00041799">
        <w:rPr>
          <w:rFonts w:ascii="Arial" w:hAnsi="Arial" w:cs="Arial"/>
        </w:rPr>
        <w:t xml:space="preserve"> ag am </w:t>
      </w:r>
      <w:proofErr w:type="spellStart"/>
      <w:r w:rsidRPr="00041799">
        <w:rPr>
          <w:rFonts w:ascii="Arial" w:hAnsi="Arial" w:cs="Arial"/>
        </w:rPr>
        <w:t>ar</w:t>
      </w:r>
      <w:proofErr w:type="spellEnd"/>
      <w:r w:rsidRPr="00041799">
        <w:rPr>
          <w:rFonts w:ascii="Arial" w:hAnsi="Arial" w:cs="Arial"/>
        </w:rPr>
        <w:t xml:space="preserve"> bith.</w:t>
      </w:r>
    </w:p>
    <w:p w14:paraId="6804B455" w14:textId="77777777" w:rsidR="00737330" w:rsidRDefault="00737330" w:rsidP="00737330">
      <w:pPr>
        <w:widowControl/>
        <w:ind w:right="-14"/>
        <w:jc w:val="both"/>
        <w:rPr>
          <w:rFonts w:asciiTheme="minorHAnsi" w:hAnsiTheme="minorHAnsi" w:cstheme="minorBidi"/>
          <w:color w:val="000000"/>
          <w:sz w:val="22"/>
          <w:lang w:val="ga-IE" w:bidi="ar-SA"/>
        </w:rPr>
      </w:pPr>
    </w:p>
    <w:p w14:paraId="52D47441" w14:textId="77777777" w:rsidR="00687FB2" w:rsidRDefault="00687FB2" w:rsidP="00FF5E26">
      <w:pPr>
        <w:pStyle w:val="Standard"/>
        <w:spacing w:line="360" w:lineRule="auto"/>
        <w:rPr>
          <w:rFonts w:ascii="Arial" w:hAnsi="Arial" w:cs="Arial"/>
          <w:lang w:val="pt-BR"/>
        </w:rPr>
      </w:pPr>
    </w:p>
    <w:p w14:paraId="700E5A06" w14:textId="77777777" w:rsidR="00025967" w:rsidRDefault="00025967" w:rsidP="00C832B2">
      <w:pPr>
        <w:widowControl/>
        <w:ind w:right="-14"/>
        <w:jc w:val="both"/>
        <w:rPr>
          <w:rFonts w:ascii="Arial" w:hAnsi="Arial" w:cs="Arial"/>
          <w:color w:val="000000"/>
          <w:sz w:val="22"/>
          <w:lang w:val="ga-IE" w:bidi="ar-SA"/>
        </w:rPr>
      </w:pPr>
    </w:p>
    <w:p w14:paraId="5DCD70D0" w14:textId="77777777" w:rsidR="00041799" w:rsidRDefault="00041799" w:rsidP="00C832B2">
      <w:pPr>
        <w:widowControl/>
        <w:ind w:right="-14"/>
        <w:jc w:val="both"/>
        <w:rPr>
          <w:rFonts w:ascii="Arial" w:hAnsi="Arial" w:cs="Arial"/>
          <w:color w:val="000000"/>
          <w:sz w:val="22"/>
          <w:lang w:val="ga-IE" w:bidi="ar-SA"/>
        </w:rPr>
      </w:pPr>
    </w:p>
    <w:p w14:paraId="65A3F8C7" w14:textId="77777777" w:rsidR="00041799" w:rsidRDefault="00041799" w:rsidP="00C832B2">
      <w:pPr>
        <w:widowControl/>
        <w:ind w:right="-14"/>
        <w:jc w:val="both"/>
        <w:rPr>
          <w:rFonts w:ascii="Arial" w:hAnsi="Arial" w:cs="Arial"/>
          <w:color w:val="000000"/>
          <w:sz w:val="22"/>
          <w:lang w:val="ga-IE" w:bidi="ar-SA"/>
        </w:rPr>
      </w:pPr>
    </w:p>
    <w:p w14:paraId="3465CD36" w14:textId="77777777" w:rsidR="00041799" w:rsidRDefault="00041799" w:rsidP="00C832B2">
      <w:pPr>
        <w:widowControl/>
        <w:ind w:right="-14"/>
        <w:jc w:val="both"/>
        <w:rPr>
          <w:rFonts w:ascii="Arial" w:hAnsi="Arial" w:cs="Arial"/>
          <w:color w:val="000000"/>
          <w:sz w:val="22"/>
          <w:lang w:val="ga-IE" w:bidi="ar-SA"/>
        </w:rPr>
      </w:pPr>
    </w:p>
    <w:p w14:paraId="4CE95AA0" w14:textId="77777777" w:rsidR="00041799" w:rsidRDefault="00041799" w:rsidP="00C832B2">
      <w:pPr>
        <w:widowControl/>
        <w:ind w:right="-14"/>
        <w:jc w:val="both"/>
        <w:rPr>
          <w:rFonts w:ascii="Arial" w:hAnsi="Arial" w:cs="Arial"/>
          <w:color w:val="000000"/>
          <w:sz w:val="22"/>
          <w:lang w:val="ga-IE" w:bidi="ar-SA"/>
        </w:rPr>
      </w:pPr>
    </w:p>
    <w:p w14:paraId="3DD37A52" w14:textId="77777777" w:rsidR="00041799" w:rsidRDefault="00041799" w:rsidP="00C832B2">
      <w:pPr>
        <w:widowControl/>
        <w:ind w:right="-14"/>
        <w:jc w:val="both"/>
        <w:rPr>
          <w:rFonts w:ascii="Arial" w:hAnsi="Arial" w:cs="Arial"/>
          <w:color w:val="000000"/>
          <w:sz w:val="22"/>
          <w:lang w:val="ga-IE" w:bidi="ar-SA"/>
        </w:rPr>
      </w:pPr>
    </w:p>
    <w:p w14:paraId="5DE39232" w14:textId="77777777" w:rsidR="00041799" w:rsidRDefault="00041799" w:rsidP="00C832B2">
      <w:pPr>
        <w:widowControl/>
        <w:ind w:right="-14"/>
        <w:jc w:val="both"/>
        <w:rPr>
          <w:rFonts w:ascii="Arial" w:hAnsi="Arial" w:cs="Arial"/>
          <w:color w:val="000000"/>
          <w:sz w:val="22"/>
          <w:lang w:val="ga-IE" w:bidi="ar-SA"/>
        </w:rPr>
      </w:pPr>
    </w:p>
    <w:p w14:paraId="236ADED3" w14:textId="77777777" w:rsidR="00041799" w:rsidRDefault="00041799" w:rsidP="00C832B2">
      <w:pPr>
        <w:widowControl/>
        <w:ind w:right="-14"/>
        <w:jc w:val="both"/>
        <w:rPr>
          <w:rFonts w:ascii="Arial" w:hAnsi="Arial" w:cs="Arial"/>
          <w:color w:val="000000"/>
          <w:sz w:val="22"/>
          <w:lang w:val="ga-IE" w:bidi="ar-SA"/>
        </w:rPr>
      </w:pPr>
    </w:p>
    <w:p w14:paraId="67C0BDA8" w14:textId="77777777" w:rsidR="00041799" w:rsidRDefault="00041799" w:rsidP="00C832B2">
      <w:pPr>
        <w:widowControl/>
        <w:ind w:right="-14"/>
        <w:jc w:val="both"/>
        <w:rPr>
          <w:rFonts w:ascii="Arial" w:hAnsi="Arial" w:cs="Arial"/>
          <w:color w:val="000000"/>
          <w:sz w:val="22"/>
          <w:lang w:val="ga-IE" w:bidi="ar-SA"/>
        </w:rPr>
      </w:pPr>
    </w:p>
    <w:p w14:paraId="62218B49" w14:textId="77777777" w:rsidR="00041799" w:rsidRDefault="00041799" w:rsidP="00C832B2">
      <w:pPr>
        <w:widowControl/>
        <w:ind w:right="-14"/>
        <w:jc w:val="both"/>
        <w:rPr>
          <w:rFonts w:ascii="Arial" w:hAnsi="Arial" w:cs="Arial"/>
          <w:color w:val="000000"/>
          <w:sz w:val="22"/>
          <w:lang w:val="ga-IE" w:bidi="ar-SA"/>
        </w:rPr>
      </w:pPr>
    </w:p>
    <w:p w14:paraId="019E89DB" w14:textId="77777777" w:rsidR="00041799" w:rsidRDefault="00041799" w:rsidP="00C832B2">
      <w:pPr>
        <w:widowControl/>
        <w:ind w:right="-14"/>
        <w:jc w:val="both"/>
        <w:rPr>
          <w:rFonts w:ascii="Arial" w:hAnsi="Arial" w:cs="Arial"/>
          <w:color w:val="000000"/>
          <w:sz w:val="22"/>
          <w:lang w:val="ga-IE" w:bidi="ar-SA"/>
        </w:rPr>
      </w:pPr>
    </w:p>
    <w:p w14:paraId="41256D46" w14:textId="77777777" w:rsidR="00041799" w:rsidRDefault="00041799" w:rsidP="00C832B2">
      <w:pPr>
        <w:widowControl/>
        <w:ind w:right="-14"/>
        <w:jc w:val="both"/>
        <w:rPr>
          <w:rFonts w:ascii="Arial" w:hAnsi="Arial" w:cs="Arial"/>
          <w:color w:val="000000"/>
          <w:sz w:val="22"/>
          <w:lang w:val="ga-IE" w:bidi="ar-SA"/>
        </w:rPr>
      </w:pPr>
    </w:p>
    <w:p w14:paraId="05292F4D" w14:textId="77777777" w:rsidR="00041799" w:rsidRDefault="00041799" w:rsidP="00C832B2">
      <w:pPr>
        <w:widowControl/>
        <w:ind w:right="-14"/>
        <w:jc w:val="both"/>
        <w:rPr>
          <w:rFonts w:ascii="Arial" w:hAnsi="Arial" w:cs="Arial"/>
          <w:color w:val="000000"/>
          <w:sz w:val="22"/>
          <w:lang w:val="ga-IE" w:bidi="ar-SA"/>
        </w:rPr>
      </w:pPr>
    </w:p>
    <w:p w14:paraId="12DAB3C1" w14:textId="77777777" w:rsidR="00041799" w:rsidRDefault="00041799" w:rsidP="00C832B2">
      <w:pPr>
        <w:widowControl/>
        <w:ind w:right="-14"/>
        <w:jc w:val="both"/>
        <w:rPr>
          <w:rFonts w:ascii="Arial" w:hAnsi="Arial" w:cs="Arial"/>
          <w:color w:val="000000"/>
          <w:sz w:val="22"/>
          <w:lang w:val="ga-IE" w:bidi="ar-SA"/>
        </w:rPr>
      </w:pPr>
    </w:p>
    <w:p w14:paraId="7755250D" w14:textId="77777777" w:rsidR="00041799" w:rsidRDefault="00041799" w:rsidP="00C832B2">
      <w:pPr>
        <w:widowControl/>
        <w:ind w:right="-14"/>
        <w:jc w:val="both"/>
        <w:rPr>
          <w:rFonts w:ascii="Arial" w:hAnsi="Arial" w:cs="Arial"/>
          <w:color w:val="000000"/>
          <w:sz w:val="22"/>
          <w:lang w:val="ga-IE" w:bidi="ar-SA"/>
        </w:rPr>
      </w:pPr>
    </w:p>
    <w:p w14:paraId="4F455D66" w14:textId="77777777" w:rsidR="00041799" w:rsidRDefault="00041799" w:rsidP="00C832B2">
      <w:pPr>
        <w:widowControl/>
        <w:ind w:right="-14"/>
        <w:jc w:val="both"/>
        <w:rPr>
          <w:rFonts w:ascii="Arial" w:hAnsi="Arial" w:cs="Arial"/>
          <w:color w:val="000000"/>
          <w:sz w:val="22"/>
          <w:lang w:val="ga-IE" w:bidi="ar-SA"/>
        </w:rPr>
      </w:pPr>
    </w:p>
    <w:p w14:paraId="771CA72A" w14:textId="77777777" w:rsidR="00041799" w:rsidRDefault="00041799" w:rsidP="00C832B2">
      <w:pPr>
        <w:widowControl/>
        <w:ind w:right="-14"/>
        <w:jc w:val="both"/>
        <w:rPr>
          <w:rFonts w:ascii="Arial" w:hAnsi="Arial" w:cs="Arial"/>
          <w:color w:val="000000"/>
          <w:sz w:val="22"/>
          <w:lang w:val="ga-IE" w:bidi="ar-SA"/>
        </w:rPr>
      </w:pPr>
    </w:p>
    <w:p w14:paraId="108EE6C3" w14:textId="77777777" w:rsidR="00041799" w:rsidRDefault="00041799" w:rsidP="00C832B2">
      <w:pPr>
        <w:widowControl/>
        <w:ind w:right="-14"/>
        <w:jc w:val="both"/>
        <w:rPr>
          <w:rFonts w:ascii="Arial" w:hAnsi="Arial" w:cs="Arial"/>
          <w:color w:val="000000"/>
          <w:sz w:val="22"/>
          <w:lang w:val="ga-IE" w:bidi="ar-SA"/>
        </w:rPr>
      </w:pPr>
    </w:p>
    <w:p w14:paraId="4EA3CCD8" w14:textId="77777777" w:rsidR="00041799" w:rsidRDefault="00041799" w:rsidP="00C832B2">
      <w:pPr>
        <w:widowControl/>
        <w:ind w:right="-14"/>
        <w:jc w:val="both"/>
        <w:rPr>
          <w:rFonts w:ascii="Arial" w:hAnsi="Arial" w:cs="Arial"/>
          <w:color w:val="000000"/>
          <w:sz w:val="22"/>
          <w:lang w:val="ga-IE" w:bidi="ar-SA"/>
        </w:rPr>
      </w:pPr>
    </w:p>
    <w:p w14:paraId="12188059" w14:textId="77777777" w:rsidR="00041799" w:rsidRPr="00FF5E26" w:rsidRDefault="00041799" w:rsidP="00C832B2">
      <w:pPr>
        <w:widowControl/>
        <w:ind w:right="-14"/>
        <w:jc w:val="both"/>
        <w:rPr>
          <w:rFonts w:ascii="Arial" w:hAnsi="Arial" w:cs="Arial"/>
          <w:color w:val="000000"/>
          <w:sz w:val="22"/>
          <w:lang w:val="ga-IE" w:bidi="ar-SA"/>
        </w:rPr>
      </w:pPr>
    </w:p>
    <w:p w14:paraId="3A3FA2BA" w14:textId="77777777" w:rsidR="00C91399" w:rsidRDefault="00C91399" w:rsidP="00C91399">
      <w:pPr>
        <w:jc w:val="both"/>
        <w:rPr>
          <w:sz w:val="28"/>
          <w:szCs w:val="28"/>
        </w:rPr>
      </w:pPr>
    </w:p>
    <w:p w14:paraId="3652949C" w14:textId="0962792B" w:rsidR="00C91399" w:rsidRDefault="00C91399" w:rsidP="00C91399">
      <w:pPr>
        <w:jc w:val="both"/>
        <w:rPr>
          <w:sz w:val="28"/>
          <w:szCs w:val="28"/>
        </w:rPr>
      </w:pPr>
      <w:r>
        <w:rPr>
          <w:noProof/>
          <w:sz w:val="28"/>
          <w:szCs w:val="28"/>
        </w:rPr>
        <w:lastRenderedPageBreak/>
        <mc:AlternateContent>
          <mc:Choice Requires="wps">
            <w:drawing>
              <wp:anchor distT="0" distB="0" distL="114300" distR="114300" simplePos="0" relativeHeight="251709440" behindDoc="0" locked="0" layoutInCell="1" allowOverlap="1" wp14:anchorId="68753C82" wp14:editId="3C905D92">
                <wp:simplePos x="0" y="0"/>
                <wp:positionH relativeFrom="column">
                  <wp:posOffset>90170</wp:posOffset>
                </wp:positionH>
                <wp:positionV relativeFrom="paragraph">
                  <wp:posOffset>18415</wp:posOffset>
                </wp:positionV>
                <wp:extent cx="5819775" cy="552450"/>
                <wp:effectExtent l="1905" t="0" r="0" b="0"/>
                <wp:wrapNone/>
                <wp:docPr id="96584403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2FEFB3" w14:textId="77777777" w:rsidR="00C91399" w:rsidRPr="00C40853" w:rsidRDefault="00C91399" w:rsidP="00C91399">
                            <w:pPr>
                              <w:shd w:val="clear" w:color="auto" w:fill="9E0000"/>
                              <w:jc w:val="center"/>
                              <w:rPr>
                                <w:rFonts w:ascii="Calibri" w:hAnsi="Calibri" w:cs="Calibri"/>
                                <w:sz w:val="48"/>
                                <w:szCs w:val="48"/>
                              </w:rPr>
                            </w:pPr>
                            <w:proofErr w:type="spellStart"/>
                            <w:r w:rsidRPr="00C40853">
                              <w:rPr>
                                <w:rFonts w:ascii="Calibri" w:hAnsi="Calibri" w:cs="Calibri"/>
                                <w:b/>
                                <w:bCs/>
                                <w:color w:val="FFFFFF"/>
                                <w:sz w:val="48"/>
                                <w:szCs w:val="48"/>
                              </w:rPr>
                              <w:t>Struchtúr</w:t>
                            </w:r>
                            <w:proofErr w:type="spellEnd"/>
                            <w:r w:rsidRPr="00C40853">
                              <w:rPr>
                                <w:rFonts w:ascii="Calibri" w:hAnsi="Calibri" w:cs="Calibri"/>
                                <w:b/>
                                <w:bCs/>
                                <w:color w:val="FFFFFF"/>
                                <w:sz w:val="48"/>
                                <w:szCs w:val="48"/>
                              </w:rPr>
                              <w:t xml:space="preserve"> </w:t>
                            </w:r>
                            <w:bookmarkStart w:id="4" w:name="_Hlk155601179"/>
                            <w:proofErr w:type="spellStart"/>
                            <w:r w:rsidRPr="00C40853">
                              <w:rPr>
                                <w:rFonts w:ascii="Calibri" w:hAnsi="Calibri" w:cs="Calibri"/>
                                <w:b/>
                                <w:bCs/>
                                <w:color w:val="FFFFFF"/>
                                <w:sz w:val="48"/>
                                <w:szCs w:val="48"/>
                              </w:rPr>
                              <w:t>Grádaithe</w:t>
                            </w:r>
                            <w:bookmarkEnd w:id="4"/>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53C82" id="Text Box 19" o:spid="_x0000_s1029" type="#_x0000_t202" style="position:absolute;left:0;text-align:left;margin-left:7.1pt;margin-top:1.45pt;width:458.25pt;height:4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" stroked="f">
                <v:textbox>
                  <w:txbxContent>
                    <w:p w14:paraId="212FEFB3" w14:textId="77777777" w:rsidR="00C91399" w:rsidRPr="00C40853" w:rsidRDefault="00C91399" w:rsidP="00C91399">
                      <w:pPr>
                        <w:shd w:val="clear" w:color="auto" w:fill="9E0000"/>
                        <w:jc w:val="center"/>
                        <w:rPr>
                          <w:rFonts w:ascii="Calibri" w:hAnsi="Calibri" w:cs="Calibri"/>
                          <w:sz w:val="48"/>
                          <w:szCs w:val="48"/>
                        </w:rPr>
                      </w:pPr>
                      <w:proofErr w:type="spellStart"/>
                      <w:r w:rsidRPr="00C40853">
                        <w:rPr>
                          <w:rFonts w:ascii="Calibri" w:hAnsi="Calibri" w:cs="Calibri"/>
                          <w:b/>
                          <w:bCs/>
                          <w:color w:val="FFFFFF"/>
                          <w:sz w:val="48"/>
                          <w:szCs w:val="48"/>
                        </w:rPr>
                        <w:t>Struchtúr</w:t>
                      </w:r>
                      <w:proofErr w:type="spellEnd"/>
                      <w:r w:rsidRPr="00C40853">
                        <w:rPr>
                          <w:rFonts w:ascii="Calibri" w:hAnsi="Calibri" w:cs="Calibri"/>
                          <w:b/>
                          <w:bCs/>
                          <w:color w:val="FFFFFF"/>
                          <w:sz w:val="48"/>
                          <w:szCs w:val="48"/>
                        </w:rPr>
                        <w:t xml:space="preserve"> </w:t>
                      </w:r>
                      <w:bookmarkStart w:id="5" w:name="_Hlk155601179"/>
                      <w:proofErr w:type="spellStart"/>
                      <w:r w:rsidRPr="00C40853">
                        <w:rPr>
                          <w:rFonts w:ascii="Calibri" w:hAnsi="Calibri" w:cs="Calibri"/>
                          <w:b/>
                          <w:bCs/>
                          <w:color w:val="FFFFFF"/>
                          <w:sz w:val="48"/>
                          <w:szCs w:val="48"/>
                        </w:rPr>
                        <w:t>Grádaithe</w:t>
                      </w:r>
                      <w:bookmarkEnd w:id="5"/>
                      <w:proofErr w:type="spellEnd"/>
                    </w:p>
                  </w:txbxContent>
                </v:textbox>
              </v:shape>
            </w:pict>
          </mc:Fallback>
        </mc:AlternateContent>
      </w:r>
    </w:p>
    <w:p w14:paraId="191BF2C0" w14:textId="77777777" w:rsidR="00C91399" w:rsidRDefault="00C91399" w:rsidP="00C91399">
      <w:pPr>
        <w:jc w:val="both"/>
        <w:rPr>
          <w:sz w:val="28"/>
          <w:szCs w:val="28"/>
        </w:rPr>
      </w:pPr>
    </w:p>
    <w:p w14:paraId="603C6D90" w14:textId="77777777" w:rsidR="00C91399" w:rsidRDefault="00C91399" w:rsidP="00C91399">
      <w:pPr>
        <w:jc w:val="both"/>
        <w:rPr>
          <w:sz w:val="28"/>
          <w:szCs w:val="28"/>
        </w:rPr>
      </w:pPr>
    </w:p>
    <w:p w14:paraId="46D02F9E" w14:textId="77777777" w:rsidR="00C40E98" w:rsidRPr="00C40E98" w:rsidRDefault="00C40E98" w:rsidP="00C40E98">
      <w:pPr>
        <w:jc w:val="center"/>
        <w:rPr>
          <w:rFonts w:ascii="Arial" w:hAnsi="Arial" w:cs="Arial"/>
        </w:rPr>
      </w:pPr>
      <w:proofErr w:type="spellStart"/>
      <w:r w:rsidRPr="00C40E98">
        <w:rPr>
          <w:rFonts w:ascii="Arial" w:hAnsi="Arial" w:cs="Arial"/>
          <w:b/>
          <w:bCs/>
        </w:rPr>
        <w:t>Gnáthshuíomh</w:t>
      </w:r>
      <w:proofErr w:type="spellEnd"/>
      <w:r w:rsidRPr="00C40E98">
        <w:rPr>
          <w:rFonts w:ascii="Arial" w:hAnsi="Arial" w:cs="Arial"/>
          <w:b/>
          <w:bCs/>
        </w:rPr>
        <w:t xml:space="preserve"> an </w:t>
      </w:r>
      <w:proofErr w:type="spellStart"/>
      <w:r w:rsidRPr="00C40E98">
        <w:rPr>
          <w:rFonts w:ascii="Arial" w:hAnsi="Arial" w:cs="Arial"/>
          <w:b/>
          <w:bCs/>
        </w:rPr>
        <w:t>Phoist</w:t>
      </w:r>
      <w:proofErr w:type="spellEnd"/>
      <w:r w:rsidRPr="00C40E98">
        <w:rPr>
          <w:rFonts w:ascii="Arial" w:hAnsi="Arial" w:cs="Arial"/>
          <w:b/>
          <w:bCs/>
        </w:rPr>
        <w:t xml:space="preserve"> </w:t>
      </w:r>
      <w:proofErr w:type="spellStart"/>
      <w:r w:rsidRPr="00C40E98">
        <w:rPr>
          <w:rFonts w:ascii="Arial" w:hAnsi="Arial" w:cs="Arial"/>
          <w:b/>
          <w:bCs/>
        </w:rPr>
        <w:t>sa</w:t>
      </w:r>
      <w:proofErr w:type="spellEnd"/>
      <w:r w:rsidRPr="00C40E98">
        <w:rPr>
          <w:rFonts w:ascii="Arial" w:hAnsi="Arial" w:cs="Arial"/>
          <w:b/>
          <w:bCs/>
        </w:rPr>
        <w:t xml:space="preserve"> </w:t>
      </w:r>
      <w:proofErr w:type="spellStart"/>
      <w:r w:rsidRPr="00C40E98">
        <w:rPr>
          <w:rFonts w:ascii="Arial" w:hAnsi="Arial" w:cs="Arial"/>
          <w:b/>
          <w:bCs/>
        </w:rPr>
        <w:t>Struchtúr</w:t>
      </w:r>
      <w:proofErr w:type="spellEnd"/>
      <w:r w:rsidRPr="00C40E98">
        <w:rPr>
          <w:rFonts w:ascii="Arial" w:hAnsi="Arial" w:cs="Arial"/>
          <w:b/>
          <w:bCs/>
        </w:rPr>
        <w:t xml:space="preserve"> </w:t>
      </w:r>
      <w:proofErr w:type="spellStart"/>
      <w:r w:rsidRPr="00C40E98">
        <w:rPr>
          <w:rFonts w:ascii="Arial" w:hAnsi="Arial" w:cs="Arial"/>
          <w:b/>
          <w:bCs/>
        </w:rPr>
        <w:t>Eagrúcháin</w:t>
      </w:r>
      <w:proofErr w:type="spellEnd"/>
    </w:p>
    <w:p w14:paraId="094427E6" w14:textId="77777777" w:rsidR="00C91399" w:rsidRDefault="00C91399" w:rsidP="00C91399">
      <w:pPr>
        <w:jc w:val="both"/>
        <w:rPr>
          <w:sz w:val="28"/>
          <w:szCs w:val="28"/>
        </w:rPr>
      </w:pPr>
    </w:p>
    <w:p w14:paraId="16BB5C54" w14:textId="77777777" w:rsidR="00C91399" w:rsidRDefault="00C91399" w:rsidP="00C91399">
      <w:pPr>
        <w:jc w:val="both"/>
        <w:rPr>
          <w:sz w:val="28"/>
          <w:szCs w:val="28"/>
        </w:rPr>
      </w:pPr>
    </w:p>
    <w:p w14:paraId="1D2A8A66" w14:textId="7A91CB79" w:rsidR="00C91399" w:rsidRPr="00FF5E26" w:rsidRDefault="00C91399" w:rsidP="00C91399">
      <w:pPr>
        <w:widowControl/>
        <w:ind w:right="-14"/>
        <w:jc w:val="both"/>
        <w:rPr>
          <w:rFonts w:ascii="Arial" w:hAnsi="Arial" w:cs="Arial"/>
          <w:color w:val="000000"/>
          <w:sz w:val="22"/>
          <w:lang w:val="ga-IE" w:bidi="ar-SA"/>
        </w:rPr>
      </w:pPr>
      <w:r>
        <w:rPr>
          <w:noProof/>
        </w:rPr>
        <mc:AlternateContent>
          <mc:Choice Requires="wpc">
            <w:drawing>
              <wp:inline distT="0" distB="0" distL="0" distR="0" wp14:anchorId="749F3CF0" wp14:editId="1FF7DF94">
                <wp:extent cx="6057900" cy="6981825"/>
                <wp:effectExtent l="0" t="0" r="0" b="0"/>
                <wp:docPr id="1933140837" name="Canvas 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142902523" name="Rectangle 4"/>
                        <wps:cNvSpPr>
                          <a:spLocks noChangeArrowheads="1"/>
                        </wps:cNvSpPr>
                        <wps:spPr bwMode="auto">
                          <a:xfrm>
                            <a:off x="1485868" y="1676891"/>
                            <a:ext cx="3200591" cy="457103"/>
                          </a:xfrm>
                          <a:prstGeom prst="rect">
                            <a:avLst/>
                          </a:prstGeom>
                          <a:solidFill>
                            <a:srgbClr val="FFFFFF"/>
                          </a:solidFill>
                          <a:ln w="9525">
                            <a:solidFill>
                              <a:srgbClr val="000000"/>
                            </a:solidFill>
                            <a:miter lim="800000"/>
                            <a:headEnd/>
                            <a:tailEnd/>
                          </a:ln>
                        </wps:spPr>
                        <wps:txbx>
                          <w:txbxContent>
                            <w:p w14:paraId="1D71EDA0" w14:textId="77777777" w:rsidR="00C91399" w:rsidRPr="00C40853" w:rsidRDefault="00C91399" w:rsidP="00C91399">
                              <w:pPr>
                                <w:jc w:val="center"/>
                                <w:rPr>
                                  <w:rFonts w:ascii="Calibri" w:hAnsi="Calibri" w:cs="Calibri"/>
                                  <w:sz w:val="28"/>
                                  <w:szCs w:val="28"/>
                                </w:rPr>
                              </w:pPr>
                              <w:r w:rsidRPr="00C40853">
                                <w:rPr>
                                  <w:rFonts w:ascii="Calibri" w:hAnsi="Calibri" w:cs="Calibri"/>
                                  <w:sz w:val="28"/>
                                  <w:szCs w:val="28"/>
                                  <w:lang w:val="ga-IE"/>
                                </w:rPr>
                                <w:t>Oifigeach Feidhmiúcháin Sinsearach</w:t>
                              </w:r>
                            </w:p>
                          </w:txbxContent>
                        </wps:txbx>
                        <wps:bodyPr rot="0" vert="horz" wrap="square" lIns="91440" tIns="45720" rIns="91440" bIns="45720" anchor="t" anchorCtr="0" upright="1">
                          <a:noAutofit/>
                        </wps:bodyPr>
                      </wps:wsp>
                      <wps:wsp>
                        <wps:cNvPr id="1027710577" name="Rectangle 5"/>
                        <wps:cNvSpPr>
                          <a:spLocks noChangeArrowheads="1"/>
                        </wps:cNvSpPr>
                        <wps:spPr bwMode="auto">
                          <a:xfrm>
                            <a:off x="1485868" y="2362545"/>
                            <a:ext cx="3199749" cy="457103"/>
                          </a:xfrm>
                          <a:prstGeom prst="rect">
                            <a:avLst/>
                          </a:prstGeom>
                          <a:solidFill>
                            <a:srgbClr val="FFFFFF"/>
                          </a:solidFill>
                          <a:ln w="9525">
                            <a:solidFill>
                              <a:srgbClr val="000000"/>
                            </a:solidFill>
                            <a:miter lim="800000"/>
                            <a:headEnd/>
                            <a:tailEnd/>
                          </a:ln>
                        </wps:spPr>
                        <wps:txbx>
                          <w:txbxContent>
                            <w:p w14:paraId="7B78FB19" w14:textId="77777777" w:rsidR="00C91399" w:rsidRPr="00C40853" w:rsidRDefault="00C91399" w:rsidP="00C91399">
                              <w:pPr>
                                <w:jc w:val="center"/>
                                <w:rPr>
                                  <w:rFonts w:ascii="Calibri" w:hAnsi="Calibri" w:cs="Calibri"/>
                                  <w:sz w:val="28"/>
                                  <w:szCs w:val="28"/>
                                </w:rPr>
                              </w:pPr>
                              <w:proofErr w:type="spellStart"/>
                              <w:r w:rsidRPr="00C40853">
                                <w:rPr>
                                  <w:rFonts w:ascii="Calibri" w:hAnsi="Calibri" w:cs="Calibri"/>
                                  <w:sz w:val="28"/>
                                  <w:szCs w:val="28"/>
                                </w:rPr>
                                <w:t>Oifigeach</w:t>
                              </w:r>
                              <w:proofErr w:type="spellEnd"/>
                              <w:r w:rsidRPr="00C40853">
                                <w:rPr>
                                  <w:rFonts w:ascii="Calibri" w:hAnsi="Calibri" w:cs="Calibri"/>
                                  <w:sz w:val="28"/>
                                  <w:szCs w:val="28"/>
                                </w:rPr>
                                <w:t xml:space="preserve"> </w:t>
                              </w:r>
                              <w:proofErr w:type="spellStart"/>
                              <w:r w:rsidRPr="00C40853">
                                <w:rPr>
                                  <w:rFonts w:ascii="Calibri" w:hAnsi="Calibri" w:cs="Calibri"/>
                                  <w:sz w:val="28"/>
                                  <w:szCs w:val="28"/>
                                </w:rPr>
                                <w:t>Riaracháin</w:t>
                              </w:r>
                              <w:proofErr w:type="spellEnd"/>
                            </w:p>
                            <w:p w14:paraId="6B45F001" w14:textId="77777777" w:rsidR="00C91399" w:rsidRPr="00C40853" w:rsidRDefault="00C91399" w:rsidP="00C91399">
                              <w:pPr>
                                <w:jc w:val="center"/>
                                <w:rPr>
                                  <w:rFonts w:ascii="Calibri" w:hAnsi="Calibri" w:cs="Calibri"/>
                                  <w:sz w:val="28"/>
                                  <w:szCs w:val="28"/>
                                </w:rPr>
                              </w:pPr>
                            </w:p>
                          </w:txbxContent>
                        </wps:txbx>
                        <wps:bodyPr rot="0" vert="horz" wrap="square" lIns="91440" tIns="45720" rIns="91440" bIns="45720" anchor="t" anchorCtr="0" upright="1">
                          <a:noAutofit/>
                        </wps:bodyPr>
                      </wps:wsp>
                      <wps:wsp>
                        <wps:cNvPr id="667840137" name="Rectangle 6"/>
                        <wps:cNvSpPr>
                          <a:spLocks noChangeArrowheads="1"/>
                        </wps:cNvSpPr>
                        <wps:spPr bwMode="auto">
                          <a:xfrm>
                            <a:off x="1485868" y="3733854"/>
                            <a:ext cx="3201432" cy="457103"/>
                          </a:xfrm>
                          <a:prstGeom prst="rect">
                            <a:avLst/>
                          </a:prstGeom>
                          <a:solidFill>
                            <a:srgbClr val="FFFFFF"/>
                          </a:solidFill>
                          <a:ln w="9525">
                            <a:solidFill>
                              <a:srgbClr val="000000"/>
                            </a:solidFill>
                            <a:miter lim="800000"/>
                            <a:headEnd/>
                            <a:tailEnd/>
                          </a:ln>
                        </wps:spPr>
                        <wps:txbx>
                          <w:txbxContent>
                            <w:p w14:paraId="4E78CC7E" w14:textId="77777777" w:rsidR="00C91399" w:rsidRPr="00737330" w:rsidRDefault="00C91399" w:rsidP="00737330">
                              <w:pPr>
                                <w:shd w:val="clear" w:color="auto" w:fill="BFBFBF" w:themeFill="background1" w:themeFillShade="BF"/>
                                <w:jc w:val="center"/>
                                <w:rPr>
                                  <w:rFonts w:ascii="Calibri" w:hAnsi="Calibri" w:cs="Calibri"/>
                                  <w:b/>
                                  <w:sz w:val="28"/>
                                  <w:szCs w:val="28"/>
                                </w:rPr>
                              </w:pPr>
                              <w:r w:rsidRPr="00737330">
                                <w:rPr>
                                  <w:rFonts w:ascii="Calibri" w:hAnsi="Calibri" w:cs="Calibri"/>
                                  <w:b/>
                                  <w:sz w:val="28"/>
                                  <w:szCs w:val="28"/>
                                  <w:lang w:val="ga-IE"/>
                                </w:rPr>
                                <w:t>Oifigeach Foirne</w:t>
                              </w:r>
                            </w:p>
                          </w:txbxContent>
                        </wps:txbx>
                        <wps:bodyPr rot="0" vert="horz" wrap="square" lIns="91440" tIns="45720" rIns="91440" bIns="45720" anchor="t" anchorCtr="0" upright="1">
                          <a:noAutofit/>
                        </wps:bodyPr>
                      </wps:wsp>
                      <wps:wsp>
                        <wps:cNvPr id="1283830734" name="Rectangle 7"/>
                        <wps:cNvSpPr>
                          <a:spLocks noChangeArrowheads="1"/>
                        </wps:cNvSpPr>
                        <wps:spPr bwMode="auto">
                          <a:xfrm>
                            <a:off x="1485868" y="4419509"/>
                            <a:ext cx="3199749" cy="457103"/>
                          </a:xfrm>
                          <a:prstGeom prst="rect">
                            <a:avLst/>
                          </a:prstGeom>
                          <a:solidFill>
                            <a:srgbClr val="FFFFFF"/>
                          </a:solidFill>
                          <a:ln w="9525">
                            <a:solidFill>
                              <a:srgbClr val="000000"/>
                            </a:solidFill>
                            <a:miter lim="800000"/>
                            <a:headEnd/>
                            <a:tailEnd/>
                          </a:ln>
                        </wps:spPr>
                        <wps:txbx>
                          <w:txbxContent>
                            <w:p w14:paraId="2A407AF3" w14:textId="77777777" w:rsidR="00C91399" w:rsidRPr="00C40853" w:rsidRDefault="00C91399" w:rsidP="00C91399">
                              <w:pPr>
                                <w:jc w:val="center"/>
                                <w:rPr>
                                  <w:rFonts w:ascii="Calibri" w:hAnsi="Calibri" w:cs="Calibri"/>
                                  <w:sz w:val="28"/>
                                  <w:szCs w:val="28"/>
                                  <w:lang w:val="en-IE"/>
                                </w:rPr>
                              </w:pPr>
                              <w:r w:rsidRPr="00C40853">
                                <w:rPr>
                                  <w:rFonts w:ascii="Calibri" w:hAnsi="Calibri" w:cs="Calibri"/>
                                  <w:sz w:val="28"/>
                                  <w:szCs w:val="28"/>
                                  <w:lang w:val="ga-IE"/>
                                </w:rPr>
                                <w:t>Oifigeach Foirne Cúnta</w:t>
                              </w:r>
                            </w:p>
                          </w:txbxContent>
                        </wps:txbx>
                        <wps:bodyPr rot="0" vert="horz" wrap="square" lIns="91440" tIns="45720" rIns="91440" bIns="45720" anchor="t" anchorCtr="0" upright="1">
                          <a:noAutofit/>
                        </wps:bodyPr>
                      </wps:wsp>
                      <wps:wsp>
                        <wps:cNvPr id="334905451" name="Rectangle 8"/>
                        <wps:cNvSpPr>
                          <a:spLocks noChangeArrowheads="1"/>
                        </wps:cNvSpPr>
                        <wps:spPr bwMode="auto">
                          <a:xfrm>
                            <a:off x="1485868" y="5105163"/>
                            <a:ext cx="3199749" cy="457103"/>
                          </a:xfrm>
                          <a:prstGeom prst="rect">
                            <a:avLst/>
                          </a:prstGeom>
                          <a:solidFill>
                            <a:srgbClr val="FFFFFF"/>
                          </a:solidFill>
                          <a:ln w="9525">
                            <a:solidFill>
                              <a:srgbClr val="000000"/>
                            </a:solidFill>
                            <a:miter lim="800000"/>
                            <a:headEnd/>
                            <a:tailEnd/>
                          </a:ln>
                        </wps:spPr>
                        <wps:txbx>
                          <w:txbxContent>
                            <w:p w14:paraId="18C68E50" w14:textId="77777777" w:rsidR="00C91399" w:rsidRPr="00021493" w:rsidRDefault="00C91399" w:rsidP="00C91399">
                              <w:pPr>
                                <w:pStyle w:val="BlockText"/>
                                <w:spacing w:line="360" w:lineRule="auto"/>
                                <w:ind w:right="-765"/>
                                <w:jc w:val="center"/>
                                <w:rPr>
                                  <w:rFonts w:ascii="Calibri" w:hAnsi="Calibri" w:cs="Calibri"/>
                                  <w:sz w:val="28"/>
                                  <w:szCs w:val="28"/>
                                </w:rPr>
                              </w:pPr>
                              <w:r w:rsidRPr="00021493">
                                <w:rPr>
                                  <w:rFonts w:ascii="Calibri" w:hAnsi="Calibri" w:cs="Calibri"/>
                                  <w:sz w:val="28"/>
                                  <w:szCs w:val="28"/>
                                  <w:lang w:val="ga"/>
                                </w:rPr>
                                <w:t>Oifigeach Chléireachais</w:t>
                              </w:r>
                            </w:p>
                            <w:p w14:paraId="144E6436" w14:textId="77777777" w:rsidR="00C91399" w:rsidRPr="00C40853" w:rsidRDefault="00C91399" w:rsidP="00C91399">
                              <w:pPr>
                                <w:jc w:val="center"/>
                                <w:rPr>
                                  <w:rFonts w:ascii="Calibri" w:hAnsi="Calibri" w:cs="Calibri"/>
                                  <w:b/>
                                  <w:sz w:val="28"/>
                                  <w:szCs w:val="28"/>
                                  <w:lang w:val="en-IE"/>
                                </w:rPr>
                              </w:pPr>
                            </w:p>
                          </w:txbxContent>
                        </wps:txbx>
                        <wps:bodyPr rot="0" vert="horz" wrap="square" lIns="91440" tIns="45720" rIns="91440" bIns="45720" anchor="t" anchorCtr="0" upright="1">
                          <a:noAutofit/>
                        </wps:bodyPr>
                      </wps:wsp>
                      <wps:wsp>
                        <wps:cNvPr id="1450758030" name="Rectangle 9"/>
                        <wps:cNvSpPr>
                          <a:spLocks noChangeArrowheads="1"/>
                        </wps:cNvSpPr>
                        <wps:spPr bwMode="auto">
                          <a:xfrm>
                            <a:off x="1485868" y="3048200"/>
                            <a:ext cx="3199749" cy="457103"/>
                          </a:xfrm>
                          <a:prstGeom prst="rect">
                            <a:avLst/>
                          </a:prstGeom>
                          <a:solidFill>
                            <a:srgbClr val="FFFFFF"/>
                          </a:solidFill>
                          <a:ln w="9525">
                            <a:solidFill>
                              <a:srgbClr val="000000"/>
                            </a:solidFill>
                            <a:miter lim="800000"/>
                            <a:headEnd/>
                            <a:tailEnd/>
                          </a:ln>
                        </wps:spPr>
                        <wps:txbx>
                          <w:txbxContent>
                            <w:p w14:paraId="793F9DED" w14:textId="77777777" w:rsidR="00C91399" w:rsidRPr="00737330" w:rsidRDefault="00C91399" w:rsidP="00737330">
                              <w:pPr>
                                <w:shd w:val="clear" w:color="auto" w:fill="FFFFFF" w:themeFill="background1"/>
                                <w:ind w:left="-567" w:right="-765"/>
                                <w:jc w:val="center"/>
                                <w:rPr>
                                  <w:rFonts w:ascii="Calibri" w:hAnsi="Calibri" w:cs="Calibri"/>
                                  <w:bCs/>
                                  <w:sz w:val="28"/>
                                  <w:szCs w:val="28"/>
                                  <w:lang w:val="ga"/>
                                </w:rPr>
                              </w:pPr>
                              <w:r w:rsidRPr="00737330">
                                <w:rPr>
                                  <w:rFonts w:ascii="Calibri" w:hAnsi="Calibri" w:cs="Calibri"/>
                                  <w:bCs/>
                                  <w:sz w:val="28"/>
                                  <w:szCs w:val="28"/>
                                  <w:lang w:val="ga"/>
                                </w:rPr>
                                <w:t>Oifigeach Foirne</w:t>
                              </w:r>
                              <w:r w:rsidRPr="00021493">
                                <w:rPr>
                                  <w:rFonts w:ascii="Calibri" w:hAnsi="Calibri" w:cs="Calibri"/>
                                  <w:b/>
                                  <w:sz w:val="28"/>
                                  <w:szCs w:val="28"/>
                                  <w:lang w:val="ga"/>
                                </w:rPr>
                                <w:t xml:space="preserve"> </w:t>
                              </w:r>
                              <w:r w:rsidRPr="00737330">
                                <w:rPr>
                                  <w:rFonts w:ascii="Calibri" w:hAnsi="Calibri" w:cs="Calibri"/>
                                  <w:bCs/>
                                  <w:sz w:val="28"/>
                                  <w:szCs w:val="28"/>
                                  <w:lang w:val="ga"/>
                                </w:rPr>
                                <w:t xml:space="preserve">Sinsearach </w:t>
                              </w:r>
                            </w:p>
                            <w:p w14:paraId="56A63928" w14:textId="77777777" w:rsidR="00936FE0" w:rsidRPr="00021493" w:rsidRDefault="00936FE0" w:rsidP="00737330">
                              <w:pPr>
                                <w:shd w:val="clear" w:color="auto" w:fill="FFFFFF" w:themeFill="background1"/>
                                <w:ind w:left="-567" w:right="-765"/>
                                <w:jc w:val="center"/>
                                <w:rPr>
                                  <w:rFonts w:ascii="Calibri" w:hAnsi="Calibri" w:cs="Calibri"/>
                                  <w:b/>
                                  <w:sz w:val="28"/>
                                  <w:szCs w:val="28"/>
                                  <w:lang w:val="ga"/>
                                </w:rPr>
                              </w:pPr>
                            </w:p>
                            <w:p w14:paraId="189A7C98" w14:textId="77777777" w:rsidR="00C91399" w:rsidRPr="00C40853" w:rsidRDefault="00C91399" w:rsidP="00C91399">
                              <w:pPr>
                                <w:jc w:val="center"/>
                                <w:rPr>
                                  <w:rFonts w:ascii="Calibri" w:hAnsi="Calibri" w:cs="Calibri"/>
                                  <w:sz w:val="28"/>
                                  <w:szCs w:val="28"/>
                                </w:rPr>
                              </w:pPr>
                            </w:p>
                          </w:txbxContent>
                        </wps:txbx>
                        <wps:bodyPr rot="0" vert="horz" wrap="square" lIns="91440" tIns="45720" rIns="91440" bIns="45720" anchor="t" anchorCtr="0" upright="1">
                          <a:noAutofit/>
                        </wps:bodyPr>
                      </wps:wsp>
                      <wps:wsp>
                        <wps:cNvPr id="856335894" name="Rectangle 10"/>
                        <wps:cNvSpPr>
                          <a:spLocks noChangeArrowheads="1"/>
                        </wps:cNvSpPr>
                        <wps:spPr bwMode="auto">
                          <a:xfrm>
                            <a:off x="1487551" y="936215"/>
                            <a:ext cx="3199749" cy="457103"/>
                          </a:xfrm>
                          <a:prstGeom prst="rect">
                            <a:avLst/>
                          </a:prstGeom>
                          <a:solidFill>
                            <a:srgbClr val="FFFFFF"/>
                          </a:solidFill>
                          <a:ln w="9525">
                            <a:solidFill>
                              <a:srgbClr val="000000"/>
                            </a:solidFill>
                            <a:miter lim="800000"/>
                            <a:headEnd/>
                            <a:tailEnd/>
                          </a:ln>
                        </wps:spPr>
                        <wps:txbx>
                          <w:txbxContent>
                            <w:p w14:paraId="1F9C19B7" w14:textId="77777777" w:rsidR="00C91399" w:rsidRPr="00C40853" w:rsidRDefault="00C91399" w:rsidP="00C91399">
                              <w:pPr>
                                <w:jc w:val="center"/>
                                <w:rPr>
                                  <w:rFonts w:ascii="Calibri" w:hAnsi="Calibri" w:cs="Calibri"/>
                                  <w:sz w:val="28"/>
                                  <w:szCs w:val="28"/>
                                  <w:lang w:val="en-IE"/>
                                </w:rPr>
                              </w:pPr>
                              <w:r w:rsidRPr="00C40853">
                                <w:rPr>
                                  <w:rFonts w:ascii="Calibri" w:hAnsi="Calibri" w:cs="Calibri"/>
                                  <w:sz w:val="28"/>
                                  <w:szCs w:val="28"/>
                                  <w:lang w:val="ga-IE"/>
                                </w:rPr>
                                <w:t>Stiúrthóir Seirbhísí</w:t>
                              </w:r>
                            </w:p>
                          </w:txbxContent>
                        </wps:txbx>
                        <wps:bodyPr rot="0" vert="horz" wrap="square" lIns="91440" tIns="45720" rIns="91440" bIns="45720" anchor="t" anchorCtr="0" upright="1">
                          <a:noAutofit/>
                        </wps:bodyPr>
                      </wps:wsp>
                      <wps:wsp>
                        <wps:cNvPr id="1829244930" name="Rectangle 11"/>
                        <wps:cNvSpPr>
                          <a:spLocks noChangeArrowheads="1"/>
                        </wps:cNvSpPr>
                        <wps:spPr bwMode="auto">
                          <a:xfrm>
                            <a:off x="1487551" y="212468"/>
                            <a:ext cx="3200591" cy="456257"/>
                          </a:xfrm>
                          <a:prstGeom prst="rect">
                            <a:avLst/>
                          </a:prstGeom>
                          <a:solidFill>
                            <a:srgbClr val="FFFFFF"/>
                          </a:solidFill>
                          <a:ln w="9525">
                            <a:solidFill>
                              <a:srgbClr val="000000"/>
                            </a:solidFill>
                            <a:miter lim="800000"/>
                            <a:headEnd/>
                            <a:tailEnd/>
                          </a:ln>
                        </wps:spPr>
                        <wps:txbx>
                          <w:txbxContent>
                            <w:p w14:paraId="2765CA05" w14:textId="77777777" w:rsidR="00C91399" w:rsidRPr="00C40853" w:rsidRDefault="00C91399" w:rsidP="00C91399">
                              <w:pPr>
                                <w:jc w:val="center"/>
                                <w:rPr>
                                  <w:rFonts w:ascii="Calibri" w:hAnsi="Calibri" w:cs="Calibri"/>
                                  <w:sz w:val="28"/>
                                  <w:szCs w:val="28"/>
                                  <w:lang w:val="en-IE"/>
                                </w:rPr>
                              </w:pPr>
                              <w:r w:rsidRPr="00C40853">
                                <w:rPr>
                                  <w:rFonts w:ascii="Calibri" w:hAnsi="Calibri" w:cs="Calibri"/>
                                  <w:sz w:val="28"/>
                                  <w:szCs w:val="28"/>
                                  <w:lang w:val="ga-IE"/>
                                </w:rPr>
                                <w:t>Príomhfheidhmeannach</w:t>
                              </w:r>
                            </w:p>
                          </w:txbxContent>
                        </wps:txbx>
                        <wps:bodyPr rot="0" vert="horz" wrap="square" lIns="91440" tIns="45720" rIns="91440" bIns="45720" anchor="t" anchorCtr="0" upright="1">
                          <a:noAutofit/>
                        </wps:bodyPr>
                      </wps:wsp>
                      <pic:pic xmlns:pic="http://schemas.openxmlformats.org/drawingml/2006/picture">
                        <pic:nvPicPr>
                          <pic:cNvPr id="2045086024" name="Picture 2045086024"/>
                          <pic:cNvPicPr>
                            <a:picLocks noChangeAspect="1"/>
                          </pic:cNvPicPr>
                        </pic:nvPicPr>
                        <pic:blipFill>
                          <a:blip r:embed="rId11"/>
                          <a:stretch>
                            <a:fillRect/>
                          </a:stretch>
                        </pic:blipFill>
                        <pic:spPr>
                          <a:xfrm>
                            <a:off x="0" y="0"/>
                            <a:ext cx="6057900" cy="6975856"/>
                          </a:xfrm>
                          <a:prstGeom prst="rect">
                            <a:avLst/>
                          </a:prstGeom>
                        </pic:spPr>
                      </pic:pic>
                    </wpc:wpc>
                  </a:graphicData>
                </a:graphic>
              </wp:inline>
            </w:drawing>
          </mc:Choice>
          <mc:Fallback>
            <w:pict>
              <v:group w14:anchorId="749F3CF0" id="Canvas 18" o:spid="_x0000_s1030" editas="canvas" style="width:477pt;height:549.75pt;mso-position-horizontal-relative:char;mso-position-vertical-relative:line" coordsize="60579,698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60579;height:69818;visibility:visible;mso-wrap-style:square">
                  <v:fill o:detectmouseclick="t"/>
                  <v:path o:connecttype="none"/>
                </v:shape>
                <v:rect id="Rectangle 4" o:spid="_x0000_s1032" style="position:absolute;left:14858;top:16768;width:3200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">
                  <v:textbox>
                    <w:txbxContent>
                      <w:p w14:paraId="1D71EDA0" w14:textId="77777777" w:rsidR="00C91399" w:rsidRPr="00C40853" w:rsidRDefault="00C91399" w:rsidP="00C91399">
                        <w:pPr>
                          <w:jc w:val="center"/>
                          <w:rPr>
                            <w:rFonts w:ascii="Calibri" w:hAnsi="Calibri" w:cs="Calibri"/>
                            <w:sz w:val="28"/>
                            <w:szCs w:val="28"/>
                          </w:rPr>
                        </w:pPr>
                        <w:r w:rsidRPr="00C40853">
                          <w:rPr>
                            <w:rFonts w:ascii="Calibri" w:hAnsi="Calibri" w:cs="Calibri"/>
                            <w:sz w:val="28"/>
                            <w:szCs w:val="28"/>
                            <w:lang w:val="ga-IE"/>
                          </w:rPr>
                          <w:t>Oifigeach Feidhmiúcháin Sinsearach</w:t>
                        </w:r>
                      </w:p>
                    </w:txbxContent>
                  </v:textbox>
                </v:rect>
                <v:rect id="Rectangle 5" o:spid="_x0000_s1033" style="position:absolute;left:14858;top:2362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">
                  <v:textbox>
                    <w:txbxContent>
                      <w:p w14:paraId="7B78FB19" w14:textId="77777777" w:rsidR="00C91399" w:rsidRPr="00C40853" w:rsidRDefault="00C91399" w:rsidP="00C91399">
                        <w:pPr>
                          <w:jc w:val="center"/>
                          <w:rPr>
                            <w:rFonts w:ascii="Calibri" w:hAnsi="Calibri" w:cs="Calibri"/>
                            <w:sz w:val="28"/>
                            <w:szCs w:val="28"/>
                          </w:rPr>
                        </w:pPr>
                        <w:proofErr w:type="spellStart"/>
                        <w:r w:rsidRPr="00C40853">
                          <w:rPr>
                            <w:rFonts w:ascii="Calibri" w:hAnsi="Calibri" w:cs="Calibri"/>
                            <w:sz w:val="28"/>
                            <w:szCs w:val="28"/>
                          </w:rPr>
                          <w:t>Oifigeach</w:t>
                        </w:r>
                        <w:proofErr w:type="spellEnd"/>
                        <w:r w:rsidRPr="00C40853">
                          <w:rPr>
                            <w:rFonts w:ascii="Calibri" w:hAnsi="Calibri" w:cs="Calibri"/>
                            <w:sz w:val="28"/>
                            <w:szCs w:val="28"/>
                          </w:rPr>
                          <w:t xml:space="preserve"> </w:t>
                        </w:r>
                        <w:proofErr w:type="spellStart"/>
                        <w:r w:rsidRPr="00C40853">
                          <w:rPr>
                            <w:rFonts w:ascii="Calibri" w:hAnsi="Calibri" w:cs="Calibri"/>
                            <w:sz w:val="28"/>
                            <w:szCs w:val="28"/>
                          </w:rPr>
                          <w:t>Riaracháin</w:t>
                        </w:r>
                        <w:proofErr w:type="spellEnd"/>
                      </w:p>
                      <w:p w14:paraId="6B45F001" w14:textId="77777777" w:rsidR="00C91399" w:rsidRPr="00C40853" w:rsidRDefault="00C91399" w:rsidP="00C91399">
                        <w:pPr>
                          <w:jc w:val="center"/>
                          <w:rPr>
                            <w:rFonts w:ascii="Calibri" w:hAnsi="Calibri" w:cs="Calibri"/>
                            <w:sz w:val="28"/>
                            <w:szCs w:val="28"/>
                          </w:rPr>
                        </w:pPr>
                      </w:p>
                    </w:txbxContent>
                  </v:textbox>
                </v:rect>
                <v:rect id="Rectangle 6" o:spid="_x0000_s1034" style="position:absolute;left:14858;top:37338;width:32015;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">
                  <v:textbox>
                    <w:txbxContent>
                      <w:p w14:paraId="4E78CC7E" w14:textId="77777777" w:rsidR="00C91399" w:rsidRPr="00737330" w:rsidRDefault="00C91399" w:rsidP="00737330">
                        <w:pPr>
                          <w:shd w:val="clear" w:color="auto" w:fill="BFBFBF" w:themeFill="background1" w:themeFillShade="BF"/>
                          <w:jc w:val="center"/>
                          <w:rPr>
                            <w:rFonts w:ascii="Calibri" w:hAnsi="Calibri" w:cs="Calibri"/>
                            <w:b/>
                            <w:sz w:val="28"/>
                            <w:szCs w:val="28"/>
                          </w:rPr>
                        </w:pPr>
                        <w:r w:rsidRPr="00737330">
                          <w:rPr>
                            <w:rFonts w:ascii="Calibri" w:hAnsi="Calibri" w:cs="Calibri"/>
                            <w:b/>
                            <w:sz w:val="28"/>
                            <w:szCs w:val="28"/>
                            <w:lang w:val="ga-IE"/>
                          </w:rPr>
                          <w:t>Oifigeach Foirne</w:t>
                        </w:r>
                      </w:p>
                    </w:txbxContent>
                  </v:textbox>
                </v:rect>
                <v:rect id="Rectangle 7" o:spid="_x0000_s1035" style="position:absolute;left:14858;top:44195;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">
                  <v:textbox>
                    <w:txbxContent>
                      <w:p w14:paraId="2A407AF3" w14:textId="77777777" w:rsidR="00C91399" w:rsidRPr="00C40853" w:rsidRDefault="00C91399" w:rsidP="00C91399">
                        <w:pPr>
                          <w:jc w:val="center"/>
                          <w:rPr>
                            <w:rFonts w:ascii="Calibri" w:hAnsi="Calibri" w:cs="Calibri"/>
                            <w:sz w:val="28"/>
                            <w:szCs w:val="28"/>
                            <w:lang w:val="en-IE"/>
                          </w:rPr>
                        </w:pPr>
                        <w:r w:rsidRPr="00C40853">
                          <w:rPr>
                            <w:rFonts w:ascii="Calibri" w:hAnsi="Calibri" w:cs="Calibri"/>
                            <w:sz w:val="28"/>
                            <w:szCs w:val="28"/>
                            <w:lang w:val="ga-IE"/>
                          </w:rPr>
                          <w:t>Oifigeach Foirne Cúnta</w:t>
                        </w:r>
                      </w:p>
                    </w:txbxContent>
                  </v:textbox>
                </v:rect>
                <v:rect id="Rectangle 8" o:spid="_x0000_s1036" style="position:absolute;left:14858;top:51051;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">
                  <v:textbox>
                    <w:txbxContent>
                      <w:p w14:paraId="18C68E50" w14:textId="77777777" w:rsidR="00C91399" w:rsidRPr="00021493" w:rsidRDefault="00C91399" w:rsidP="00C91399">
                        <w:pPr>
                          <w:pStyle w:val="BlockText"/>
                          <w:spacing w:line="360" w:lineRule="auto"/>
                          <w:ind w:right="-765"/>
                          <w:jc w:val="center"/>
                          <w:rPr>
                            <w:rFonts w:ascii="Calibri" w:hAnsi="Calibri" w:cs="Calibri"/>
                            <w:sz w:val="28"/>
                            <w:szCs w:val="28"/>
                          </w:rPr>
                        </w:pPr>
                        <w:r w:rsidRPr="00021493">
                          <w:rPr>
                            <w:rFonts w:ascii="Calibri" w:hAnsi="Calibri" w:cs="Calibri"/>
                            <w:sz w:val="28"/>
                            <w:szCs w:val="28"/>
                            <w:lang w:val="ga"/>
                          </w:rPr>
                          <w:t>Oifigeach Chléireachais</w:t>
                        </w:r>
                      </w:p>
                      <w:p w14:paraId="144E6436" w14:textId="77777777" w:rsidR="00C91399" w:rsidRPr="00C40853" w:rsidRDefault="00C91399" w:rsidP="00C91399">
                        <w:pPr>
                          <w:jc w:val="center"/>
                          <w:rPr>
                            <w:rFonts w:ascii="Calibri" w:hAnsi="Calibri" w:cs="Calibri"/>
                            <w:b/>
                            <w:sz w:val="28"/>
                            <w:szCs w:val="28"/>
                            <w:lang w:val="en-IE"/>
                          </w:rPr>
                        </w:pPr>
                      </w:p>
                    </w:txbxContent>
                  </v:textbox>
                </v:rect>
                <v:rect id="Rectangle 9" o:spid="_x0000_s1037" style="position:absolute;left:14858;top:3048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">
                  <v:textbox>
                    <w:txbxContent>
                      <w:p w14:paraId="793F9DED" w14:textId="77777777" w:rsidR="00C91399" w:rsidRPr="00737330" w:rsidRDefault="00C91399" w:rsidP="00737330">
                        <w:pPr>
                          <w:shd w:val="clear" w:color="auto" w:fill="FFFFFF" w:themeFill="background1"/>
                          <w:ind w:left="-567" w:right="-765"/>
                          <w:jc w:val="center"/>
                          <w:rPr>
                            <w:rFonts w:ascii="Calibri" w:hAnsi="Calibri" w:cs="Calibri"/>
                            <w:bCs/>
                            <w:sz w:val="28"/>
                            <w:szCs w:val="28"/>
                            <w:lang w:val="ga"/>
                          </w:rPr>
                        </w:pPr>
                        <w:r w:rsidRPr="00737330">
                          <w:rPr>
                            <w:rFonts w:ascii="Calibri" w:hAnsi="Calibri" w:cs="Calibri"/>
                            <w:bCs/>
                            <w:sz w:val="28"/>
                            <w:szCs w:val="28"/>
                            <w:lang w:val="ga"/>
                          </w:rPr>
                          <w:t>Oifigeach Foirne</w:t>
                        </w:r>
                        <w:r w:rsidRPr="00021493">
                          <w:rPr>
                            <w:rFonts w:ascii="Calibri" w:hAnsi="Calibri" w:cs="Calibri"/>
                            <w:b/>
                            <w:sz w:val="28"/>
                            <w:szCs w:val="28"/>
                            <w:lang w:val="ga"/>
                          </w:rPr>
                          <w:t xml:space="preserve"> </w:t>
                        </w:r>
                        <w:r w:rsidRPr="00737330">
                          <w:rPr>
                            <w:rFonts w:ascii="Calibri" w:hAnsi="Calibri" w:cs="Calibri"/>
                            <w:bCs/>
                            <w:sz w:val="28"/>
                            <w:szCs w:val="28"/>
                            <w:lang w:val="ga"/>
                          </w:rPr>
                          <w:t xml:space="preserve">Sinsearach </w:t>
                        </w:r>
                      </w:p>
                      <w:p w14:paraId="56A63928" w14:textId="77777777" w:rsidR="00936FE0" w:rsidRPr="00021493" w:rsidRDefault="00936FE0" w:rsidP="00737330">
                        <w:pPr>
                          <w:shd w:val="clear" w:color="auto" w:fill="FFFFFF" w:themeFill="background1"/>
                          <w:ind w:left="-567" w:right="-765"/>
                          <w:jc w:val="center"/>
                          <w:rPr>
                            <w:rFonts w:ascii="Calibri" w:hAnsi="Calibri" w:cs="Calibri"/>
                            <w:b/>
                            <w:sz w:val="28"/>
                            <w:szCs w:val="28"/>
                            <w:lang w:val="ga"/>
                          </w:rPr>
                        </w:pPr>
                      </w:p>
                      <w:p w14:paraId="189A7C98" w14:textId="77777777" w:rsidR="00C91399" w:rsidRPr="00C40853" w:rsidRDefault="00C91399" w:rsidP="00C91399">
                        <w:pPr>
                          <w:jc w:val="center"/>
                          <w:rPr>
                            <w:rFonts w:ascii="Calibri" w:hAnsi="Calibri" w:cs="Calibri"/>
                            <w:sz w:val="28"/>
                            <w:szCs w:val="28"/>
                          </w:rPr>
                        </w:pPr>
                      </w:p>
                    </w:txbxContent>
                  </v:textbox>
                </v:rect>
                <v:rect id="Rectangle 10" o:spid="_x0000_s1038" style="position:absolute;left:14875;top:9362;width:3199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">
                  <v:textbox>
                    <w:txbxContent>
                      <w:p w14:paraId="1F9C19B7" w14:textId="77777777" w:rsidR="00C91399" w:rsidRPr="00C40853" w:rsidRDefault="00C91399" w:rsidP="00C91399">
                        <w:pPr>
                          <w:jc w:val="center"/>
                          <w:rPr>
                            <w:rFonts w:ascii="Calibri" w:hAnsi="Calibri" w:cs="Calibri"/>
                            <w:sz w:val="28"/>
                            <w:szCs w:val="28"/>
                            <w:lang w:val="en-IE"/>
                          </w:rPr>
                        </w:pPr>
                        <w:r w:rsidRPr="00C40853">
                          <w:rPr>
                            <w:rFonts w:ascii="Calibri" w:hAnsi="Calibri" w:cs="Calibri"/>
                            <w:sz w:val="28"/>
                            <w:szCs w:val="28"/>
                            <w:lang w:val="ga-IE"/>
                          </w:rPr>
                          <w:t>Stiúrthóir Seirbhísí</w:t>
                        </w:r>
                      </w:p>
                    </w:txbxContent>
                  </v:textbox>
                </v:rect>
                <v:rect id="Rectangle 11" o:spid="_x0000_s1039" style="position:absolute;left:14875;top:2124;width:32006;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">
                  <v:textbox>
                    <w:txbxContent>
                      <w:p w14:paraId="2765CA05" w14:textId="77777777" w:rsidR="00C91399" w:rsidRPr="00C40853" w:rsidRDefault="00C91399" w:rsidP="00C91399">
                        <w:pPr>
                          <w:jc w:val="center"/>
                          <w:rPr>
                            <w:rFonts w:ascii="Calibri" w:hAnsi="Calibri" w:cs="Calibri"/>
                            <w:sz w:val="28"/>
                            <w:szCs w:val="28"/>
                            <w:lang w:val="en-IE"/>
                          </w:rPr>
                        </w:pPr>
                        <w:r w:rsidRPr="00C40853">
                          <w:rPr>
                            <w:rFonts w:ascii="Calibri" w:hAnsi="Calibri" w:cs="Calibri"/>
                            <w:sz w:val="28"/>
                            <w:szCs w:val="28"/>
                            <w:lang w:val="ga-IE"/>
                          </w:rPr>
                          <w:t>Príomhfheidhmeannach</w:t>
                        </w:r>
                      </w:p>
                    </w:txbxContent>
                  </v:textbox>
                </v:rect>
                <v:shape id="Picture 2045086024" o:spid="_x0000_s1040" type="#_x0000_t75" style="position:absolute;width:60579;height:697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">
                  <v:imagedata r:id="rId12" o:title=""/>
                </v:shape>
                <w10:anchorlock/>
              </v:group>
            </w:pict>
          </mc:Fallback>
        </mc:AlternateContent>
      </w:r>
    </w:p>
    <w:p w14:paraId="032A205C" w14:textId="77777777" w:rsidR="00DC0B90" w:rsidRDefault="00DC0B90" w:rsidP="00C832B2">
      <w:pPr>
        <w:widowControl/>
        <w:ind w:right="-14"/>
        <w:jc w:val="both"/>
        <w:rPr>
          <w:rFonts w:ascii="Arial" w:hAnsi="Arial" w:cs="Arial"/>
          <w:color w:val="000000"/>
          <w:sz w:val="22"/>
          <w:lang w:val="ga-IE" w:bidi="ar-SA"/>
        </w:rPr>
      </w:pPr>
    </w:p>
    <w:p w14:paraId="68FBFDEB" w14:textId="77777777" w:rsidR="00A25745" w:rsidRPr="00FF5E26" w:rsidRDefault="00A25745" w:rsidP="00C832B2">
      <w:pPr>
        <w:widowControl/>
        <w:ind w:right="-14"/>
        <w:jc w:val="both"/>
        <w:rPr>
          <w:rFonts w:ascii="Arial" w:hAnsi="Arial" w:cs="Arial"/>
          <w:color w:val="000000"/>
          <w:sz w:val="22"/>
          <w:lang w:val="ga-IE" w:bidi="ar-SA"/>
        </w:rPr>
      </w:pPr>
    </w:p>
    <w:p w14:paraId="4BE9BF03" w14:textId="77777777" w:rsidR="00676AF5" w:rsidRPr="00FF5E26" w:rsidRDefault="00676AF5"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41"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531F48"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531F48">
        <w:rPr>
          <w:rFonts w:ascii="Arial" w:hAnsi="Arial" w:cs="Arial"/>
          <w:b/>
          <w:snapToGrid w:val="0"/>
          <w:u w:val="single"/>
          <w:lang w:eastAsia="en-GB" w:bidi="ar-SA"/>
        </w:rPr>
        <w:t>Carachtar</w:t>
      </w:r>
      <w:proofErr w:type="spellEnd"/>
      <w:r w:rsidR="00927B7F" w:rsidRPr="00531F48">
        <w:rPr>
          <w:rFonts w:ascii="Arial" w:hAnsi="Arial" w:cs="Arial"/>
          <w:b/>
          <w:snapToGrid w:val="0"/>
          <w:u w:val="single"/>
          <w:lang w:val="ga-IE" w:eastAsia="en-GB" w:bidi="ar-SA"/>
        </w:rPr>
        <w:t>:</w:t>
      </w:r>
      <w:r w:rsidR="00927B7F" w:rsidRPr="00531F48">
        <w:rPr>
          <w:rFonts w:ascii="Arial" w:hAnsi="Arial" w:cs="Arial"/>
          <w:b/>
          <w:snapToGrid w:val="0"/>
          <w:u w:val="single"/>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540F3C" w14:textId="77777777" w:rsidR="00C105A5" w:rsidRPr="00FF5E26" w:rsidRDefault="00C105A5" w:rsidP="00FF5E26">
      <w:pPr>
        <w:spacing w:line="360" w:lineRule="auto"/>
        <w:ind w:firstLine="720"/>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C91399" w:rsidRDefault="005B380A" w:rsidP="00FF5E26">
      <w:pPr>
        <w:spacing w:line="360" w:lineRule="auto"/>
        <w:ind w:left="720" w:hanging="720"/>
        <w:rPr>
          <w:rFonts w:ascii="Arial" w:hAnsi="Arial" w:cs="Arial"/>
          <w:b/>
          <w:snapToGrid w:val="0"/>
          <w:u w:val="single"/>
          <w:lang w:eastAsia="en-GB" w:bidi="ar-SA"/>
        </w:rPr>
      </w:pPr>
      <w:r w:rsidRPr="00FF5E26">
        <w:rPr>
          <w:rFonts w:ascii="Arial" w:hAnsi="Arial" w:cs="Arial"/>
          <w:b/>
          <w:snapToGrid w:val="0"/>
          <w:lang w:eastAsia="en-GB" w:bidi="ar-SA"/>
        </w:rPr>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proofErr w:type="spellStart"/>
      <w:r w:rsidR="00E0311F" w:rsidRPr="00C91399">
        <w:rPr>
          <w:rFonts w:ascii="Arial" w:hAnsi="Arial" w:cs="Arial"/>
          <w:b/>
          <w:bCs/>
          <w:kern w:val="0"/>
          <w:u w:val="single"/>
        </w:rPr>
        <w:t>Oideachas</w:t>
      </w:r>
      <w:proofErr w:type="spellEnd"/>
      <w:r w:rsidR="00E0311F" w:rsidRPr="00C91399">
        <w:rPr>
          <w:rFonts w:ascii="Arial" w:hAnsi="Arial" w:cs="Arial"/>
          <w:b/>
          <w:bCs/>
          <w:kern w:val="0"/>
          <w:u w:val="single"/>
        </w:rPr>
        <w:t xml:space="preserve">, </w:t>
      </w:r>
      <w:proofErr w:type="spellStart"/>
      <w:r w:rsidR="00E0311F" w:rsidRPr="00C91399">
        <w:rPr>
          <w:rFonts w:ascii="Arial" w:hAnsi="Arial" w:cs="Arial"/>
          <w:b/>
          <w:bCs/>
          <w:kern w:val="0"/>
          <w:u w:val="single"/>
        </w:rPr>
        <w:t>taithí</w:t>
      </w:r>
      <w:proofErr w:type="spellEnd"/>
      <w:r w:rsidR="00E0311F" w:rsidRPr="00C91399">
        <w:rPr>
          <w:rFonts w:ascii="Arial" w:hAnsi="Arial" w:cs="Arial"/>
          <w:b/>
          <w:bCs/>
          <w:kern w:val="0"/>
          <w:u w:val="single"/>
        </w:rPr>
        <w:t xml:space="preserve">, </w:t>
      </w:r>
      <w:proofErr w:type="spellStart"/>
      <w:r w:rsidR="00E0311F" w:rsidRPr="00C91399">
        <w:rPr>
          <w:rFonts w:ascii="Arial" w:hAnsi="Arial" w:cs="Arial"/>
          <w:b/>
          <w:bCs/>
          <w:kern w:val="0"/>
          <w:u w:val="single"/>
        </w:rPr>
        <w:t>srl</w:t>
      </w:r>
      <w:proofErr w:type="spellEnd"/>
      <w:r w:rsidR="00927B7F" w:rsidRPr="00C91399">
        <w:rPr>
          <w:rFonts w:ascii="Arial" w:hAnsi="Arial" w:cs="Arial"/>
          <w:b/>
          <w:bCs/>
          <w:snapToGrid w:val="0"/>
          <w:u w:val="single"/>
          <w:lang w:val="ga-IE" w:eastAsia="en-GB" w:bidi="ar-SA"/>
        </w:rPr>
        <w:t>.:</w:t>
      </w:r>
    </w:p>
    <w:p w14:paraId="2D6F6FA4" w14:textId="77777777" w:rsidR="00C91399" w:rsidRPr="00C91399" w:rsidRDefault="00C91399" w:rsidP="00FF5E26">
      <w:pPr>
        <w:pStyle w:val="Standard"/>
        <w:spacing w:line="360" w:lineRule="auto"/>
        <w:rPr>
          <w:rFonts w:ascii="Arial" w:hAnsi="Arial" w:cs="Arial"/>
          <w:b/>
          <w:bCs/>
        </w:rPr>
      </w:pPr>
    </w:p>
    <w:p w14:paraId="5396B164" w14:textId="77777777" w:rsidR="00C91399" w:rsidRPr="00936FE0" w:rsidRDefault="00C91399" w:rsidP="00C91399">
      <w:pPr>
        <w:spacing w:line="360" w:lineRule="auto"/>
        <w:rPr>
          <w:rFonts w:ascii="Arial" w:hAnsi="Arial" w:cs="Arial"/>
          <w:b/>
          <w:color w:val="FF0000"/>
          <w:u w:val="single"/>
          <w:lang w:val="ga-IE"/>
        </w:rPr>
      </w:pPr>
      <w:r w:rsidRPr="00936FE0">
        <w:rPr>
          <w:rFonts w:ascii="Arial" w:hAnsi="Arial" w:cs="Arial"/>
          <w:b/>
          <w:color w:val="FF0000"/>
          <w:u w:val="single"/>
          <w:lang w:val="ga-IE"/>
        </w:rPr>
        <w:t>Painéal A - Teoranta d’earnáil an údaráis áitiúil:</w:t>
      </w:r>
    </w:p>
    <w:p w14:paraId="61E465D4" w14:textId="271AB04F" w:rsidR="00E62625" w:rsidRPr="00C91399" w:rsidRDefault="00687FB2" w:rsidP="00FF5E26">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00E62625" w:rsidRPr="00C91399">
        <w:rPr>
          <w:rFonts w:ascii="Arial" w:hAnsi="Arial" w:cs="Arial"/>
          <w:b/>
          <w:bCs/>
        </w:rPr>
        <w:t xml:space="preserve"> </w:t>
      </w:r>
    </w:p>
    <w:p w14:paraId="37E50B12" w14:textId="77777777" w:rsidR="00C91399" w:rsidRPr="00C91399" w:rsidRDefault="00C91399" w:rsidP="00C91399">
      <w:pPr>
        <w:jc w:val="both"/>
        <w:rPr>
          <w:rFonts w:asciiTheme="minorHAnsi" w:hAnsiTheme="minorHAnsi" w:cstheme="minorHAnsi"/>
          <w:lang w:val="ga-IE"/>
        </w:rPr>
      </w:pPr>
    </w:p>
    <w:p w14:paraId="09D87AD1" w14:textId="6C7AA3A6" w:rsidR="00C91399" w:rsidRPr="00C91399" w:rsidRDefault="00C91399" w:rsidP="00000E68">
      <w:pPr>
        <w:pStyle w:val="ListParagraph"/>
        <w:numPr>
          <w:ilvl w:val="0"/>
          <w:numId w:val="16"/>
        </w:numPr>
        <w:spacing w:line="360" w:lineRule="auto"/>
        <w:rPr>
          <w:rFonts w:ascii="Arial" w:hAnsi="Arial" w:cs="Arial"/>
          <w:lang w:val="ga-IE"/>
        </w:rPr>
      </w:pPr>
      <w:r w:rsidRPr="00C91399">
        <w:rPr>
          <w:rFonts w:ascii="Arial" w:hAnsi="Arial" w:cs="Arial"/>
          <w:lang w:val="ga-IE"/>
        </w:rPr>
        <w:t xml:space="preserve">a bheith ag feidhmiú mar fhostaí in Údarás Áitiúil nó Comhthionól Réigiúnach agus dhá bhliain taithí shásúil ar a laghad a bheith aige/aici i bpost mar Oifigeach Cléireachais nó ag grád cosúil. </w:t>
      </w:r>
    </w:p>
    <w:p w14:paraId="3CC1B2A7" w14:textId="2EB521AB" w:rsidR="00C91399" w:rsidRPr="00144969" w:rsidRDefault="00C91399" w:rsidP="00144969">
      <w:pPr>
        <w:pStyle w:val="Standard"/>
        <w:spacing w:line="360" w:lineRule="auto"/>
        <w:ind w:left="3600" w:firstLine="720"/>
        <w:rPr>
          <w:rFonts w:ascii="Arial" w:hAnsi="Arial" w:cs="Arial"/>
          <w:b/>
          <w:bCs/>
          <w:u w:val="single"/>
        </w:rPr>
      </w:pPr>
      <w:proofErr w:type="spellStart"/>
      <w:r>
        <w:rPr>
          <w:rFonts w:ascii="Arial" w:hAnsi="Arial" w:cs="Arial"/>
          <w:b/>
          <w:bCs/>
          <w:u w:val="single"/>
        </w:rPr>
        <w:t>agus</w:t>
      </w:r>
      <w:proofErr w:type="spellEnd"/>
    </w:p>
    <w:p w14:paraId="2C494069" w14:textId="77777777" w:rsidR="00144969" w:rsidRPr="00144969" w:rsidRDefault="00144969" w:rsidP="00144969">
      <w:pPr>
        <w:pStyle w:val="Standard"/>
        <w:numPr>
          <w:ilvl w:val="0"/>
          <w:numId w:val="16"/>
        </w:numPr>
        <w:spacing w:line="360" w:lineRule="auto"/>
        <w:rPr>
          <w:rFonts w:ascii="Arial" w:hAnsi="Arial" w:cs="Arial"/>
          <w:b/>
          <w:bCs/>
          <w:u w:val="single"/>
        </w:rPr>
      </w:pPr>
      <w:r w:rsidRPr="00144969">
        <w:rPr>
          <w:rFonts w:ascii="Arial" w:hAnsi="Arial" w:cs="Arial"/>
          <w:lang w:val="ga-IE"/>
        </w:rPr>
        <w:t xml:space="preserve">eolas sásúil ar fheidhmeanna agus ar dhualgais údarás áitiúil a bheith aige/aici; </w:t>
      </w:r>
    </w:p>
    <w:p w14:paraId="41994E85" w14:textId="77777777" w:rsidR="00144969" w:rsidRPr="00144969" w:rsidRDefault="00144969" w:rsidP="00144969">
      <w:pPr>
        <w:pStyle w:val="Standard"/>
        <w:spacing w:line="360" w:lineRule="auto"/>
        <w:ind w:left="4320"/>
        <w:rPr>
          <w:rFonts w:ascii="Arial" w:hAnsi="Arial" w:cs="Arial"/>
          <w:b/>
          <w:bCs/>
          <w:u w:val="single"/>
        </w:rPr>
      </w:pPr>
      <w:proofErr w:type="spellStart"/>
      <w:r>
        <w:rPr>
          <w:rFonts w:ascii="Arial" w:hAnsi="Arial" w:cs="Arial"/>
          <w:b/>
          <w:bCs/>
          <w:u w:val="single"/>
        </w:rPr>
        <w:t>agus</w:t>
      </w:r>
      <w:proofErr w:type="spellEnd"/>
    </w:p>
    <w:p w14:paraId="747B848F" w14:textId="77777777" w:rsidR="00144969" w:rsidRPr="00144969" w:rsidRDefault="00144969" w:rsidP="00144969">
      <w:pPr>
        <w:pStyle w:val="Standard"/>
        <w:spacing w:line="360" w:lineRule="auto"/>
        <w:ind w:left="4320"/>
        <w:rPr>
          <w:rFonts w:ascii="Arial" w:hAnsi="Arial" w:cs="Arial"/>
          <w:b/>
          <w:bCs/>
          <w:u w:val="single"/>
        </w:rPr>
      </w:pPr>
    </w:p>
    <w:p w14:paraId="2263AD17" w14:textId="3DB37524" w:rsidR="00C91399" w:rsidRPr="00144969" w:rsidRDefault="00144969" w:rsidP="00144969">
      <w:pPr>
        <w:pStyle w:val="Standard"/>
        <w:numPr>
          <w:ilvl w:val="0"/>
          <w:numId w:val="16"/>
        </w:numPr>
        <w:spacing w:line="360" w:lineRule="auto"/>
        <w:rPr>
          <w:rFonts w:ascii="Arial" w:hAnsi="Arial" w:cs="Arial"/>
          <w:b/>
          <w:bCs/>
          <w:u w:val="single"/>
        </w:rPr>
      </w:pPr>
      <w:r w:rsidRPr="00144969">
        <w:rPr>
          <w:rFonts w:ascii="Arial" w:hAnsi="Arial" w:cs="Arial"/>
          <w:lang w:val="ga-IE"/>
        </w:rPr>
        <w:t>eolas nó taithí shásúil a bheith aige/aici ar oifig a eagrú.</w:t>
      </w:r>
    </w:p>
    <w:p w14:paraId="20341961" w14:textId="77777777" w:rsidR="00144969" w:rsidRPr="00144969" w:rsidRDefault="00144969" w:rsidP="00144969">
      <w:pPr>
        <w:pStyle w:val="Standard"/>
        <w:spacing w:line="360" w:lineRule="auto"/>
        <w:ind w:left="502"/>
        <w:rPr>
          <w:rFonts w:ascii="Arial" w:hAnsi="Arial" w:cs="Arial"/>
          <w:b/>
          <w:bCs/>
          <w:u w:val="single"/>
        </w:rPr>
      </w:pPr>
    </w:p>
    <w:p w14:paraId="6A68C65A" w14:textId="77777777" w:rsidR="00C91399" w:rsidRPr="00936FE0" w:rsidRDefault="00C91399" w:rsidP="00C91399">
      <w:pPr>
        <w:rPr>
          <w:rFonts w:ascii="Arial" w:hAnsi="Arial" w:cs="Arial"/>
          <w:b/>
          <w:color w:val="FF0000"/>
          <w:u w:val="single"/>
          <w:lang w:val="ga-IE"/>
        </w:rPr>
      </w:pPr>
      <w:bookmarkStart w:id="6" w:name="_Hlk135218695"/>
      <w:r w:rsidRPr="00936FE0">
        <w:rPr>
          <w:rFonts w:ascii="Arial" w:hAnsi="Arial" w:cs="Arial"/>
          <w:b/>
          <w:color w:val="FF0000"/>
          <w:u w:val="single"/>
          <w:lang w:val="ga-IE"/>
        </w:rPr>
        <w:t>Painéal B – Oscailte:</w:t>
      </w:r>
    </w:p>
    <w:p w14:paraId="665FA87E" w14:textId="77777777" w:rsidR="00C91399" w:rsidRDefault="00C91399" w:rsidP="00C91399">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69A7EEC1" w14:textId="77777777" w:rsidR="00910D60" w:rsidRPr="00C91399" w:rsidRDefault="00910D60" w:rsidP="00C91399">
      <w:pPr>
        <w:pStyle w:val="Standard"/>
        <w:spacing w:line="360" w:lineRule="auto"/>
        <w:rPr>
          <w:rFonts w:ascii="Arial" w:hAnsi="Arial" w:cs="Arial"/>
          <w:b/>
          <w:bCs/>
        </w:rPr>
      </w:pPr>
    </w:p>
    <w:p w14:paraId="7852096D" w14:textId="77777777" w:rsidR="00C91399" w:rsidRDefault="00C91399" w:rsidP="00000E68">
      <w:pPr>
        <w:pStyle w:val="ListParagraph"/>
        <w:numPr>
          <w:ilvl w:val="0"/>
          <w:numId w:val="17"/>
        </w:numPr>
        <w:spacing w:line="360" w:lineRule="auto"/>
        <w:rPr>
          <w:rFonts w:ascii="Arial" w:hAnsi="Arial" w:cs="Arial"/>
          <w:lang w:val="ga-IE"/>
        </w:rPr>
      </w:pPr>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0E90E6E2" w14:textId="2D658078" w:rsidR="00C91399" w:rsidRDefault="00561FAA" w:rsidP="00C91399">
      <w:pPr>
        <w:pStyle w:val="ListParagraph"/>
        <w:spacing w:line="360" w:lineRule="auto"/>
        <w:ind w:left="4320"/>
        <w:rPr>
          <w:rFonts w:ascii="Arial" w:hAnsi="Arial" w:cs="Arial"/>
          <w:b/>
          <w:bCs/>
          <w:u w:val="single"/>
          <w:lang w:val="ga-IE"/>
        </w:rPr>
      </w:pPr>
      <w:r>
        <w:rPr>
          <w:rFonts w:ascii="Arial" w:hAnsi="Arial" w:cs="Arial"/>
          <w:b/>
          <w:bCs/>
          <w:u w:val="single"/>
          <w:lang w:val="ga-IE"/>
        </w:rPr>
        <w:t>a</w:t>
      </w:r>
      <w:r w:rsidR="00C91399" w:rsidRPr="00C91399">
        <w:rPr>
          <w:rFonts w:ascii="Arial" w:hAnsi="Arial" w:cs="Arial"/>
          <w:b/>
          <w:bCs/>
          <w:u w:val="single"/>
          <w:lang w:val="ga-IE"/>
        </w:rPr>
        <w:t>gus</w:t>
      </w:r>
    </w:p>
    <w:p w14:paraId="71329D71" w14:textId="77777777" w:rsidR="00561FAA" w:rsidRDefault="00561FAA" w:rsidP="00C91399">
      <w:pPr>
        <w:pStyle w:val="ListParagraph"/>
        <w:spacing w:line="360" w:lineRule="auto"/>
        <w:ind w:left="4320"/>
        <w:rPr>
          <w:rFonts w:ascii="Arial" w:hAnsi="Arial" w:cs="Arial"/>
          <w:b/>
          <w:bCs/>
          <w:u w:val="single"/>
          <w:lang w:val="ga-IE"/>
        </w:rPr>
      </w:pPr>
    </w:p>
    <w:p w14:paraId="7777C32B" w14:textId="687FC4C6" w:rsidR="00561FAA" w:rsidRPr="00561FAA" w:rsidRDefault="00561FAA" w:rsidP="00561FAA">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561FAA">
        <w:rPr>
          <w:rFonts w:ascii="Arial" w:hAnsi="Arial" w:cs="Arial"/>
          <w:b/>
          <w:lang w:val="ga-IE"/>
        </w:rPr>
        <w:t>nó</w:t>
      </w:r>
    </w:p>
    <w:p w14:paraId="00122A9F" w14:textId="77777777" w:rsidR="00561FAA" w:rsidRPr="00C91399" w:rsidRDefault="00561FAA" w:rsidP="00C91399">
      <w:pPr>
        <w:pStyle w:val="ListParagraph"/>
        <w:spacing w:line="360" w:lineRule="auto"/>
        <w:ind w:left="4320"/>
        <w:rPr>
          <w:rFonts w:ascii="Arial" w:hAnsi="Arial" w:cs="Arial"/>
          <w:b/>
          <w:bCs/>
          <w:u w:val="single"/>
          <w:lang w:val="ga-IE"/>
        </w:rPr>
      </w:pPr>
    </w:p>
    <w:p w14:paraId="0661AF40" w14:textId="52CEBA69" w:rsidR="00C91399" w:rsidRPr="00C91399" w:rsidRDefault="00C91399" w:rsidP="00000E68">
      <w:pPr>
        <w:pStyle w:val="ListParagraph"/>
        <w:numPr>
          <w:ilvl w:val="0"/>
          <w:numId w:val="17"/>
        </w:numPr>
        <w:spacing w:line="360" w:lineRule="auto"/>
        <w:rPr>
          <w:rFonts w:ascii="Arial" w:hAnsi="Arial" w:cs="Arial"/>
          <w:lang w:val="ga-IE"/>
        </w:rPr>
      </w:pPr>
      <w:r w:rsidRPr="00C91399">
        <w:rPr>
          <w:rFonts w:ascii="Arial" w:hAnsi="Arial" w:cs="Arial"/>
          <w:lang w:val="ga-IE"/>
        </w:rPr>
        <w:t xml:space="preserve"> Caighdeán inchomparáide i scrúdú coibhéiseach, </w:t>
      </w:r>
      <w:r w:rsidRPr="00C91399">
        <w:rPr>
          <w:rFonts w:ascii="Arial" w:hAnsi="Arial" w:cs="Arial"/>
          <w:b/>
          <w:bCs/>
          <w:lang w:val="ga-IE"/>
        </w:rPr>
        <w:t>nó</w:t>
      </w:r>
    </w:p>
    <w:p w14:paraId="2B5C0DD9" w14:textId="77777777" w:rsidR="00C91399" w:rsidRPr="00C91399" w:rsidRDefault="00C91399" w:rsidP="00C91399">
      <w:pPr>
        <w:pStyle w:val="ListParagraph"/>
        <w:spacing w:line="360" w:lineRule="auto"/>
        <w:ind w:left="644"/>
        <w:rPr>
          <w:rFonts w:ascii="Arial" w:hAnsi="Arial" w:cs="Arial"/>
          <w:lang w:val="ga-IE"/>
        </w:rPr>
      </w:pPr>
    </w:p>
    <w:p w14:paraId="2931E78E" w14:textId="77777777" w:rsidR="00561FAA" w:rsidRDefault="00C91399" w:rsidP="00000E68">
      <w:pPr>
        <w:pStyle w:val="ListParagraph"/>
        <w:numPr>
          <w:ilvl w:val="0"/>
          <w:numId w:val="17"/>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1CDC3DBE" w14:textId="77777777" w:rsidR="00561FAA" w:rsidRDefault="00561FAA" w:rsidP="00561FAA">
      <w:pPr>
        <w:jc w:val="both"/>
        <w:rPr>
          <w:rFonts w:asciiTheme="minorHAnsi" w:hAnsiTheme="minorHAnsi" w:cstheme="minorHAnsi"/>
          <w:b/>
          <w:u w:val="single"/>
          <w:lang w:val="ga-IE"/>
        </w:rPr>
      </w:pPr>
    </w:p>
    <w:p w14:paraId="5D6B3437" w14:textId="5369CCA2" w:rsidR="00561FAA" w:rsidRPr="00936FE0" w:rsidRDefault="00561FAA" w:rsidP="00561FAA">
      <w:pPr>
        <w:rPr>
          <w:rFonts w:ascii="Arial" w:hAnsi="Arial" w:cs="Arial"/>
          <w:b/>
          <w:color w:val="FF0000"/>
          <w:u w:val="single"/>
          <w:lang w:val="ga-IE"/>
        </w:rPr>
      </w:pPr>
      <w:r w:rsidRPr="00936FE0">
        <w:rPr>
          <w:rFonts w:ascii="Arial" w:hAnsi="Arial" w:cs="Arial"/>
          <w:b/>
          <w:color w:val="FF0000"/>
          <w:u w:val="single"/>
          <w:lang w:val="ga-IE"/>
        </w:rPr>
        <w:t>Painéal C - Teoranta d’fhostaithe Chomhairle Cathrach na Gaillimhe:</w:t>
      </w:r>
    </w:p>
    <w:p w14:paraId="39823F3A" w14:textId="77777777" w:rsidR="00561FAA" w:rsidRDefault="00561FAA" w:rsidP="00561FAA">
      <w:pPr>
        <w:pStyle w:val="Standard"/>
        <w:spacing w:line="360" w:lineRule="auto"/>
        <w:rPr>
          <w:rFonts w:ascii="Arial" w:hAnsi="Arial" w:cs="Arial"/>
          <w:b/>
          <w:bCs/>
        </w:rPr>
      </w:pPr>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7171216A" w14:textId="77777777" w:rsidR="00561FAA" w:rsidRDefault="00561FAA" w:rsidP="00561FAA">
      <w:pPr>
        <w:pStyle w:val="Standard"/>
        <w:spacing w:line="360" w:lineRule="auto"/>
        <w:rPr>
          <w:rFonts w:ascii="Arial" w:hAnsi="Arial" w:cs="Arial"/>
          <w:b/>
          <w:bCs/>
        </w:rPr>
      </w:pPr>
    </w:p>
    <w:p w14:paraId="05EE6D33" w14:textId="436AD6AA" w:rsidR="00561FAA" w:rsidRPr="00561FAA" w:rsidRDefault="00561FAA" w:rsidP="00000E68">
      <w:pPr>
        <w:pStyle w:val="ListParagraph"/>
        <w:numPr>
          <w:ilvl w:val="0"/>
          <w:numId w:val="18"/>
        </w:numPr>
        <w:spacing w:line="360" w:lineRule="auto"/>
        <w:rPr>
          <w:rFonts w:ascii="Arial" w:hAnsi="Arial" w:cs="Arial"/>
          <w:lang w:val="ga-IE"/>
        </w:rPr>
      </w:pPr>
      <w:r w:rsidRPr="00561FAA">
        <w:rPr>
          <w:rFonts w:ascii="Arial" w:hAnsi="Arial" w:cs="Arial"/>
          <w:lang w:val="ga-IE"/>
        </w:rPr>
        <w:t>a bheith ag feidhmiú mar fhostaí de chuid Chomhairle Cathrach na Gaillimhe agus dhá bhliain taithí shásúil ar a laghad a bheith aige/aici i bpost mar Oifigeach Cléireachais nó i bpost cosúil</w:t>
      </w:r>
    </w:p>
    <w:p w14:paraId="4066D0F3" w14:textId="403DCB91" w:rsidR="00561FAA" w:rsidRPr="00561FAA" w:rsidRDefault="00561FAA" w:rsidP="00561FAA">
      <w:pPr>
        <w:pStyle w:val="ListParagraph"/>
        <w:spacing w:line="360" w:lineRule="auto"/>
        <w:ind w:left="4320"/>
        <w:rPr>
          <w:rFonts w:ascii="Arial" w:hAnsi="Arial" w:cs="Arial"/>
          <w:b/>
          <w:bCs/>
          <w:u w:val="single"/>
          <w:lang w:val="ga-IE"/>
        </w:rPr>
      </w:pPr>
      <w:r w:rsidRPr="00561FAA">
        <w:rPr>
          <w:rFonts w:ascii="Arial" w:hAnsi="Arial" w:cs="Arial"/>
          <w:b/>
          <w:bCs/>
          <w:u w:val="single"/>
          <w:lang w:val="ga-IE"/>
        </w:rPr>
        <w:t>agus</w:t>
      </w:r>
    </w:p>
    <w:p w14:paraId="26DFF846" w14:textId="77777777" w:rsidR="00561FAA" w:rsidRPr="00561FAA" w:rsidRDefault="00561FAA" w:rsidP="00561FAA">
      <w:pPr>
        <w:spacing w:line="360" w:lineRule="auto"/>
        <w:ind w:left="720"/>
        <w:rPr>
          <w:rFonts w:ascii="Arial" w:hAnsi="Arial" w:cs="Arial"/>
        </w:rPr>
      </w:pPr>
    </w:p>
    <w:p w14:paraId="7944587D" w14:textId="29574BCB" w:rsidR="00561FAA" w:rsidRDefault="00144969" w:rsidP="00144969">
      <w:pPr>
        <w:pStyle w:val="ListParagraph"/>
        <w:numPr>
          <w:ilvl w:val="0"/>
          <w:numId w:val="18"/>
        </w:numPr>
        <w:spacing w:line="360" w:lineRule="auto"/>
        <w:rPr>
          <w:rFonts w:ascii="Arial" w:hAnsi="Arial" w:cs="Arial"/>
          <w:lang w:val="ga-IE"/>
        </w:rPr>
      </w:pPr>
      <w:r w:rsidRPr="00144969">
        <w:rPr>
          <w:rFonts w:ascii="Arial" w:hAnsi="Arial" w:cs="Arial"/>
          <w:lang w:val="ga-IE"/>
        </w:rPr>
        <w:t>eolas sásúil ar fheidhmeanna agus ar dhualgais údarás áitiúil;</w:t>
      </w:r>
    </w:p>
    <w:p w14:paraId="550B503B" w14:textId="77777777" w:rsidR="00144969" w:rsidRPr="00561FAA" w:rsidRDefault="00144969" w:rsidP="00144969">
      <w:pPr>
        <w:pStyle w:val="ListParagraph"/>
        <w:spacing w:line="360" w:lineRule="auto"/>
        <w:ind w:left="4320"/>
        <w:rPr>
          <w:rFonts w:ascii="Arial" w:hAnsi="Arial" w:cs="Arial"/>
          <w:b/>
          <w:bCs/>
          <w:u w:val="single"/>
          <w:lang w:val="ga-IE"/>
        </w:rPr>
      </w:pPr>
      <w:r w:rsidRPr="00561FAA">
        <w:rPr>
          <w:rFonts w:ascii="Arial" w:hAnsi="Arial" w:cs="Arial"/>
          <w:b/>
          <w:bCs/>
          <w:u w:val="single"/>
          <w:lang w:val="ga-IE"/>
        </w:rPr>
        <w:t>agus</w:t>
      </w:r>
    </w:p>
    <w:p w14:paraId="301C9EF8" w14:textId="77777777" w:rsidR="00144969" w:rsidRPr="00144969" w:rsidRDefault="00144969" w:rsidP="00144969">
      <w:pPr>
        <w:spacing w:line="360" w:lineRule="auto"/>
        <w:rPr>
          <w:rFonts w:ascii="Arial" w:hAnsi="Arial" w:cs="Arial"/>
          <w:lang w:val="ga-IE"/>
        </w:rPr>
      </w:pPr>
    </w:p>
    <w:p w14:paraId="35701EB8" w14:textId="1389A164" w:rsidR="00144969" w:rsidRPr="00144969" w:rsidRDefault="00144969" w:rsidP="00144969">
      <w:pPr>
        <w:pStyle w:val="ListParagraph"/>
        <w:numPr>
          <w:ilvl w:val="0"/>
          <w:numId w:val="18"/>
        </w:numPr>
        <w:spacing w:line="360" w:lineRule="auto"/>
        <w:rPr>
          <w:rFonts w:ascii="Arial" w:hAnsi="Arial" w:cs="Arial"/>
        </w:rPr>
      </w:pPr>
      <w:r w:rsidRPr="00144969">
        <w:rPr>
          <w:rFonts w:ascii="Arial" w:hAnsi="Arial" w:cs="Arial"/>
          <w:lang w:val="ga-IE"/>
        </w:rPr>
        <w:t>eolas nó taithí shásúil ar oifig a eagrú.</w:t>
      </w:r>
    </w:p>
    <w:p w14:paraId="72319401" w14:textId="4E03A30E" w:rsidR="00561FAA" w:rsidRPr="00C91399" w:rsidRDefault="00561FAA" w:rsidP="00561FAA">
      <w:pPr>
        <w:pStyle w:val="Standard"/>
        <w:spacing w:line="360" w:lineRule="auto"/>
        <w:rPr>
          <w:rFonts w:ascii="Arial" w:hAnsi="Arial" w:cs="Arial"/>
          <w:b/>
          <w:bCs/>
        </w:rPr>
      </w:pPr>
    </w:p>
    <w:p w14:paraId="6E0D7B80" w14:textId="77777777" w:rsidR="00C91399" w:rsidRDefault="00C91399" w:rsidP="00FF5E26">
      <w:pPr>
        <w:spacing w:line="360" w:lineRule="auto"/>
        <w:ind w:right="-308"/>
        <w:rPr>
          <w:rFonts w:ascii="Arial" w:eastAsia="Times New Roman" w:hAnsi="Arial" w:cs="Arial"/>
          <w:b/>
          <w:color w:val="000000"/>
          <w:kern w:val="0"/>
          <w:lang w:val="en-IE"/>
        </w:rPr>
      </w:pPr>
    </w:p>
    <w:p w14:paraId="5DD4B6ED" w14:textId="77777777" w:rsidR="00C91399" w:rsidRDefault="00C91399" w:rsidP="00FF5E26">
      <w:pPr>
        <w:spacing w:line="360" w:lineRule="auto"/>
        <w:ind w:right="-308"/>
        <w:rPr>
          <w:rFonts w:ascii="Arial" w:eastAsia="Times New Roman" w:hAnsi="Arial" w:cs="Arial"/>
          <w:b/>
          <w:color w:val="000000"/>
          <w:kern w:val="0"/>
          <w:lang w:val="en-IE"/>
        </w:rPr>
      </w:pPr>
    </w:p>
    <w:p w14:paraId="30691DED" w14:textId="1647DC22" w:rsidR="00EC4585" w:rsidRPr="00FF5E26" w:rsidRDefault="00EC4585" w:rsidP="00FF5E26">
      <w:pPr>
        <w:spacing w:line="360" w:lineRule="auto"/>
        <w:ind w:right="-308"/>
        <w:rPr>
          <w:rFonts w:ascii="Arial" w:eastAsia="Times New Roman" w:hAnsi="Arial" w:cs="Arial"/>
          <w:b/>
          <w:color w:val="000000"/>
          <w:kern w:val="0"/>
          <w:lang w:val="en-IE"/>
        </w:rPr>
      </w:pPr>
      <w:bookmarkStart w:id="7" w:name="_Hlk169261511"/>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bookmarkEnd w:id="6"/>
    <w:bookmarkEnd w:id="7"/>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Default="00905ABE" w:rsidP="00FF5E26">
      <w:pPr>
        <w:pStyle w:val="NoSpacing"/>
        <w:spacing w:line="360" w:lineRule="auto"/>
        <w:rPr>
          <w:rFonts w:ascii="Arial" w:hAnsi="Arial" w:cs="Arial"/>
          <w:color w:val="000000"/>
          <w:lang w:val="ga"/>
        </w:rPr>
      </w:pPr>
    </w:p>
    <w:p w14:paraId="0CA57278" w14:textId="77777777" w:rsidR="00144969" w:rsidRDefault="00144969" w:rsidP="00FF5E26">
      <w:pPr>
        <w:pStyle w:val="NoSpacing"/>
        <w:spacing w:line="360" w:lineRule="auto"/>
        <w:rPr>
          <w:rFonts w:ascii="Arial" w:hAnsi="Arial" w:cs="Arial"/>
          <w:color w:val="000000"/>
          <w:lang w:val="ga"/>
        </w:rPr>
      </w:pPr>
    </w:p>
    <w:p w14:paraId="26AC7D47" w14:textId="77777777" w:rsidR="00144969" w:rsidRPr="00FF5E26" w:rsidRDefault="00144969" w:rsidP="00FF5E26">
      <w:pPr>
        <w:pStyle w:val="NoSpacing"/>
        <w:spacing w:line="360" w:lineRule="auto"/>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1B7B4122" w14:textId="77777777" w:rsidR="00C40E98" w:rsidRPr="00C40E98" w:rsidRDefault="00C40E98" w:rsidP="00C40E98">
      <w:pPr>
        <w:pStyle w:val="Standard"/>
        <w:spacing w:line="360" w:lineRule="auto"/>
        <w:rPr>
          <w:rFonts w:ascii="Arial" w:hAnsi="Arial" w:cs="Arial"/>
          <w:lang w:val="en-IE"/>
        </w:rPr>
      </w:pPr>
      <w:proofErr w:type="spellStart"/>
      <w:r w:rsidRPr="00C40E98">
        <w:rPr>
          <w:rFonts w:ascii="Arial" w:hAnsi="Arial" w:cs="Arial"/>
          <w:lang w:val="en-IE"/>
        </w:rPr>
        <w:t>Áirítear</w:t>
      </w:r>
      <w:proofErr w:type="spellEnd"/>
      <w:r w:rsidRPr="00C40E98">
        <w:rPr>
          <w:rFonts w:ascii="Arial" w:hAnsi="Arial" w:cs="Arial"/>
          <w:lang w:val="en-IE"/>
        </w:rPr>
        <w:t xml:space="preserve"> </w:t>
      </w:r>
      <w:proofErr w:type="spellStart"/>
      <w:r w:rsidRPr="00C40E98">
        <w:rPr>
          <w:rFonts w:ascii="Arial" w:hAnsi="Arial" w:cs="Arial"/>
          <w:lang w:val="en-IE"/>
        </w:rPr>
        <w:t>iad</w:t>
      </w:r>
      <w:proofErr w:type="spellEnd"/>
      <w:r w:rsidRPr="00C40E98">
        <w:rPr>
          <w:rFonts w:ascii="Arial" w:hAnsi="Arial" w:cs="Arial"/>
          <w:lang w:val="en-IE"/>
        </w:rPr>
        <w:t xml:space="preserve"> </w:t>
      </w:r>
      <w:proofErr w:type="spellStart"/>
      <w:r w:rsidRPr="00C40E98">
        <w:rPr>
          <w:rFonts w:ascii="Arial" w:hAnsi="Arial" w:cs="Arial"/>
          <w:lang w:val="en-IE"/>
        </w:rPr>
        <w:t>seo</w:t>
      </w:r>
      <w:proofErr w:type="spellEnd"/>
      <w:r w:rsidRPr="00C40E98">
        <w:rPr>
          <w:rFonts w:ascii="Arial" w:hAnsi="Arial" w:cs="Arial"/>
          <w:lang w:val="en-IE"/>
        </w:rPr>
        <w:t xml:space="preserve"> a </w:t>
      </w:r>
      <w:proofErr w:type="spellStart"/>
      <w:r w:rsidRPr="00C40E98">
        <w:rPr>
          <w:rFonts w:ascii="Arial" w:hAnsi="Arial" w:cs="Arial"/>
          <w:lang w:val="en-IE"/>
        </w:rPr>
        <w:t>leanas</w:t>
      </w:r>
      <w:proofErr w:type="spellEnd"/>
      <w:r w:rsidRPr="00C40E98">
        <w:rPr>
          <w:rFonts w:ascii="Arial" w:hAnsi="Arial" w:cs="Arial"/>
          <w:lang w:val="en-IE"/>
        </w:rPr>
        <w:t xml:space="preserve"> </w:t>
      </w:r>
      <w:proofErr w:type="spellStart"/>
      <w:r w:rsidRPr="00C40E98">
        <w:rPr>
          <w:rFonts w:ascii="Arial" w:hAnsi="Arial" w:cs="Arial"/>
          <w:lang w:val="en-IE"/>
        </w:rPr>
        <w:t>ar</w:t>
      </w:r>
      <w:proofErr w:type="spellEnd"/>
      <w:r w:rsidRPr="00C40E98">
        <w:rPr>
          <w:rFonts w:ascii="Arial" w:hAnsi="Arial" w:cs="Arial"/>
          <w:lang w:val="en-IE"/>
        </w:rPr>
        <w:t xml:space="preserve"> </w:t>
      </w:r>
      <w:proofErr w:type="spellStart"/>
      <w:r w:rsidRPr="00C40E98">
        <w:rPr>
          <w:rFonts w:ascii="Arial" w:hAnsi="Arial" w:cs="Arial"/>
          <w:lang w:val="en-IE"/>
        </w:rPr>
        <w:t>Phríomhinniúlachtaí</w:t>
      </w:r>
      <w:proofErr w:type="spellEnd"/>
      <w:r w:rsidRPr="00C40E98">
        <w:rPr>
          <w:rFonts w:ascii="Arial" w:hAnsi="Arial" w:cs="Arial"/>
          <w:lang w:val="en-IE"/>
        </w:rPr>
        <w:t xml:space="preserve"> an </w:t>
      </w:r>
      <w:proofErr w:type="spellStart"/>
      <w:r w:rsidRPr="00C40E98">
        <w:rPr>
          <w:rFonts w:ascii="Arial" w:hAnsi="Arial" w:cs="Arial"/>
          <w:lang w:val="en-IE"/>
        </w:rPr>
        <w:t>phoist</w:t>
      </w:r>
      <w:proofErr w:type="spellEnd"/>
      <w:r w:rsidRPr="00C40E98">
        <w:rPr>
          <w:rFonts w:ascii="Arial" w:hAnsi="Arial" w:cs="Arial"/>
          <w:lang w:val="en-IE"/>
        </w:rPr>
        <w:t xml:space="preserve"> </w:t>
      </w:r>
      <w:proofErr w:type="spellStart"/>
      <w:r w:rsidRPr="00C40E98">
        <w:rPr>
          <w:rFonts w:ascii="Arial" w:hAnsi="Arial" w:cs="Arial"/>
          <w:lang w:val="en-IE"/>
        </w:rPr>
        <w:t>agus</w:t>
      </w:r>
      <w:proofErr w:type="spellEnd"/>
      <w:r w:rsidRPr="00C40E98">
        <w:rPr>
          <w:rFonts w:ascii="Arial" w:hAnsi="Arial" w:cs="Arial"/>
          <w:lang w:val="en-IE"/>
        </w:rPr>
        <w:t xml:space="preserve"> </w:t>
      </w:r>
      <w:proofErr w:type="spellStart"/>
      <w:r w:rsidRPr="00C40E98">
        <w:rPr>
          <w:rFonts w:ascii="Arial" w:hAnsi="Arial" w:cs="Arial"/>
          <w:lang w:val="en-IE"/>
        </w:rPr>
        <w:t>beifear</w:t>
      </w:r>
      <w:proofErr w:type="spellEnd"/>
      <w:r w:rsidRPr="00C40E98">
        <w:rPr>
          <w:rFonts w:ascii="Arial" w:hAnsi="Arial" w:cs="Arial"/>
          <w:lang w:val="en-IE"/>
        </w:rPr>
        <w:t xml:space="preserve"> ag </w:t>
      </w:r>
      <w:proofErr w:type="spellStart"/>
      <w:r w:rsidRPr="00C40E98">
        <w:rPr>
          <w:rFonts w:ascii="Arial" w:hAnsi="Arial" w:cs="Arial"/>
          <w:lang w:val="en-IE"/>
        </w:rPr>
        <w:t>súil</w:t>
      </w:r>
      <w:proofErr w:type="spellEnd"/>
      <w:r w:rsidRPr="00C40E98">
        <w:rPr>
          <w:rFonts w:ascii="Arial" w:hAnsi="Arial" w:cs="Arial"/>
          <w:lang w:val="en-IE"/>
        </w:rPr>
        <w:t xml:space="preserve"> go </w:t>
      </w:r>
      <w:proofErr w:type="spellStart"/>
      <w:r w:rsidRPr="00C40E98">
        <w:rPr>
          <w:rFonts w:ascii="Arial" w:hAnsi="Arial" w:cs="Arial"/>
          <w:lang w:val="en-IE"/>
        </w:rPr>
        <w:t>léireoidh</w:t>
      </w:r>
      <w:proofErr w:type="spellEnd"/>
      <w:r w:rsidRPr="00C40E98">
        <w:rPr>
          <w:rFonts w:ascii="Arial" w:hAnsi="Arial" w:cs="Arial"/>
          <w:lang w:val="en-IE"/>
        </w:rPr>
        <w:t xml:space="preserve"> </w:t>
      </w:r>
      <w:proofErr w:type="spellStart"/>
      <w:r w:rsidRPr="00C40E98">
        <w:rPr>
          <w:rFonts w:ascii="Arial" w:hAnsi="Arial" w:cs="Arial"/>
          <w:lang w:val="en-IE"/>
        </w:rPr>
        <w:t>iarrthóirí</w:t>
      </w:r>
      <w:proofErr w:type="spellEnd"/>
      <w:r w:rsidRPr="00C40E98">
        <w:rPr>
          <w:rFonts w:ascii="Arial" w:hAnsi="Arial" w:cs="Arial"/>
          <w:lang w:val="en-IE"/>
        </w:rPr>
        <w:t xml:space="preserve"> go </w:t>
      </w:r>
      <w:proofErr w:type="spellStart"/>
      <w:r w:rsidRPr="00C40E98">
        <w:rPr>
          <w:rFonts w:ascii="Arial" w:hAnsi="Arial" w:cs="Arial"/>
          <w:lang w:val="en-IE"/>
        </w:rPr>
        <w:t>leor</w:t>
      </w:r>
      <w:proofErr w:type="spellEnd"/>
      <w:r w:rsidRPr="00C40E98">
        <w:rPr>
          <w:rFonts w:ascii="Arial" w:hAnsi="Arial" w:cs="Arial"/>
          <w:lang w:val="en-IE"/>
        </w:rPr>
        <w:t xml:space="preserve"> </w:t>
      </w:r>
      <w:proofErr w:type="spellStart"/>
      <w:r w:rsidRPr="00C40E98">
        <w:rPr>
          <w:rFonts w:ascii="Arial" w:hAnsi="Arial" w:cs="Arial"/>
          <w:lang w:val="en-IE"/>
        </w:rPr>
        <w:t>fianaise</w:t>
      </w:r>
      <w:proofErr w:type="spellEnd"/>
      <w:r w:rsidRPr="00C40E98">
        <w:rPr>
          <w:rFonts w:ascii="Arial" w:hAnsi="Arial" w:cs="Arial"/>
          <w:lang w:val="en-IE"/>
        </w:rPr>
        <w:t xml:space="preserve"> </w:t>
      </w:r>
      <w:proofErr w:type="spellStart"/>
      <w:r w:rsidRPr="00C40E98">
        <w:rPr>
          <w:rFonts w:ascii="Arial" w:hAnsi="Arial" w:cs="Arial"/>
          <w:lang w:val="en-IE"/>
        </w:rPr>
        <w:t>laistigh</w:t>
      </w:r>
      <w:proofErr w:type="spellEnd"/>
      <w:r w:rsidRPr="00C40E98">
        <w:rPr>
          <w:rFonts w:ascii="Arial" w:hAnsi="Arial" w:cs="Arial"/>
          <w:lang w:val="en-IE"/>
        </w:rPr>
        <w:t xml:space="preserve"> </w:t>
      </w:r>
      <w:proofErr w:type="spellStart"/>
      <w:r w:rsidRPr="00C40E98">
        <w:rPr>
          <w:rFonts w:ascii="Arial" w:hAnsi="Arial" w:cs="Arial"/>
          <w:lang w:val="en-IE"/>
        </w:rPr>
        <w:t>dá</w:t>
      </w:r>
      <w:proofErr w:type="spellEnd"/>
      <w:r w:rsidRPr="00C40E98">
        <w:rPr>
          <w:rFonts w:ascii="Arial" w:hAnsi="Arial" w:cs="Arial"/>
          <w:lang w:val="en-IE"/>
        </w:rPr>
        <w:t xml:space="preserve"> </w:t>
      </w:r>
      <w:proofErr w:type="spellStart"/>
      <w:r w:rsidRPr="00C40E98">
        <w:rPr>
          <w:rFonts w:ascii="Arial" w:hAnsi="Arial" w:cs="Arial"/>
          <w:lang w:val="en-IE"/>
        </w:rPr>
        <w:t>bhfoirm</w:t>
      </w:r>
      <w:proofErr w:type="spellEnd"/>
      <w:r w:rsidRPr="00C40E98">
        <w:rPr>
          <w:rFonts w:ascii="Arial" w:hAnsi="Arial" w:cs="Arial"/>
          <w:lang w:val="en-IE"/>
        </w:rPr>
        <w:t xml:space="preserve"> </w:t>
      </w:r>
      <w:proofErr w:type="spellStart"/>
      <w:r w:rsidRPr="00C40E98">
        <w:rPr>
          <w:rFonts w:ascii="Arial" w:hAnsi="Arial" w:cs="Arial"/>
          <w:lang w:val="en-IE"/>
        </w:rPr>
        <w:t>iarratais</w:t>
      </w:r>
      <w:proofErr w:type="spellEnd"/>
      <w:r w:rsidRPr="00C40E98">
        <w:rPr>
          <w:rFonts w:ascii="Arial" w:hAnsi="Arial" w:cs="Arial"/>
          <w:lang w:val="en-IE"/>
        </w:rPr>
        <w:t xml:space="preserve"> </w:t>
      </w:r>
      <w:proofErr w:type="spellStart"/>
      <w:r w:rsidRPr="00C40E98">
        <w:rPr>
          <w:rFonts w:ascii="Arial" w:hAnsi="Arial" w:cs="Arial"/>
          <w:lang w:val="en-IE"/>
        </w:rPr>
        <w:t>inniúlachta</w:t>
      </w:r>
      <w:proofErr w:type="spellEnd"/>
      <w:r w:rsidRPr="00C40E98">
        <w:rPr>
          <w:rFonts w:ascii="Arial" w:hAnsi="Arial" w:cs="Arial"/>
          <w:lang w:val="en-IE"/>
        </w:rPr>
        <w:t xml:space="preserve"> </w:t>
      </w:r>
      <w:proofErr w:type="spellStart"/>
      <w:r w:rsidRPr="00C40E98">
        <w:rPr>
          <w:rFonts w:ascii="Arial" w:hAnsi="Arial" w:cs="Arial"/>
          <w:lang w:val="en-IE"/>
        </w:rPr>
        <w:t>faoi</w:t>
      </w:r>
      <w:proofErr w:type="spellEnd"/>
      <w:r w:rsidRPr="00C40E98">
        <w:rPr>
          <w:rFonts w:ascii="Arial" w:hAnsi="Arial" w:cs="Arial"/>
          <w:lang w:val="en-IE"/>
        </w:rPr>
        <w:t xml:space="preserve"> </w:t>
      </w:r>
      <w:proofErr w:type="spellStart"/>
      <w:r w:rsidRPr="00C40E98">
        <w:rPr>
          <w:rFonts w:ascii="Arial" w:hAnsi="Arial" w:cs="Arial"/>
          <w:lang w:val="en-IE"/>
        </w:rPr>
        <w:t>gach</w:t>
      </w:r>
      <w:proofErr w:type="spellEnd"/>
      <w:r w:rsidRPr="00C40E98">
        <w:rPr>
          <w:rFonts w:ascii="Arial" w:hAnsi="Arial" w:cs="Arial"/>
          <w:lang w:val="en-IE"/>
        </w:rPr>
        <w:t xml:space="preserve"> </w:t>
      </w:r>
      <w:proofErr w:type="spellStart"/>
      <w:r w:rsidRPr="00C40E98">
        <w:rPr>
          <w:rFonts w:ascii="Arial" w:hAnsi="Arial" w:cs="Arial"/>
          <w:lang w:val="en-IE"/>
        </w:rPr>
        <w:t>ceann</w:t>
      </w:r>
      <w:proofErr w:type="spellEnd"/>
      <w:r w:rsidRPr="00C40E98">
        <w:rPr>
          <w:rFonts w:ascii="Arial" w:hAnsi="Arial" w:cs="Arial"/>
          <w:lang w:val="en-IE"/>
        </w:rPr>
        <w:t xml:space="preserve"> </w:t>
      </w:r>
      <w:proofErr w:type="spellStart"/>
      <w:r w:rsidRPr="00C40E98">
        <w:rPr>
          <w:rFonts w:ascii="Arial" w:hAnsi="Arial" w:cs="Arial"/>
          <w:lang w:val="en-IE"/>
        </w:rPr>
        <w:t>díobh</w:t>
      </w:r>
      <w:proofErr w:type="spellEnd"/>
      <w:r w:rsidRPr="00C40E98">
        <w:rPr>
          <w:rFonts w:ascii="Arial" w:hAnsi="Arial" w:cs="Arial"/>
          <w:lang w:val="en-IE"/>
        </w:rPr>
        <w:t xml:space="preserve"> </w:t>
      </w:r>
      <w:proofErr w:type="spellStart"/>
      <w:r w:rsidRPr="00C40E98">
        <w:rPr>
          <w:rFonts w:ascii="Arial" w:hAnsi="Arial" w:cs="Arial"/>
          <w:lang w:val="en-IE"/>
        </w:rPr>
        <w:t>seo</w:t>
      </w:r>
      <w:proofErr w:type="spellEnd"/>
      <w:r w:rsidRPr="00C40E98">
        <w:rPr>
          <w:rFonts w:ascii="Arial" w:hAnsi="Arial" w:cs="Arial"/>
          <w:lang w:val="en-IE"/>
        </w:rPr>
        <w:t xml:space="preserve">. </w:t>
      </w:r>
      <w:proofErr w:type="spellStart"/>
      <w:r w:rsidRPr="00C40E98">
        <w:rPr>
          <w:rFonts w:ascii="Arial" w:hAnsi="Arial" w:cs="Arial"/>
          <w:lang w:val="en-IE"/>
        </w:rPr>
        <w:t>Tabhair</w:t>
      </w:r>
      <w:proofErr w:type="spellEnd"/>
      <w:r w:rsidRPr="00C40E98">
        <w:rPr>
          <w:rFonts w:ascii="Arial" w:hAnsi="Arial" w:cs="Arial"/>
          <w:lang w:val="en-IE"/>
        </w:rPr>
        <w:t xml:space="preserve"> </w:t>
      </w:r>
      <w:proofErr w:type="spellStart"/>
      <w:r w:rsidRPr="00C40E98">
        <w:rPr>
          <w:rFonts w:ascii="Arial" w:hAnsi="Arial" w:cs="Arial"/>
          <w:lang w:val="en-IE"/>
        </w:rPr>
        <w:t>aird</w:t>
      </w:r>
      <w:proofErr w:type="spellEnd"/>
      <w:r w:rsidRPr="00C40E98">
        <w:rPr>
          <w:rFonts w:ascii="Arial" w:hAnsi="Arial" w:cs="Arial"/>
          <w:lang w:val="en-IE"/>
        </w:rPr>
        <w:t xml:space="preserve"> </w:t>
      </w:r>
      <w:proofErr w:type="spellStart"/>
      <w:r w:rsidRPr="00C40E98">
        <w:rPr>
          <w:rFonts w:ascii="Arial" w:hAnsi="Arial" w:cs="Arial"/>
          <w:lang w:val="en-IE"/>
        </w:rPr>
        <w:t>ar</w:t>
      </w:r>
      <w:proofErr w:type="spellEnd"/>
      <w:r w:rsidRPr="00C40E98">
        <w:rPr>
          <w:rFonts w:ascii="Arial" w:hAnsi="Arial" w:cs="Arial"/>
          <w:lang w:val="en-IE"/>
        </w:rPr>
        <w:t xml:space="preserve"> </w:t>
      </w:r>
      <w:proofErr w:type="spellStart"/>
      <w:r w:rsidRPr="00C40E98">
        <w:rPr>
          <w:rFonts w:ascii="Arial" w:hAnsi="Arial" w:cs="Arial"/>
          <w:lang w:val="en-IE"/>
        </w:rPr>
        <w:t>leith</w:t>
      </w:r>
      <w:proofErr w:type="spellEnd"/>
      <w:r w:rsidRPr="00C40E98">
        <w:rPr>
          <w:rFonts w:ascii="Arial" w:hAnsi="Arial" w:cs="Arial"/>
          <w:lang w:val="en-IE"/>
        </w:rPr>
        <w:t xml:space="preserve"> </w:t>
      </w:r>
      <w:proofErr w:type="spellStart"/>
      <w:r w:rsidRPr="00C40E98">
        <w:rPr>
          <w:rFonts w:ascii="Arial" w:hAnsi="Arial" w:cs="Arial"/>
          <w:lang w:val="en-IE"/>
        </w:rPr>
        <w:t>orthu</w:t>
      </w:r>
      <w:proofErr w:type="spellEnd"/>
      <w:r w:rsidRPr="00C40E98">
        <w:rPr>
          <w:rFonts w:ascii="Arial" w:hAnsi="Arial" w:cs="Arial"/>
          <w:lang w:val="en-IE"/>
        </w:rPr>
        <w:t xml:space="preserve"> </w:t>
      </w:r>
      <w:proofErr w:type="spellStart"/>
      <w:r w:rsidRPr="00C40E98">
        <w:rPr>
          <w:rFonts w:ascii="Arial" w:hAnsi="Arial" w:cs="Arial"/>
          <w:lang w:val="en-IE"/>
        </w:rPr>
        <w:t>seo</w:t>
      </w:r>
      <w:proofErr w:type="spellEnd"/>
      <w:r w:rsidRPr="00C40E98">
        <w:rPr>
          <w:rFonts w:ascii="Arial" w:hAnsi="Arial" w:cs="Arial"/>
          <w:lang w:val="en-IE"/>
        </w:rPr>
        <w:t xml:space="preserve"> le do </w:t>
      </w:r>
      <w:proofErr w:type="spellStart"/>
      <w:r w:rsidRPr="00C40E98">
        <w:rPr>
          <w:rFonts w:ascii="Arial" w:hAnsi="Arial" w:cs="Arial"/>
          <w:lang w:val="en-IE"/>
        </w:rPr>
        <w:t>thoil</w:t>
      </w:r>
      <w:proofErr w:type="spellEnd"/>
      <w:r w:rsidRPr="00C40E98">
        <w:rPr>
          <w:rFonts w:ascii="Arial" w:hAnsi="Arial" w:cs="Arial"/>
          <w:lang w:val="en-IE"/>
        </w:rPr>
        <w:t xml:space="preserve"> </w:t>
      </w:r>
      <w:proofErr w:type="spellStart"/>
      <w:r w:rsidRPr="00C40E98">
        <w:rPr>
          <w:rFonts w:ascii="Arial" w:hAnsi="Arial" w:cs="Arial"/>
          <w:lang w:val="en-IE"/>
        </w:rPr>
        <w:t>agus</w:t>
      </w:r>
      <w:proofErr w:type="spellEnd"/>
      <w:r w:rsidRPr="00C40E98">
        <w:rPr>
          <w:rFonts w:ascii="Arial" w:hAnsi="Arial" w:cs="Arial"/>
          <w:lang w:val="en-IE"/>
        </w:rPr>
        <w:t xml:space="preserve"> an </w:t>
      </w:r>
      <w:proofErr w:type="spellStart"/>
      <w:r w:rsidRPr="00C40E98">
        <w:rPr>
          <w:rFonts w:ascii="Arial" w:hAnsi="Arial" w:cs="Arial"/>
          <w:lang w:val="en-IE"/>
        </w:rPr>
        <w:t>fhoirm</w:t>
      </w:r>
      <w:proofErr w:type="spellEnd"/>
      <w:r w:rsidRPr="00C40E98">
        <w:rPr>
          <w:rFonts w:ascii="Arial" w:hAnsi="Arial" w:cs="Arial"/>
          <w:lang w:val="en-IE"/>
        </w:rPr>
        <w:t xml:space="preserve"> </w:t>
      </w:r>
      <w:proofErr w:type="spellStart"/>
      <w:r w:rsidRPr="00C40E98">
        <w:rPr>
          <w:rFonts w:ascii="Arial" w:hAnsi="Arial" w:cs="Arial"/>
          <w:lang w:val="en-IE"/>
        </w:rPr>
        <w:t>iarratais</w:t>
      </w:r>
      <w:proofErr w:type="spellEnd"/>
      <w:r w:rsidRPr="00C40E98">
        <w:rPr>
          <w:rFonts w:ascii="Arial" w:hAnsi="Arial" w:cs="Arial"/>
          <w:lang w:val="en-IE"/>
        </w:rPr>
        <w:t xml:space="preserve"> á </w:t>
      </w:r>
      <w:proofErr w:type="spellStart"/>
      <w:r w:rsidRPr="00C40E98">
        <w:rPr>
          <w:rFonts w:ascii="Arial" w:hAnsi="Arial" w:cs="Arial"/>
          <w:lang w:val="en-IE"/>
        </w:rPr>
        <w:t>comhlánú</w:t>
      </w:r>
      <w:proofErr w:type="spellEnd"/>
      <w:r w:rsidRPr="00C40E98">
        <w:rPr>
          <w:rFonts w:ascii="Arial" w:hAnsi="Arial" w:cs="Arial"/>
          <w:lang w:val="en-IE"/>
        </w:rPr>
        <w:t xml:space="preserve"> </w:t>
      </w:r>
      <w:proofErr w:type="spellStart"/>
      <w:r w:rsidRPr="00C40E98">
        <w:rPr>
          <w:rFonts w:ascii="Arial" w:hAnsi="Arial" w:cs="Arial"/>
          <w:lang w:val="en-IE"/>
        </w:rPr>
        <w:t>agat</w:t>
      </w:r>
      <w:proofErr w:type="spellEnd"/>
      <w:r w:rsidRPr="00C40E98">
        <w:rPr>
          <w:rFonts w:ascii="Arial" w:hAnsi="Arial" w:cs="Arial"/>
          <w:lang w:val="en-IE"/>
        </w:rPr>
        <w:t xml:space="preserve"> mar </w:t>
      </w:r>
      <w:proofErr w:type="spellStart"/>
      <w:r w:rsidRPr="00C40E98">
        <w:rPr>
          <w:rFonts w:ascii="Arial" w:hAnsi="Arial" w:cs="Arial"/>
          <w:lang w:val="en-IE"/>
        </w:rPr>
        <w:t>beidh</w:t>
      </w:r>
      <w:proofErr w:type="spellEnd"/>
      <w:r w:rsidRPr="00C40E98">
        <w:rPr>
          <w:rFonts w:ascii="Arial" w:hAnsi="Arial" w:cs="Arial"/>
          <w:lang w:val="en-IE"/>
        </w:rPr>
        <w:t xml:space="preserve"> </w:t>
      </w:r>
      <w:proofErr w:type="spellStart"/>
      <w:r w:rsidRPr="00C40E98">
        <w:rPr>
          <w:rFonts w:ascii="Arial" w:hAnsi="Arial" w:cs="Arial"/>
          <w:lang w:val="en-IE"/>
        </w:rPr>
        <w:t>aon</w:t>
      </w:r>
      <w:proofErr w:type="spellEnd"/>
      <w:r w:rsidRPr="00C40E98">
        <w:rPr>
          <w:rFonts w:ascii="Arial" w:hAnsi="Arial" w:cs="Arial"/>
          <w:lang w:val="en-IE"/>
        </w:rPr>
        <w:t xml:space="preserve"> </w:t>
      </w:r>
      <w:proofErr w:type="spellStart"/>
      <w:r w:rsidRPr="00C40E98">
        <w:rPr>
          <w:rFonts w:ascii="Arial" w:hAnsi="Arial" w:cs="Arial"/>
          <w:lang w:val="en-IE"/>
        </w:rPr>
        <w:t>phróiseas</w:t>
      </w:r>
      <w:proofErr w:type="spellEnd"/>
      <w:r w:rsidRPr="00C40E98">
        <w:rPr>
          <w:rFonts w:ascii="Arial" w:hAnsi="Arial" w:cs="Arial"/>
          <w:lang w:val="en-IE"/>
        </w:rPr>
        <w:t xml:space="preserve"> </w:t>
      </w:r>
      <w:proofErr w:type="spellStart"/>
      <w:r w:rsidRPr="00C40E98">
        <w:rPr>
          <w:rFonts w:ascii="Arial" w:hAnsi="Arial" w:cs="Arial"/>
          <w:lang w:val="en-IE"/>
        </w:rPr>
        <w:t>gearrliostaithe</w:t>
      </w:r>
      <w:proofErr w:type="spellEnd"/>
      <w:r w:rsidRPr="00C40E98">
        <w:rPr>
          <w:rFonts w:ascii="Arial" w:hAnsi="Arial" w:cs="Arial"/>
          <w:lang w:val="en-IE"/>
        </w:rPr>
        <w:t xml:space="preserve"> </w:t>
      </w:r>
      <w:proofErr w:type="spellStart"/>
      <w:r w:rsidRPr="00C40E98">
        <w:rPr>
          <w:rFonts w:ascii="Arial" w:hAnsi="Arial" w:cs="Arial"/>
          <w:lang w:val="en-IE"/>
        </w:rPr>
        <w:t>nó</w:t>
      </w:r>
      <w:proofErr w:type="spellEnd"/>
      <w:r w:rsidRPr="00C40E98">
        <w:rPr>
          <w:rFonts w:ascii="Arial" w:hAnsi="Arial" w:cs="Arial"/>
          <w:lang w:val="en-IE"/>
        </w:rPr>
        <w:t xml:space="preserve"> </w:t>
      </w:r>
      <w:proofErr w:type="spellStart"/>
      <w:r w:rsidRPr="00C40E98">
        <w:rPr>
          <w:rFonts w:ascii="Arial" w:hAnsi="Arial" w:cs="Arial"/>
          <w:lang w:val="en-IE"/>
        </w:rPr>
        <w:t>agallaimh</w:t>
      </w:r>
      <w:proofErr w:type="spellEnd"/>
      <w:r w:rsidRPr="00C40E98">
        <w:rPr>
          <w:rFonts w:ascii="Arial" w:hAnsi="Arial" w:cs="Arial"/>
          <w:lang w:val="en-IE"/>
        </w:rPr>
        <w:t xml:space="preserve"> </w:t>
      </w:r>
      <w:proofErr w:type="spellStart"/>
      <w:r w:rsidRPr="00C40E98">
        <w:rPr>
          <w:rFonts w:ascii="Arial" w:hAnsi="Arial" w:cs="Arial"/>
          <w:lang w:val="en-IE"/>
        </w:rPr>
        <w:t>bunaithe</w:t>
      </w:r>
      <w:proofErr w:type="spellEnd"/>
      <w:r w:rsidRPr="00C40E98">
        <w:rPr>
          <w:rFonts w:ascii="Arial" w:hAnsi="Arial" w:cs="Arial"/>
          <w:lang w:val="en-IE"/>
        </w:rPr>
        <w:t xml:space="preserve"> </w:t>
      </w:r>
      <w:proofErr w:type="spellStart"/>
      <w:r w:rsidRPr="00C40E98">
        <w:rPr>
          <w:rFonts w:ascii="Arial" w:hAnsi="Arial" w:cs="Arial"/>
          <w:lang w:val="en-IE"/>
        </w:rPr>
        <w:t>ar</w:t>
      </w:r>
      <w:proofErr w:type="spellEnd"/>
      <w:r w:rsidRPr="00C40E98">
        <w:rPr>
          <w:rFonts w:ascii="Arial" w:hAnsi="Arial" w:cs="Arial"/>
          <w:lang w:val="en-IE"/>
        </w:rPr>
        <w:t xml:space="preserve"> an </w:t>
      </w:r>
      <w:proofErr w:type="spellStart"/>
      <w:r w:rsidRPr="00C40E98">
        <w:rPr>
          <w:rFonts w:ascii="Arial" w:hAnsi="Arial" w:cs="Arial"/>
          <w:lang w:val="en-IE"/>
        </w:rPr>
        <w:t>eolas</w:t>
      </w:r>
      <w:proofErr w:type="spellEnd"/>
      <w:r w:rsidRPr="00C40E98">
        <w:rPr>
          <w:rFonts w:ascii="Arial" w:hAnsi="Arial" w:cs="Arial"/>
          <w:lang w:val="en-IE"/>
        </w:rPr>
        <w:t xml:space="preserve"> a </w:t>
      </w:r>
      <w:proofErr w:type="spellStart"/>
      <w:r w:rsidRPr="00C40E98">
        <w:rPr>
          <w:rFonts w:ascii="Arial" w:hAnsi="Arial" w:cs="Arial"/>
          <w:lang w:val="en-IE"/>
        </w:rPr>
        <w:t>chuirfidh</w:t>
      </w:r>
      <w:proofErr w:type="spellEnd"/>
      <w:r w:rsidRPr="00C40E98">
        <w:rPr>
          <w:rFonts w:ascii="Arial" w:hAnsi="Arial" w:cs="Arial"/>
          <w:lang w:val="en-IE"/>
        </w:rPr>
        <w:t xml:space="preserve"> </w:t>
      </w:r>
      <w:proofErr w:type="spellStart"/>
      <w:r w:rsidRPr="00C40E98">
        <w:rPr>
          <w:rFonts w:ascii="Arial" w:hAnsi="Arial" w:cs="Arial"/>
          <w:lang w:val="en-IE"/>
        </w:rPr>
        <w:t>na</w:t>
      </w:r>
      <w:proofErr w:type="spellEnd"/>
      <w:r w:rsidRPr="00C40E98">
        <w:rPr>
          <w:rFonts w:ascii="Arial" w:hAnsi="Arial" w:cs="Arial"/>
          <w:lang w:val="en-IE"/>
        </w:rPr>
        <w:t xml:space="preserve"> </w:t>
      </w:r>
      <w:proofErr w:type="spellStart"/>
      <w:r w:rsidRPr="00C40E98">
        <w:rPr>
          <w:rFonts w:ascii="Arial" w:hAnsi="Arial" w:cs="Arial"/>
          <w:lang w:val="en-IE"/>
        </w:rPr>
        <w:t>hiarrthóirí</w:t>
      </w:r>
      <w:proofErr w:type="spellEnd"/>
      <w:r w:rsidRPr="00C40E98">
        <w:rPr>
          <w:rFonts w:ascii="Arial" w:hAnsi="Arial" w:cs="Arial"/>
          <w:lang w:val="en-IE"/>
        </w:rPr>
        <w:t xml:space="preserve"> </w:t>
      </w:r>
      <w:proofErr w:type="spellStart"/>
      <w:r w:rsidRPr="00C40E98">
        <w:rPr>
          <w:rFonts w:ascii="Arial" w:hAnsi="Arial" w:cs="Arial"/>
          <w:lang w:val="en-IE"/>
        </w:rPr>
        <w:t>ar</w:t>
      </w:r>
      <w:proofErr w:type="spellEnd"/>
      <w:r w:rsidRPr="00C40E98">
        <w:rPr>
          <w:rFonts w:ascii="Arial" w:hAnsi="Arial" w:cs="Arial"/>
          <w:lang w:val="en-IE"/>
        </w:rPr>
        <w:t xml:space="preserve"> </w:t>
      </w:r>
      <w:proofErr w:type="spellStart"/>
      <w:r w:rsidRPr="00C40E98">
        <w:rPr>
          <w:rFonts w:ascii="Arial" w:hAnsi="Arial" w:cs="Arial"/>
          <w:lang w:val="en-IE"/>
        </w:rPr>
        <w:t>fáil</w:t>
      </w:r>
      <w:proofErr w:type="spellEnd"/>
      <w:r w:rsidRPr="00C40E98">
        <w:rPr>
          <w:rFonts w:ascii="Arial" w:hAnsi="Arial" w:cs="Arial"/>
          <w:lang w:val="en-IE"/>
        </w:rPr>
        <w:t>:</w:t>
      </w:r>
    </w:p>
    <w:p w14:paraId="66B674BF" w14:textId="77777777" w:rsidR="00144969" w:rsidRPr="00531F48" w:rsidRDefault="00144969" w:rsidP="00FF5E26">
      <w:pPr>
        <w:pStyle w:val="Standard"/>
        <w:spacing w:line="360" w:lineRule="auto"/>
        <w:rPr>
          <w:rFonts w:ascii="Arial" w:hAnsi="Arial" w:cs="Arial"/>
          <w:highlight w:val="cyan"/>
        </w:rPr>
      </w:pPr>
    </w:p>
    <w:tbl>
      <w:tblPr>
        <w:tblStyle w:val="TableGrid"/>
        <w:tblW w:w="0" w:type="auto"/>
        <w:tblLook w:val="04A0" w:firstRow="1" w:lastRow="0" w:firstColumn="1" w:lastColumn="0" w:noHBand="0" w:noVBand="1"/>
      </w:tblPr>
      <w:tblGrid>
        <w:gridCol w:w="9629"/>
      </w:tblGrid>
      <w:tr w:rsidR="00C40E98" w14:paraId="35542B3D" w14:textId="77777777" w:rsidTr="003D5B21">
        <w:tc>
          <w:tcPr>
            <w:tcW w:w="9629" w:type="dxa"/>
            <w:shd w:val="clear" w:color="auto" w:fill="D9D9D9" w:themeFill="background1" w:themeFillShade="D9"/>
          </w:tcPr>
          <w:p w14:paraId="61026E73" w14:textId="77777777" w:rsidR="00C40E98" w:rsidRPr="00BB0BCE" w:rsidRDefault="00C40E98" w:rsidP="003D5B21">
            <w:pPr>
              <w:pStyle w:val="NoSpacing"/>
              <w:spacing w:line="360" w:lineRule="auto"/>
              <w:jc w:val="both"/>
              <w:rPr>
                <w:rFonts w:ascii="Arial" w:hAnsi="Arial" w:cs="Arial"/>
                <w:b/>
                <w:bCs/>
                <w:szCs w:val="24"/>
              </w:rPr>
            </w:pPr>
            <w:proofErr w:type="spellStart"/>
            <w:r w:rsidRPr="00BB0BCE">
              <w:rPr>
                <w:rFonts w:ascii="Arial" w:hAnsi="Arial" w:cs="Arial"/>
                <w:b/>
                <w:szCs w:val="24"/>
              </w:rPr>
              <w:t>Cuspóir</w:t>
            </w:r>
            <w:proofErr w:type="spellEnd"/>
            <w:r w:rsidRPr="00BB0BCE">
              <w:rPr>
                <w:rFonts w:ascii="Arial" w:hAnsi="Arial" w:cs="Arial"/>
                <w:b/>
                <w:szCs w:val="24"/>
              </w:rPr>
              <w:t xml:space="preserve"> </w:t>
            </w:r>
            <w:proofErr w:type="spellStart"/>
            <w:r w:rsidRPr="00BB0BCE">
              <w:rPr>
                <w:rFonts w:ascii="Arial" w:hAnsi="Arial" w:cs="Arial"/>
                <w:b/>
                <w:szCs w:val="24"/>
              </w:rPr>
              <w:t>agus</w:t>
            </w:r>
            <w:proofErr w:type="spellEnd"/>
            <w:r w:rsidRPr="00BB0BCE">
              <w:rPr>
                <w:rFonts w:ascii="Arial" w:hAnsi="Arial" w:cs="Arial"/>
                <w:b/>
                <w:szCs w:val="24"/>
              </w:rPr>
              <w:t xml:space="preserve"> </w:t>
            </w:r>
            <w:proofErr w:type="spellStart"/>
            <w:r w:rsidRPr="00BB0BCE">
              <w:rPr>
                <w:rFonts w:ascii="Arial" w:hAnsi="Arial" w:cs="Arial"/>
                <w:b/>
                <w:szCs w:val="24"/>
              </w:rPr>
              <w:t>Athrú</w:t>
            </w:r>
            <w:proofErr w:type="spellEnd"/>
          </w:p>
        </w:tc>
      </w:tr>
      <w:tr w:rsidR="00C40E98" w14:paraId="3EEF72D6" w14:textId="77777777" w:rsidTr="003D5B21">
        <w:tc>
          <w:tcPr>
            <w:tcW w:w="9629" w:type="dxa"/>
            <w:shd w:val="clear" w:color="auto" w:fill="auto"/>
          </w:tcPr>
          <w:p w14:paraId="790B877E" w14:textId="77777777" w:rsidR="00C40E98" w:rsidRPr="00BB0BCE" w:rsidRDefault="00C40E98" w:rsidP="00C40E98">
            <w:pPr>
              <w:widowControl/>
              <w:numPr>
                <w:ilvl w:val="0"/>
                <w:numId w:val="36"/>
              </w:numPr>
              <w:tabs>
                <w:tab w:val="left" w:pos="-720"/>
                <w:tab w:val="left" w:pos="0"/>
                <w:tab w:val="left" w:pos="720"/>
              </w:tabs>
              <w:spacing w:line="360" w:lineRule="auto"/>
              <w:rPr>
                <w:rFonts w:ascii="Arial" w:hAnsi="Arial" w:cs="Arial"/>
              </w:rPr>
            </w:pPr>
            <w:proofErr w:type="spellStart"/>
            <w:r w:rsidRPr="00BB0BCE">
              <w:rPr>
                <w:rFonts w:ascii="Arial" w:hAnsi="Arial" w:cs="Arial"/>
              </w:rPr>
              <w:t>Tuigeann</w:t>
            </w:r>
            <w:proofErr w:type="spellEnd"/>
            <w:r w:rsidRPr="00BB0BCE">
              <w:rPr>
                <w:rFonts w:ascii="Arial" w:hAnsi="Arial" w:cs="Arial"/>
              </w:rPr>
              <w:t xml:space="preserve"> </w:t>
            </w:r>
            <w:proofErr w:type="spellStart"/>
            <w:r w:rsidRPr="00BB0BCE">
              <w:rPr>
                <w:rFonts w:ascii="Arial" w:hAnsi="Arial" w:cs="Arial"/>
              </w:rPr>
              <w:t>sé</w:t>
            </w:r>
            <w:proofErr w:type="spellEnd"/>
            <w:r w:rsidRPr="00BB0BCE">
              <w:rPr>
                <w:rFonts w:ascii="Arial" w:hAnsi="Arial" w:cs="Arial"/>
              </w:rPr>
              <w:t xml:space="preserve"> </w:t>
            </w:r>
            <w:proofErr w:type="spellStart"/>
            <w:r w:rsidRPr="00BB0BCE">
              <w:rPr>
                <w:rFonts w:ascii="Arial" w:hAnsi="Arial" w:cs="Arial"/>
              </w:rPr>
              <w:t>cuspóir</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tosaíochtaí</w:t>
            </w:r>
            <w:proofErr w:type="spellEnd"/>
            <w:r w:rsidRPr="00BB0BCE">
              <w:rPr>
                <w:rFonts w:ascii="Arial" w:hAnsi="Arial" w:cs="Arial"/>
              </w:rPr>
              <w:t xml:space="preserve"> </w:t>
            </w:r>
            <w:proofErr w:type="spellStart"/>
            <w:r w:rsidRPr="00BB0BCE">
              <w:rPr>
                <w:rFonts w:ascii="Arial" w:hAnsi="Arial" w:cs="Arial"/>
              </w:rPr>
              <w:t>na</w:t>
            </w:r>
            <w:proofErr w:type="spellEnd"/>
            <w:r w:rsidRPr="00BB0BCE">
              <w:rPr>
                <w:rFonts w:ascii="Arial" w:hAnsi="Arial" w:cs="Arial"/>
              </w:rPr>
              <w:t xml:space="preserve"> </w:t>
            </w:r>
            <w:proofErr w:type="spellStart"/>
            <w:r w:rsidRPr="00BB0BCE">
              <w:rPr>
                <w:rFonts w:ascii="Arial" w:hAnsi="Arial" w:cs="Arial"/>
              </w:rPr>
              <w:t>foirne</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léiríonn</w:t>
            </w:r>
            <w:proofErr w:type="spellEnd"/>
            <w:r w:rsidRPr="00BB0BCE">
              <w:rPr>
                <w:rFonts w:ascii="Arial" w:hAnsi="Arial" w:cs="Arial"/>
              </w:rPr>
              <w:t xml:space="preserve"> </w:t>
            </w:r>
            <w:proofErr w:type="spellStart"/>
            <w:r w:rsidRPr="00BB0BCE">
              <w:rPr>
                <w:rFonts w:ascii="Arial" w:hAnsi="Arial" w:cs="Arial"/>
              </w:rPr>
              <w:t>sé</w:t>
            </w:r>
            <w:proofErr w:type="spellEnd"/>
            <w:r w:rsidRPr="00BB0BCE">
              <w:rPr>
                <w:rFonts w:ascii="Arial" w:hAnsi="Arial" w:cs="Arial"/>
              </w:rPr>
              <w:t xml:space="preserve"> </w:t>
            </w:r>
            <w:proofErr w:type="spellStart"/>
            <w:r w:rsidRPr="00BB0BCE">
              <w:rPr>
                <w:rFonts w:ascii="Arial" w:hAnsi="Arial" w:cs="Arial"/>
              </w:rPr>
              <w:t>tiomantas</w:t>
            </w:r>
            <w:proofErr w:type="spellEnd"/>
            <w:r w:rsidRPr="00BB0BCE">
              <w:rPr>
                <w:rFonts w:ascii="Arial" w:hAnsi="Arial" w:cs="Arial"/>
              </w:rPr>
              <w:t xml:space="preserve"> </w:t>
            </w:r>
            <w:proofErr w:type="spellStart"/>
            <w:r w:rsidRPr="00BB0BCE">
              <w:rPr>
                <w:rFonts w:ascii="Arial" w:hAnsi="Arial" w:cs="Arial"/>
              </w:rPr>
              <w:t>dóibh</w:t>
            </w:r>
            <w:proofErr w:type="spellEnd"/>
            <w:r w:rsidRPr="00BB0BCE">
              <w:rPr>
                <w:rFonts w:ascii="Arial" w:hAnsi="Arial" w:cs="Arial"/>
              </w:rPr>
              <w:t xml:space="preserve"> sin</w:t>
            </w:r>
          </w:p>
          <w:p w14:paraId="4A59DFCA" w14:textId="77777777" w:rsidR="00C40E98" w:rsidRPr="00BB0BCE" w:rsidRDefault="00C40E98" w:rsidP="00C40E98">
            <w:pPr>
              <w:widowControl/>
              <w:numPr>
                <w:ilvl w:val="0"/>
                <w:numId w:val="36"/>
              </w:numPr>
              <w:tabs>
                <w:tab w:val="left" w:pos="-720"/>
                <w:tab w:val="left" w:pos="0"/>
                <w:tab w:val="left" w:pos="720"/>
              </w:tabs>
              <w:spacing w:line="360" w:lineRule="auto"/>
              <w:rPr>
                <w:rFonts w:ascii="Arial" w:hAnsi="Arial" w:cs="Arial"/>
              </w:rPr>
            </w:pPr>
            <w:proofErr w:type="gramStart"/>
            <w:r w:rsidRPr="00BB0BCE">
              <w:rPr>
                <w:rFonts w:ascii="Arial" w:hAnsi="Arial" w:cs="Arial"/>
              </w:rPr>
              <w:t>An</w:t>
            </w:r>
            <w:proofErr w:type="gramEnd"/>
            <w:r w:rsidRPr="00BB0BCE">
              <w:rPr>
                <w:rFonts w:ascii="Arial" w:hAnsi="Arial" w:cs="Arial"/>
              </w:rPr>
              <w:t xml:space="preserve"> </w:t>
            </w:r>
            <w:proofErr w:type="spellStart"/>
            <w:r w:rsidRPr="00BB0BCE">
              <w:rPr>
                <w:rFonts w:ascii="Arial" w:hAnsi="Arial" w:cs="Arial"/>
              </w:rPr>
              <w:t>cumas</w:t>
            </w:r>
            <w:proofErr w:type="spellEnd"/>
            <w:r w:rsidRPr="00BB0BCE">
              <w:rPr>
                <w:rFonts w:ascii="Arial" w:hAnsi="Arial" w:cs="Arial"/>
              </w:rPr>
              <w:t xml:space="preserve"> a </w:t>
            </w:r>
            <w:proofErr w:type="spellStart"/>
            <w:r w:rsidRPr="00BB0BCE">
              <w:rPr>
                <w:rFonts w:ascii="Arial" w:hAnsi="Arial" w:cs="Arial"/>
              </w:rPr>
              <w:t>chinntiú</w:t>
            </w:r>
            <w:proofErr w:type="spellEnd"/>
            <w:r w:rsidRPr="00BB0BCE">
              <w:rPr>
                <w:rFonts w:ascii="Arial" w:hAnsi="Arial" w:cs="Arial"/>
              </w:rPr>
              <w:t xml:space="preserve"> go </w:t>
            </w:r>
            <w:proofErr w:type="spellStart"/>
            <w:r w:rsidRPr="00BB0BCE">
              <w:rPr>
                <w:rFonts w:ascii="Arial" w:hAnsi="Arial" w:cs="Arial"/>
              </w:rPr>
              <w:t>gcuidíonn</w:t>
            </w:r>
            <w:proofErr w:type="spellEnd"/>
            <w:r w:rsidRPr="00BB0BCE">
              <w:rPr>
                <w:rFonts w:ascii="Arial" w:hAnsi="Arial" w:cs="Arial"/>
              </w:rPr>
              <w:t xml:space="preserve"> a </w:t>
            </w:r>
            <w:proofErr w:type="spellStart"/>
            <w:r w:rsidRPr="00BB0BCE">
              <w:rPr>
                <w:rFonts w:ascii="Arial" w:hAnsi="Arial" w:cs="Arial"/>
              </w:rPr>
              <w:t>gcuid</w:t>
            </w:r>
            <w:proofErr w:type="spellEnd"/>
            <w:r w:rsidRPr="00BB0BCE">
              <w:rPr>
                <w:rFonts w:ascii="Arial" w:hAnsi="Arial" w:cs="Arial"/>
              </w:rPr>
              <w:t xml:space="preserve"> </w:t>
            </w:r>
            <w:proofErr w:type="spellStart"/>
            <w:r w:rsidRPr="00BB0BCE">
              <w:rPr>
                <w:rFonts w:ascii="Arial" w:hAnsi="Arial" w:cs="Arial"/>
              </w:rPr>
              <w:t>oibre</w:t>
            </w:r>
            <w:proofErr w:type="spellEnd"/>
            <w:r w:rsidRPr="00BB0BCE">
              <w:rPr>
                <w:rFonts w:ascii="Arial" w:hAnsi="Arial" w:cs="Arial"/>
              </w:rPr>
              <w:t xml:space="preserve"> le </w:t>
            </w:r>
            <w:proofErr w:type="spellStart"/>
            <w:r w:rsidRPr="00BB0BCE">
              <w:rPr>
                <w:rFonts w:ascii="Arial" w:hAnsi="Arial" w:cs="Arial"/>
              </w:rPr>
              <w:t>cuspóirí</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tosaíochtaí</w:t>
            </w:r>
            <w:proofErr w:type="spellEnd"/>
            <w:r w:rsidRPr="00BB0BCE">
              <w:rPr>
                <w:rFonts w:ascii="Arial" w:hAnsi="Arial" w:cs="Arial"/>
              </w:rPr>
              <w:t xml:space="preserve"> </w:t>
            </w:r>
            <w:proofErr w:type="spellStart"/>
            <w:r w:rsidRPr="00BB0BCE">
              <w:rPr>
                <w:rFonts w:ascii="Arial" w:hAnsi="Arial" w:cs="Arial"/>
              </w:rPr>
              <w:t>na</w:t>
            </w:r>
            <w:proofErr w:type="spellEnd"/>
            <w:r w:rsidRPr="00BB0BCE">
              <w:rPr>
                <w:rFonts w:ascii="Arial" w:hAnsi="Arial" w:cs="Arial"/>
              </w:rPr>
              <w:t xml:space="preserve"> </w:t>
            </w:r>
            <w:proofErr w:type="spellStart"/>
            <w:r w:rsidRPr="00BB0BCE">
              <w:rPr>
                <w:rFonts w:ascii="Arial" w:hAnsi="Arial" w:cs="Arial"/>
              </w:rPr>
              <w:t>Roinne</w:t>
            </w:r>
            <w:proofErr w:type="spellEnd"/>
            <w:r w:rsidRPr="00BB0BCE">
              <w:rPr>
                <w:rFonts w:ascii="Arial" w:hAnsi="Arial" w:cs="Arial"/>
              </w:rPr>
              <w:t xml:space="preserve"> a </w:t>
            </w:r>
            <w:proofErr w:type="spellStart"/>
            <w:r w:rsidRPr="00BB0BCE">
              <w:rPr>
                <w:rFonts w:ascii="Arial" w:hAnsi="Arial" w:cs="Arial"/>
              </w:rPr>
              <w:t>chomhlíonadh</w:t>
            </w:r>
            <w:proofErr w:type="spellEnd"/>
          </w:p>
          <w:p w14:paraId="74EB1B53" w14:textId="77777777" w:rsidR="00C40E98" w:rsidRPr="00BB0BCE" w:rsidRDefault="00C40E98" w:rsidP="00C40E98">
            <w:pPr>
              <w:widowControl/>
              <w:numPr>
                <w:ilvl w:val="0"/>
                <w:numId w:val="36"/>
              </w:numPr>
              <w:tabs>
                <w:tab w:val="left" w:pos="-720"/>
                <w:tab w:val="left" w:pos="0"/>
                <w:tab w:val="left" w:pos="720"/>
              </w:tabs>
              <w:spacing w:line="360" w:lineRule="auto"/>
              <w:rPr>
                <w:rFonts w:ascii="Arial" w:hAnsi="Arial" w:cs="Arial"/>
              </w:rPr>
            </w:pPr>
            <w:proofErr w:type="spellStart"/>
            <w:r w:rsidRPr="00BB0BCE">
              <w:rPr>
                <w:rFonts w:ascii="Arial" w:hAnsi="Arial" w:cs="Arial"/>
              </w:rPr>
              <w:t>Forbraíonn</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cothaíonn</w:t>
            </w:r>
            <w:proofErr w:type="spellEnd"/>
            <w:r w:rsidRPr="00BB0BCE">
              <w:rPr>
                <w:rFonts w:ascii="Arial" w:hAnsi="Arial" w:cs="Arial"/>
              </w:rPr>
              <w:t xml:space="preserve"> </w:t>
            </w:r>
            <w:proofErr w:type="spellStart"/>
            <w:r w:rsidRPr="00BB0BCE">
              <w:rPr>
                <w:rFonts w:ascii="Arial" w:hAnsi="Arial" w:cs="Arial"/>
              </w:rPr>
              <w:t>caidreamh</w:t>
            </w:r>
            <w:proofErr w:type="spellEnd"/>
            <w:r w:rsidRPr="00BB0BCE">
              <w:rPr>
                <w:rFonts w:ascii="Arial" w:hAnsi="Arial" w:cs="Arial"/>
              </w:rPr>
              <w:t xml:space="preserve"> </w:t>
            </w:r>
            <w:proofErr w:type="spellStart"/>
            <w:r w:rsidRPr="00BB0BCE">
              <w:rPr>
                <w:rFonts w:ascii="Arial" w:hAnsi="Arial" w:cs="Arial"/>
              </w:rPr>
              <w:t>oibre</w:t>
            </w:r>
            <w:proofErr w:type="spellEnd"/>
            <w:r w:rsidRPr="00BB0BCE">
              <w:rPr>
                <w:rFonts w:ascii="Arial" w:hAnsi="Arial" w:cs="Arial"/>
              </w:rPr>
              <w:t xml:space="preserve"> </w:t>
            </w:r>
            <w:proofErr w:type="spellStart"/>
            <w:r w:rsidRPr="00BB0BCE">
              <w:rPr>
                <w:rFonts w:ascii="Arial" w:hAnsi="Arial" w:cs="Arial"/>
              </w:rPr>
              <w:t>dearfach</w:t>
            </w:r>
            <w:proofErr w:type="spellEnd"/>
            <w:r w:rsidRPr="00BB0BCE">
              <w:rPr>
                <w:rFonts w:ascii="Arial" w:hAnsi="Arial" w:cs="Arial"/>
              </w:rPr>
              <w:t xml:space="preserve">, </w:t>
            </w:r>
            <w:proofErr w:type="spellStart"/>
            <w:r w:rsidRPr="00BB0BCE">
              <w:rPr>
                <w:rFonts w:ascii="Arial" w:hAnsi="Arial" w:cs="Arial"/>
              </w:rPr>
              <w:t>táirgiúil</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tairbheach</w:t>
            </w:r>
            <w:proofErr w:type="spellEnd"/>
          </w:p>
          <w:p w14:paraId="7A844246" w14:textId="77777777" w:rsidR="00C40E98" w:rsidRPr="00BB0BCE" w:rsidRDefault="00C40E98" w:rsidP="00C40E98">
            <w:pPr>
              <w:widowControl/>
              <w:numPr>
                <w:ilvl w:val="0"/>
                <w:numId w:val="36"/>
              </w:numPr>
              <w:tabs>
                <w:tab w:val="left" w:pos="-720"/>
                <w:tab w:val="left" w:pos="0"/>
                <w:tab w:val="left" w:pos="720"/>
              </w:tabs>
              <w:spacing w:line="360" w:lineRule="auto"/>
              <w:rPr>
                <w:rFonts w:ascii="Arial" w:hAnsi="Arial" w:cs="Arial"/>
              </w:rPr>
            </w:pPr>
            <w:proofErr w:type="spellStart"/>
            <w:r w:rsidRPr="00BB0BCE">
              <w:rPr>
                <w:rFonts w:ascii="Arial" w:hAnsi="Arial" w:cs="Arial"/>
              </w:rPr>
              <w:t>Tuigeann</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cuireann</w:t>
            </w:r>
            <w:proofErr w:type="spellEnd"/>
            <w:r w:rsidRPr="00BB0BCE">
              <w:rPr>
                <w:rFonts w:ascii="Arial" w:hAnsi="Arial" w:cs="Arial"/>
              </w:rPr>
              <w:t xml:space="preserve"> </w:t>
            </w:r>
            <w:proofErr w:type="spellStart"/>
            <w:r w:rsidRPr="00BB0BCE">
              <w:rPr>
                <w:rFonts w:ascii="Arial" w:hAnsi="Arial" w:cs="Arial"/>
              </w:rPr>
              <w:t>sé</w:t>
            </w:r>
            <w:proofErr w:type="spellEnd"/>
            <w:r w:rsidRPr="00BB0BCE">
              <w:rPr>
                <w:rFonts w:ascii="Arial" w:hAnsi="Arial" w:cs="Arial"/>
              </w:rPr>
              <w:t xml:space="preserve"> i </w:t>
            </w:r>
            <w:proofErr w:type="spellStart"/>
            <w:r w:rsidRPr="00BB0BCE">
              <w:rPr>
                <w:rFonts w:ascii="Arial" w:hAnsi="Arial" w:cs="Arial"/>
              </w:rPr>
              <w:t>bhfeidhm</w:t>
            </w:r>
            <w:proofErr w:type="spellEnd"/>
            <w:r w:rsidRPr="00BB0BCE">
              <w:rPr>
                <w:rFonts w:ascii="Arial" w:hAnsi="Arial" w:cs="Arial"/>
              </w:rPr>
              <w:t xml:space="preserve"> </w:t>
            </w:r>
            <w:proofErr w:type="spellStart"/>
            <w:r w:rsidRPr="00BB0BCE">
              <w:rPr>
                <w:rFonts w:ascii="Arial" w:hAnsi="Arial" w:cs="Arial"/>
              </w:rPr>
              <w:t>athrú</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léiríonn</w:t>
            </w:r>
            <w:proofErr w:type="spellEnd"/>
            <w:r w:rsidRPr="00BB0BCE">
              <w:rPr>
                <w:rFonts w:ascii="Arial" w:hAnsi="Arial" w:cs="Arial"/>
              </w:rPr>
              <w:t xml:space="preserve"> </w:t>
            </w:r>
            <w:proofErr w:type="spellStart"/>
            <w:r w:rsidRPr="00BB0BCE">
              <w:rPr>
                <w:rFonts w:ascii="Arial" w:hAnsi="Arial" w:cs="Arial"/>
              </w:rPr>
              <w:t>sé</w:t>
            </w:r>
            <w:proofErr w:type="spellEnd"/>
            <w:r w:rsidRPr="00BB0BCE">
              <w:rPr>
                <w:rFonts w:ascii="Arial" w:hAnsi="Arial" w:cs="Arial"/>
              </w:rPr>
              <w:t xml:space="preserve"> </w:t>
            </w:r>
            <w:proofErr w:type="spellStart"/>
            <w:r w:rsidRPr="00BB0BCE">
              <w:rPr>
                <w:rFonts w:ascii="Arial" w:hAnsi="Arial" w:cs="Arial"/>
              </w:rPr>
              <w:t>solúbthacht</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oscailteacht</w:t>
            </w:r>
            <w:proofErr w:type="spellEnd"/>
            <w:r w:rsidRPr="00BB0BCE">
              <w:rPr>
                <w:rFonts w:ascii="Arial" w:hAnsi="Arial" w:cs="Arial"/>
              </w:rPr>
              <w:t xml:space="preserve"> i </w:t>
            </w:r>
            <w:proofErr w:type="spellStart"/>
            <w:r w:rsidRPr="00BB0BCE">
              <w:rPr>
                <w:rFonts w:ascii="Arial" w:hAnsi="Arial" w:cs="Arial"/>
              </w:rPr>
              <w:t>leith</w:t>
            </w:r>
            <w:proofErr w:type="spellEnd"/>
            <w:r w:rsidRPr="00BB0BCE">
              <w:rPr>
                <w:rFonts w:ascii="Arial" w:hAnsi="Arial" w:cs="Arial"/>
              </w:rPr>
              <w:t xml:space="preserve"> </w:t>
            </w:r>
            <w:proofErr w:type="spellStart"/>
            <w:r w:rsidRPr="00BB0BCE">
              <w:rPr>
                <w:rFonts w:ascii="Arial" w:hAnsi="Arial" w:cs="Arial"/>
              </w:rPr>
              <w:t>athraithe</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dúshlán</w:t>
            </w:r>
            <w:proofErr w:type="spellEnd"/>
            <w:r w:rsidRPr="00BB0BCE">
              <w:rPr>
                <w:rFonts w:ascii="Arial" w:hAnsi="Arial" w:cs="Arial"/>
              </w:rPr>
              <w:t xml:space="preserve"> </w:t>
            </w:r>
            <w:proofErr w:type="spellStart"/>
            <w:r w:rsidRPr="00BB0BCE">
              <w:rPr>
                <w:rFonts w:ascii="Arial" w:hAnsi="Arial" w:cs="Arial"/>
              </w:rPr>
              <w:t>nua</w:t>
            </w:r>
            <w:proofErr w:type="spellEnd"/>
            <w:r w:rsidRPr="00BB0BCE">
              <w:rPr>
                <w:rFonts w:ascii="Arial" w:hAnsi="Arial" w:cs="Arial"/>
              </w:rPr>
              <w:t>.</w:t>
            </w:r>
          </w:p>
        </w:tc>
      </w:tr>
      <w:tr w:rsidR="00C40E98" w14:paraId="65727BEF" w14:textId="77777777" w:rsidTr="003D5B21">
        <w:tc>
          <w:tcPr>
            <w:tcW w:w="9629" w:type="dxa"/>
            <w:shd w:val="clear" w:color="auto" w:fill="D9D9D9" w:themeFill="background1" w:themeFillShade="D9"/>
          </w:tcPr>
          <w:p w14:paraId="03155BE1" w14:textId="77777777" w:rsidR="00C40E98" w:rsidRPr="00BB0BCE" w:rsidRDefault="00C40E98" w:rsidP="003D5B21">
            <w:pPr>
              <w:pStyle w:val="NoSpacing"/>
              <w:spacing w:line="360" w:lineRule="auto"/>
              <w:jc w:val="both"/>
              <w:rPr>
                <w:rFonts w:ascii="Arial" w:hAnsi="Arial" w:cs="Arial"/>
                <w:b/>
                <w:bCs/>
                <w:szCs w:val="24"/>
              </w:rPr>
            </w:pPr>
            <w:proofErr w:type="spellStart"/>
            <w:r w:rsidRPr="00BB0BCE">
              <w:rPr>
                <w:rFonts w:ascii="Arial" w:hAnsi="Arial" w:cs="Arial"/>
                <w:b/>
                <w:szCs w:val="24"/>
              </w:rPr>
              <w:t>Bainistíocht</w:t>
            </w:r>
            <w:proofErr w:type="spellEnd"/>
            <w:r w:rsidRPr="00BB0BCE">
              <w:rPr>
                <w:rFonts w:ascii="Arial" w:hAnsi="Arial" w:cs="Arial"/>
                <w:b/>
                <w:szCs w:val="24"/>
              </w:rPr>
              <w:t xml:space="preserve"> </w:t>
            </w:r>
            <w:proofErr w:type="spellStart"/>
            <w:r w:rsidRPr="00BB0BCE">
              <w:rPr>
                <w:rFonts w:ascii="Arial" w:hAnsi="Arial" w:cs="Arial"/>
                <w:b/>
                <w:szCs w:val="24"/>
              </w:rPr>
              <w:t>Feidhmíochta</w:t>
            </w:r>
            <w:proofErr w:type="spellEnd"/>
            <w:r w:rsidRPr="00BB0BCE">
              <w:rPr>
                <w:rFonts w:ascii="Arial" w:hAnsi="Arial" w:cs="Arial"/>
                <w:b/>
                <w:szCs w:val="24"/>
              </w:rPr>
              <w:t xml:space="preserve"> &amp; Obair </w:t>
            </w:r>
            <w:proofErr w:type="spellStart"/>
            <w:r w:rsidRPr="00BB0BCE">
              <w:rPr>
                <w:rFonts w:ascii="Arial" w:hAnsi="Arial" w:cs="Arial"/>
                <w:b/>
                <w:szCs w:val="24"/>
              </w:rPr>
              <w:t>Foirne</w:t>
            </w:r>
            <w:proofErr w:type="spellEnd"/>
          </w:p>
        </w:tc>
      </w:tr>
      <w:tr w:rsidR="00C40E98" w14:paraId="467418E9" w14:textId="77777777" w:rsidTr="003D5B21">
        <w:tc>
          <w:tcPr>
            <w:tcW w:w="9629" w:type="dxa"/>
            <w:shd w:val="clear" w:color="auto" w:fill="auto"/>
          </w:tcPr>
          <w:p w14:paraId="74097EAD" w14:textId="77777777" w:rsidR="00C40E98" w:rsidRPr="00BB0BCE" w:rsidRDefault="00C40E98" w:rsidP="00C40E98">
            <w:pPr>
              <w:pStyle w:val="ListParagraph"/>
              <w:numPr>
                <w:ilvl w:val="0"/>
                <w:numId w:val="33"/>
              </w:numPr>
              <w:spacing w:line="360" w:lineRule="auto"/>
              <w:ind w:left="360" w:hanging="54"/>
              <w:jc w:val="both"/>
              <w:rPr>
                <w:rFonts w:ascii="Arial" w:hAnsi="Arial" w:cs="Arial"/>
                <w:szCs w:val="24"/>
              </w:rPr>
            </w:pPr>
            <w:proofErr w:type="spellStart"/>
            <w:r w:rsidRPr="00BB0BCE">
              <w:rPr>
                <w:rFonts w:ascii="Arial" w:hAnsi="Arial" w:cs="Arial"/>
                <w:szCs w:val="24"/>
              </w:rPr>
              <w:t>Maoirsíonn</w:t>
            </w:r>
            <w:proofErr w:type="spellEnd"/>
            <w:r w:rsidRPr="00BB0BCE">
              <w:rPr>
                <w:rFonts w:ascii="Arial" w:hAnsi="Arial" w:cs="Arial"/>
                <w:szCs w:val="24"/>
              </w:rPr>
              <w:t xml:space="preserve"> </w:t>
            </w:r>
            <w:proofErr w:type="spellStart"/>
            <w:r w:rsidRPr="00BB0BCE">
              <w:rPr>
                <w:rFonts w:ascii="Arial" w:hAnsi="Arial" w:cs="Arial"/>
                <w:szCs w:val="24"/>
              </w:rPr>
              <w:t>sé</w:t>
            </w:r>
            <w:proofErr w:type="spellEnd"/>
            <w:r w:rsidRPr="00BB0BCE">
              <w:rPr>
                <w:rFonts w:ascii="Arial" w:hAnsi="Arial" w:cs="Arial"/>
                <w:szCs w:val="24"/>
              </w:rPr>
              <w:t xml:space="preserve"> an </w:t>
            </w:r>
            <w:proofErr w:type="spellStart"/>
            <w:r w:rsidRPr="00BB0BCE">
              <w:rPr>
                <w:rFonts w:ascii="Arial" w:hAnsi="Arial" w:cs="Arial"/>
                <w:szCs w:val="24"/>
              </w:rPr>
              <w:t>fhoireann</w:t>
            </w:r>
            <w:proofErr w:type="spellEnd"/>
            <w:r w:rsidRPr="00BB0BCE">
              <w:rPr>
                <w:rFonts w:ascii="Arial" w:hAnsi="Arial" w:cs="Arial"/>
                <w:szCs w:val="24"/>
              </w:rPr>
              <w:t xml:space="preserve"> </w:t>
            </w:r>
            <w:proofErr w:type="spellStart"/>
            <w:r w:rsidRPr="00BB0BCE">
              <w:rPr>
                <w:rFonts w:ascii="Arial" w:hAnsi="Arial" w:cs="Arial"/>
                <w:szCs w:val="24"/>
              </w:rPr>
              <w:t>nó</w:t>
            </w:r>
            <w:proofErr w:type="spellEnd"/>
            <w:r w:rsidRPr="00BB0BCE">
              <w:rPr>
                <w:rFonts w:ascii="Arial" w:hAnsi="Arial" w:cs="Arial"/>
                <w:szCs w:val="24"/>
              </w:rPr>
              <w:t xml:space="preserve"> an </w:t>
            </w:r>
            <w:proofErr w:type="spellStart"/>
            <w:r w:rsidRPr="00BB0BCE">
              <w:rPr>
                <w:rFonts w:ascii="Arial" w:hAnsi="Arial" w:cs="Arial"/>
                <w:szCs w:val="24"/>
              </w:rPr>
              <w:t>réimse</w:t>
            </w:r>
            <w:proofErr w:type="spellEnd"/>
            <w:r w:rsidRPr="00BB0BCE">
              <w:rPr>
                <w:rFonts w:ascii="Arial" w:hAnsi="Arial" w:cs="Arial"/>
                <w:szCs w:val="24"/>
              </w:rPr>
              <w:t xml:space="preserve"> </w:t>
            </w:r>
            <w:proofErr w:type="spellStart"/>
            <w:r w:rsidRPr="00BB0BCE">
              <w:rPr>
                <w:rFonts w:ascii="Arial" w:hAnsi="Arial" w:cs="Arial"/>
                <w:szCs w:val="24"/>
              </w:rPr>
              <w:t>oibre</w:t>
            </w:r>
            <w:proofErr w:type="spellEnd"/>
            <w:r w:rsidRPr="00BB0BCE">
              <w:rPr>
                <w:rFonts w:ascii="Arial" w:hAnsi="Arial" w:cs="Arial"/>
                <w:szCs w:val="24"/>
              </w:rPr>
              <w:t xml:space="preserve"> </w:t>
            </w:r>
            <w:proofErr w:type="spellStart"/>
            <w:r w:rsidRPr="00BB0BCE">
              <w:rPr>
                <w:rFonts w:ascii="Arial" w:hAnsi="Arial" w:cs="Arial"/>
                <w:szCs w:val="24"/>
              </w:rPr>
              <w:t>chun</w:t>
            </w:r>
            <w:proofErr w:type="spellEnd"/>
            <w:r w:rsidRPr="00BB0BCE">
              <w:rPr>
                <w:rFonts w:ascii="Arial" w:hAnsi="Arial" w:cs="Arial"/>
                <w:szCs w:val="24"/>
              </w:rPr>
              <w:t xml:space="preserve"> </w:t>
            </w:r>
            <w:proofErr w:type="spellStart"/>
            <w:r w:rsidRPr="00BB0BCE">
              <w:rPr>
                <w:rFonts w:ascii="Arial" w:hAnsi="Arial" w:cs="Arial"/>
                <w:szCs w:val="24"/>
              </w:rPr>
              <w:t>cuspóirí</w:t>
            </w:r>
            <w:proofErr w:type="spellEnd"/>
            <w:r w:rsidRPr="00BB0BCE">
              <w:rPr>
                <w:rFonts w:ascii="Arial" w:hAnsi="Arial" w:cs="Arial"/>
                <w:szCs w:val="24"/>
              </w:rPr>
              <w:t xml:space="preserve"> </w:t>
            </w:r>
            <w:proofErr w:type="spellStart"/>
            <w:r w:rsidRPr="00BB0BCE">
              <w:rPr>
                <w:rFonts w:ascii="Arial" w:hAnsi="Arial" w:cs="Arial"/>
                <w:szCs w:val="24"/>
              </w:rPr>
              <w:t>corparáideacha</w:t>
            </w:r>
            <w:proofErr w:type="spellEnd"/>
            <w:r w:rsidRPr="00BB0BCE">
              <w:rPr>
                <w:rFonts w:ascii="Arial" w:hAnsi="Arial" w:cs="Arial"/>
                <w:szCs w:val="24"/>
              </w:rPr>
              <w:t xml:space="preserve"> a </w:t>
            </w:r>
            <w:proofErr w:type="spellStart"/>
            <w:r w:rsidRPr="00BB0BCE">
              <w:rPr>
                <w:rFonts w:ascii="Arial" w:hAnsi="Arial" w:cs="Arial"/>
                <w:szCs w:val="24"/>
              </w:rPr>
              <w:t>bhaint</w:t>
            </w:r>
            <w:proofErr w:type="spellEnd"/>
            <w:r w:rsidRPr="00BB0BCE">
              <w:rPr>
                <w:rFonts w:ascii="Arial" w:hAnsi="Arial" w:cs="Arial"/>
                <w:szCs w:val="24"/>
              </w:rPr>
              <w:t xml:space="preserve"> </w:t>
            </w:r>
            <w:proofErr w:type="spellStart"/>
            <w:r w:rsidRPr="00BB0BCE">
              <w:rPr>
                <w:rFonts w:ascii="Arial" w:hAnsi="Arial" w:cs="Arial"/>
                <w:szCs w:val="24"/>
              </w:rPr>
              <w:t>amach</w:t>
            </w:r>
            <w:proofErr w:type="spellEnd"/>
            <w:r w:rsidRPr="00BB0BCE">
              <w:rPr>
                <w:rFonts w:ascii="Arial" w:hAnsi="Arial" w:cs="Arial"/>
                <w:szCs w:val="24"/>
              </w:rPr>
              <w:t>.</w:t>
            </w:r>
          </w:p>
          <w:p w14:paraId="2B4DB78C" w14:textId="77777777" w:rsidR="00C40E98" w:rsidRPr="00BB0BCE" w:rsidRDefault="00C40E98" w:rsidP="00C40E98">
            <w:pPr>
              <w:pStyle w:val="ListParagraph"/>
              <w:numPr>
                <w:ilvl w:val="0"/>
                <w:numId w:val="33"/>
              </w:numPr>
              <w:spacing w:line="360" w:lineRule="auto"/>
              <w:ind w:left="360" w:hanging="54"/>
              <w:jc w:val="both"/>
              <w:rPr>
                <w:rFonts w:ascii="Arial" w:hAnsi="Arial" w:cs="Arial"/>
                <w:szCs w:val="24"/>
              </w:rPr>
            </w:pPr>
            <w:proofErr w:type="spellStart"/>
            <w:r w:rsidRPr="00BB0BCE">
              <w:rPr>
                <w:rFonts w:ascii="Arial" w:hAnsi="Arial" w:cs="Arial"/>
                <w:szCs w:val="24"/>
              </w:rPr>
              <w:t>Treoraíonn</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forbraíonn</w:t>
            </w:r>
            <w:proofErr w:type="spellEnd"/>
            <w:r w:rsidRPr="00BB0BCE">
              <w:rPr>
                <w:rFonts w:ascii="Arial" w:hAnsi="Arial" w:cs="Arial"/>
                <w:szCs w:val="24"/>
              </w:rPr>
              <w:t xml:space="preserve"> an </w:t>
            </w:r>
            <w:proofErr w:type="spellStart"/>
            <w:r w:rsidRPr="00BB0BCE">
              <w:rPr>
                <w:rFonts w:ascii="Arial" w:hAnsi="Arial" w:cs="Arial"/>
                <w:szCs w:val="24"/>
              </w:rPr>
              <w:t>fhoireann</w:t>
            </w:r>
            <w:proofErr w:type="spellEnd"/>
            <w:r w:rsidRPr="00BB0BCE">
              <w:rPr>
                <w:rFonts w:ascii="Arial" w:hAnsi="Arial" w:cs="Arial"/>
                <w:szCs w:val="24"/>
              </w:rPr>
              <w:t xml:space="preserve"> </w:t>
            </w:r>
            <w:proofErr w:type="spellStart"/>
            <w:r w:rsidRPr="00BB0BCE">
              <w:rPr>
                <w:rFonts w:ascii="Arial" w:hAnsi="Arial" w:cs="Arial"/>
                <w:szCs w:val="24"/>
              </w:rPr>
              <w:t>chun</w:t>
            </w:r>
            <w:proofErr w:type="spellEnd"/>
            <w:r w:rsidRPr="00BB0BCE">
              <w:rPr>
                <w:rFonts w:ascii="Arial" w:hAnsi="Arial" w:cs="Arial"/>
                <w:szCs w:val="24"/>
              </w:rPr>
              <w:t xml:space="preserve"> </w:t>
            </w:r>
            <w:proofErr w:type="spellStart"/>
            <w:r w:rsidRPr="00BB0BCE">
              <w:rPr>
                <w:rFonts w:ascii="Arial" w:hAnsi="Arial" w:cs="Arial"/>
                <w:szCs w:val="24"/>
              </w:rPr>
              <w:t>cuspóirí</w:t>
            </w:r>
            <w:proofErr w:type="spellEnd"/>
            <w:r w:rsidRPr="00BB0BCE">
              <w:rPr>
                <w:rFonts w:ascii="Arial" w:hAnsi="Arial" w:cs="Arial"/>
                <w:szCs w:val="24"/>
              </w:rPr>
              <w:t xml:space="preserve"> </w:t>
            </w:r>
            <w:proofErr w:type="spellStart"/>
            <w:r w:rsidRPr="00BB0BCE">
              <w:rPr>
                <w:rFonts w:ascii="Arial" w:hAnsi="Arial" w:cs="Arial"/>
                <w:szCs w:val="24"/>
              </w:rPr>
              <w:t>corparáideacha</w:t>
            </w:r>
            <w:proofErr w:type="spellEnd"/>
            <w:r w:rsidRPr="00BB0BCE">
              <w:rPr>
                <w:rFonts w:ascii="Arial" w:hAnsi="Arial" w:cs="Arial"/>
                <w:szCs w:val="24"/>
              </w:rPr>
              <w:t xml:space="preserve"> a </w:t>
            </w:r>
            <w:proofErr w:type="spellStart"/>
            <w:r w:rsidRPr="00BB0BCE">
              <w:rPr>
                <w:rFonts w:ascii="Arial" w:hAnsi="Arial" w:cs="Arial"/>
                <w:szCs w:val="24"/>
              </w:rPr>
              <w:t>bhaint</w:t>
            </w:r>
            <w:proofErr w:type="spellEnd"/>
            <w:r w:rsidRPr="00BB0BCE">
              <w:rPr>
                <w:rFonts w:ascii="Arial" w:hAnsi="Arial" w:cs="Arial"/>
                <w:szCs w:val="24"/>
              </w:rPr>
              <w:t xml:space="preserve"> </w:t>
            </w:r>
            <w:proofErr w:type="spellStart"/>
            <w:r w:rsidRPr="00BB0BCE">
              <w:rPr>
                <w:rFonts w:ascii="Arial" w:hAnsi="Arial" w:cs="Arial"/>
                <w:szCs w:val="24"/>
              </w:rPr>
              <w:t>amach</w:t>
            </w:r>
            <w:proofErr w:type="spellEnd"/>
            <w:r w:rsidRPr="00BB0BCE">
              <w:rPr>
                <w:rFonts w:ascii="Arial" w:hAnsi="Arial" w:cs="Arial"/>
                <w:szCs w:val="24"/>
              </w:rPr>
              <w:t>.</w:t>
            </w:r>
          </w:p>
          <w:p w14:paraId="5F8743B5" w14:textId="77777777" w:rsidR="00C40E98" w:rsidRPr="00BB0BCE" w:rsidRDefault="00C40E98" w:rsidP="00C40E98">
            <w:pPr>
              <w:pStyle w:val="ListParagraph"/>
              <w:numPr>
                <w:ilvl w:val="0"/>
                <w:numId w:val="33"/>
              </w:numPr>
              <w:spacing w:line="360" w:lineRule="auto"/>
              <w:ind w:left="360" w:hanging="54"/>
              <w:jc w:val="both"/>
              <w:rPr>
                <w:rFonts w:ascii="Arial" w:hAnsi="Arial" w:cs="Arial"/>
                <w:szCs w:val="24"/>
              </w:rPr>
            </w:pPr>
            <w:proofErr w:type="spellStart"/>
            <w:r w:rsidRPr="00BB0BCE">
              <w:rPr>
                <w:rFonts w:ascii="Arial" w:hAnsi="Arial" w:cs="Arial"/>
                <w:szCs w:val="24"/>
              </w:rPr>
              <w:t>Oibríonn</w:t>
            </w:r>
            <w:proofErr w:type="spellEnd"/>
            <w:r w:rsidRPr="00BB0BCE">
              <w:rPr>
                <w:rFonts w:ascii="Arial" w:hAnsi="Arial" w:cs="Arial"/>
                <w:szCs w:val="24"/>
              </w:rPr>
              <w:t xml:space="preserve"> </w:t>
            </w:r>
            <w:proofErr w:type="spellStart"/>
            <w:r w:rsidRPr="00BB0BCE">
              <w:rPr>
                <w:rFonts w:ascii="Arial" w:hAnsi="Arial" w:cs="Arial"/>
                <w:szCs w:val="24"/>
              </w:rPr>
              <w:t>sé</w:t>
            </w:r>
            <w:proofErr w:type="spellEnd"/>
            <w:r w:rsidRPr="00BB0BCE">
              <w:rPr>
                <w:rFonts w:ascii="Arial" w:hAnsi="Arial" w:cs="Arial"/>
                <w:szCs w:val="24"/>
              </w:rPr>
              <w:t xml:space="preserve"> mar </w:t>
            </w:r>
            <w:proofErr w:type="spellStart"/>
            <w:r w:rsidRPr="00BB0BCE">
              <w:rPr>
                <w:rFonts w:ascii="Arial" w:hAnsi="Arial" w:cs="Arial"/>
                <w:szCs w:val="24"/>
              </w:rPr>
              <w:t>chuid</w:t>
            </w:r>
            <w:proofErr w:type="spellEnd"/>
            <w:r w:rsidRPr="00BB0BCE">
              <w:rPr>
                <w:rFonts w:ascii="Arial" w:hAnsi="Arial" w:cs="Arial"/>
                <w:szCs w:val="24"/>
              </w:rPr>
              <w:t xml:space="preserve"> </w:t>
            </w:r>
            <w:proofErr w:type="spellStart"/>
            <w:r w:rsidRPr="00BB0BCE">
              <w:rPr>
                <w:rFonts w:ascii="Arial" w:hAnsi="Arial" w:cs="Arial"/>
                <w:szCs w:val="24"/>
              </w:rPr>
              <w:t>d’fhoireann</w:t>
            </w:r>
            <w:proofErr w:type="spellEnd"/>
            <w:r w:rsidRPr="00BB0BCE">
              <w:rPr>
                <w:rFonts w:ascii="Arial" w:hAnsi="Arial" w:cs="Arial"/>
                <w:szCs w:val="24"/>
              </w:rPr>
              <w:t xml:space="preserve"> </w:t>
            </w:r>
            <w:proofErr w:type="spellStart"/>
            <w:r w:rsidRPr="00BB0BCE">
              <w:rPr>
                <w:rFonts w:ascii="Arial" w:hAnsi="Arial" w:cs="Arial"/>
                <w:szCs w:val="24"/>
              </w:rPr>
              <w:t>chun</w:t>
            </w:r>
            <w:proofErr w:type="spellEnd"/>
            <w:r w:rsidRPr="00BB0BCE">
              <w:rPr>
                <w:rFonts w:ascii="Arial" w:hAnsi="Arial" w:cs="Arial"/>
                <w:szCs w:val="24"/>
              </w:rPr>
              <w:t xml:space="preserve"> </w:t>
            </w:r>
            <w:proofErr w:type="spellStart"/>
            <w:r w:rsidRPr="00BB0BCE">
              <w:rPr>
                <w:rFonts w:ascii="Arial" w:hAnsi="Arial" w:cs="Arial"/>
                <w:szCs w:val="24"/>
              </w:rPr>
              <w:t>seachadadh</w:t>
            </w:r>
            <w:proofErr w:type="spellEnd"/>
            <w:r w:rsidRPr="00BB0BCE">
              <w:rPr>
                <w:rFonts w:ascii="Arial" w:hAnsi="Arial" w:cs="Arial"/>
                <w:szCs w:val="24"/>
              </w:rPr>
              <w:t xml:space="preserve"> </w:t>
            </w:r>
            <w:proofErr w:type="spellStart"/>
            <w:r w:rsidRPr="00BB0BCE">
              <w:rPr>
                <w:rFonts w:ascii="Arial" w:hAnsi="Arial" w:cs="Arial"/>
                <w:szCs w:val="24"/>
              </w:rPr>
              <w:t>pleananna</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sceidil</w:t>
            </w:r>
            <w:proofErr w:type="spellEnd"/>
            <w:r w:rsidRPr="00BB0BCE">
              <w:rPr>
                <w:rFonts w:ascii="Arial" w:hAnsi="Arial" w:cs="Arial"/>
                <w:szCs w:val="24"/>
              </w:rPr>
              <w:t xml:space="preserve"> a </w:t>
            </w:r>
            <w:proofErr w:type="spellStart"/>
            <w:r w:rsidRPr="00BB0BCE">
              <w:rPr>
                <w:rFonts w:ascii="Arial" w:hAnsi="Arial" w:cs="Arial"/>
                <w:szCs w:val="24"/>
              </w:rPr>
              <w:t>chinntiú</w:t>
            </w:r>
            <w:proofErr w:type="spellEnd"/>
            <w:r w:rsidRPr="00BB0BCE">
              <w:rPr>
                <w:rFonts w:ascii="Arial" w:hAnsi="Arial" w:cs="Arial"/>
                <w:szCs w:val="24"/>
              </w:rPr>
              <w:t>.</w:t>
            </w:r>
          </w:p>
          <w:p w14:paraId="633D6C64" w14:textId="77777777" w:rsidR="00C40E98" w:rsidRPr="00BB0BCE" w:rsidRDefault="00C40E98" w:rsidP="00C40E98">
            <w:pPr>
              <w:pStyle w:val="NoSpacing"/>
              <w:numPr>
                <w:ilvl w:val="0"/>
                <w:numId w:val="33"/>
              </w:numPr>
              <w:spacing w:line="360" w:lineRule="auto"/>
              <w:jc w:val="both"/>
              <w:rPr>
                <w:rFonts w:ascii="Arial" w:hAnsi="Arial" w:cs="Arial"/>
                <w:szCs w:val="24"/>
              </w:rPr>
            </w:pPr>
            <w:proofErr w:type="spellStart"/>
            <w:r w:rsidRPr="00BB0BCE">
              <w:rPr>
                <w:rFonts w:ascii="Arial" w:hAnsi="Arial" w:cs="Arial"/>
                <w:szCs w:val="24"/>
              </w:rPr>
              <w:t>Tá</w:t>
            </w:r>
            <w:proofErr w:type="spellEnd"/>
            <w:r w:rsidRPr="00BB0BCE">
              <w:rPr>
                <w:rFonts w:ascii="Arial" w:hAnsi="Arial" w:cs="Arial"/>
                <w:szCs w:val="24"/>
              </w:rPr>
              <w:t xml:space="preserve"> </w:t>
            </w:r>
            <w:proofErr w:type="spellStart"/>
            <w:r w:rsidRPr="00BB0BCE">
              <w:rPr>
                <w:rFonts w:ascii="Arial" w:hAnsi="Arial" w:cs="Arial"/>
                <w:szCs w:val="24"/>
              </w:rPr>
              <w:t>eitic</w:t>
            </w:r>
            <w:proofErr w:type="spellEnd"/>
            <w:r w:rsidRPr="00BB0BCE">
              <w:rPr>
                <w:rFonts w:ascii="Arial" w:hAnsi="Arial" w:cs="Arial"/>
                <w:szCs w:val="24"/>
              </w:rPr>
              <w:t xml:space="preserve"> </w:t>
            </w:r>
            <w:proofErr w:type="spellStart"/>
            <w:r w:rsidRPr="00BB0BCE">
              <w:rPr>
                <w:rFonts w:ascii="Arial" w:hAnsi="Arial" w:cs="Arial"/>
                <w:szCs w:val="24"/>
              </w:rPr>
              <w:t>láidir</w:t>
            </w:r>
            <w:proofErr w:type="spellEnd"/>
            <w:r w:rsidRPr="00BB0BCE">
              <w:rPr>
                <w:rFonts w:ascii="Arial" w:hAnsi="Arial" w:cs="Arial"/>
                <w:szCs w:val="24"/>
              </w:rPr>
              <w:t xml:space="preserve"> </w:t>
            </w:r>
            <w:proofErr w:type="spellStart"/>
            <w:r w:rsidRPr="00BB0BCE">
              <w:rPr>
                <w:rFonts w:ascii="Arial" w:hAnsi="Arial" w:cs="Arial"/>
                <w:szCs w:val="24"/>
              </w:rPr>
              <w:t>foirne</w:t>
            </w:r>
            <w:proofErr w:type="spellEnd"/>
            <w:r w:rsidRPr="00BB0BCE">
              <w:rPr>
                <w:rFonts w:ascii="Arial" w:hAnsi="Arial" w:cs="Arial"/>
                <w:szCs w:val="24"/>
              </w:rPr>
              <w:t xml:space="preserve"> </w:t>
            </w:r>
            <w:proofErr w:type="spellStart"/>
            <w:r w:rsidRPr="00BB0BCE">
              <w:rPr>
                <w:rFonts w:ascii="Arial" w:hAnsi="Arial" w:cs="Arial"/>
                <w:szCs w:val="24"/>
              </w:rPr>
              <w:t>aige</w:t>
            </w:r>
            <w:proofErr w:type="spellEnd"/>
            <w:r w:rsidRPr="00BB0BCE">
              <w:rPr>
                <w:rFonts w:ascii="Arial" w:hAnsi="Arial" w:cs="Arial"/>
                <w:szCs w:val="24"/>
              </w:rPr>
              <w:t xml:space="preserve"> </w:t>
            </w:r>
            <w:proofErr w:type="spellStart"/>
            <w:r w:rsidRPr="00BB0BCE">
              <w:rPr>
                <w:rFonts w:ascii="Arial" w:hAnsi="Arial" w:cs="Arial"/>
                <w:szCs w:val="24"/>
              </w:rPr>
              <w:t>maidir</w:t>
            </w:r>
            <w:proofErr w:type="spellEnd"/>
            <w:r w:rsidRPr="00BB0BCE">
              <w:rPr>
                <w:rFonts w:ascii="Arial" w:hAnsi="Arial" w:cs="Arial"/>
                <w:szCs w:val="24"/>
              </w:rPr>
              <w:t xml:space="preserve"> le </w:t>
            </w:r>
            <w:proofErr w:type="spellStart"/>
            <w:r w:rsidRPr="00BB0BCE">
              <w:rPr>
                <w:rFonts w:ascii="Arial" w:hAnsi="Arial" w:cs="Arial"/>
                <w:szCs w:val="24"/>
              </w:rPr>
              <w:t>comhoibriú</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tacaíocht</w:t>
            </w:r>
            <w:proofErr w:type="spellEnd"/>
            <w:r w:rsidRPr="00BB0BCE">
              <w:rPr>
                <w:rFonts w:ascii="Arial" w:hAnsi="Arial" w:cs="Arial"/>
                <w:szCs w:val="24"/>
              </w:rPr>
              <w:t xml:space="preserve"> </w:t>
            </w:r>
            <w:proofErr w:type="spellStart"/>
            <w:r w:rsidRPr="00BB0BCE">
              <w:rPr>
                <w:rFonts w:ascii="Arial" w:hAnsi="Arial" w:cs="Arial"/>
                <w:szCs w:val="24"/>
              </w:rPr>
              <w:t>frithpháirteach</w:t>
            </w:r>
            <w:proofErr w:type="spellEnd"/>
            <w:r w:rsidRPr="00BB0BCE">
              <w:rPr>
                <w:rFonts w:ascii="Arial" w:hAnsi="Arial" w:cs="Arial"/>
                <w:szCs w:val="24"/>
              </w:rPr>
              <w:t>.</w:t>
            </w:r>
          </w:p>
        </w:tc>
      </w:tr>
      <w:tr w:rsidR="00C40E98" w14:paraId="0236C9CD" w14:textId="77777777" w:rsidTr="003D5B21">
        <w:tc>
          <w:tcPr>
            <w:tcW w:w="9629" w:type="dxa"/>
            <w:shd w:val="clear" w:color="auto" w:fill="D9D9D9" w:themeFill="background1" w:themeFillShade="D9"/>
          </w:tcPr>
          <w:p w14:paraId="6EEC81A7" w14:textId="77777777" w:rsidR="00C40E98" w:rsidRPr="00BB0BCE" w:rsidRDefault="00C40E98" w:rsidP="003D5B21">
            <w:pPr>
              <w:pStyle w:val="NoSpacing"/>
              <w:spacing w:line="360" w:lineRule="auto"/>
              <w:jc w:val="both"/>
              <w:rPr>
                <w:rFonts w:ascii="Arial" w:hAnsi="Arial" w:cs="Arial"/>
                <w:b/>
                <w:bCs/>
                <w:szCs w:val="24"/>
              </w:rPr>
            </w:pPr>
            <w:proofErr w:type="spellStart"/>
            <w:r w:rsidRPr="00BB0BCE">
              <w:rPr>
                <w:rFonts w:ascii="Arial" w:hAnsi="Arial" w:cs="Arial"/>
                <w:b/>
                <w:szCs w:val="24"/>
              </w:rPr>
              <w:t>Éifeachtacht</w:t>
            </w:r>
            <w:proofErr w:type="spellEnd"/>
            <w:r w:rsidRPr="00BB0BCE">
              <w:rPr>
                <w:rFonts w:ascii="Arial" w:hAnsi="Arial" w:cs="Arial"/>
                <w:b/>
                <w:szCs w:val="24"/>
              </w:rPr>
              <w:t xml:space="preserve"> </w:t>
            </w:r>
            <w:proofErr w:type="spellStart"/>
            <w:r w:rsidRPr="00BB0BCE">
              <w:rPr>
                <w:rFonts w:ascii="Arial" w:hAnsi="Arial" w:cs="Arial"/>
                <w:b/>
                <w:szCs w:val="24"/>
              </w:rPr>
              <w:t>Phearsanta</w:t>
            </w:r>
            <w:proofErr w:type="spellEnd"/>
            <w:r w:rsidRPr="00BB0BCE">
              <w:rPr>
                <w:rFonts w:ascii="Arial" w:hAnsi="Arial" w:cs="Arial"/>
                <w:b/>
                <w:szCs w:val="24"/>
              </w:rPr>
              <w:t xml:space="preserve"> </w:t>
            </w:r>
          </w:p>
        </w:tc>
      </w:tr>
      <w:tr w:rsidR="00C40E98" w14:paraId="065D1D9B" w14:textId="77777777" w:rsidTr="003D5B21">
        <w:tc>
          <w:tcPr>
            <w:tcW w:w="9629" w:type="dxa"/>
            <w:shd w:val="clear" w:color="auto" w:fill="auto"/>
          </w:tcPr>
          <w:p w14:paraId="0AE860C4" w14:textId="77777777" w:rsidR="00C40E98" w:rsidRPr="00BB0BCE" w:rsidRDefault="00C40E98" w:rsidP="00C40E98">
            <w:pPr>
              <w:pStyle w:val="ListParagraph"/>
              <w:numPr>
                <w:ilvl w:val="0"/>
                <w:numId w:val="34"/>
              </w:numPr>
              <w:spacing w:line="360" w:lineRule="auto"/>
              <w:jc w:val="both"/>
              <w:rPr>
                <w:rFonts w:ascii="Arial" w:hAnsi="Arial" w:cs="Arial"/>
                <w:szCs w:val="24"/>
              </w:rPr>
            </w:pPr>
            <w:proofErr w:type="spellStart"/>
            <w:r w:rsidRPr="00BB0BCE">
              <w:rPr>
                <w:rFonts w:ascii="Arial" w:hAnsi="Arial" w:cs="Arial"/>
                <w:szCs w:val="24"/>
              </w:rPr>
              <w:t>Glacann</w:t>
            </w:r>
            <w:proofErr w:type="spellEnd"/>
            <w:r w:rsidRPr="00BB0BCE">
              <w:rPr>
                <w:rFonts w:ascii="Arial" w:hAnsi="Arial" w:cs="Arial"/>
                <w:szCs w:val="24"/>
              </w:rPr>
              <w:t xml:space="preserve"> </w:t>
            </w:r>
            <w:proofErr w:type="spellStart"/>
            <w:r w:rsidRPr="00BB0BCE">
              <w:rPr>
                <w:rFonts w:ascii="Arial" w:hAnsi="Arial" w:cs="Arial"/>
                <w:szCs w:val="24"/>
              </w:rPr>
              <w:t>sé</w:t>
            </w:r>
            <w:proofErr w:type="spellEnd"/>
            <w:r w:rsidRPr="00BB0BCE">
              <w:rPr>
                <w:rFonts w:ascii="Arial" w:hAnsi="Arial" w:cs="Arial"/>
                <w:szCs w:val="24"/>
              </w:rPr>
              <w:t>/</w:t>
            </w:r>
            <w:proofErr w:type="spellStart"/>
            <w:r w:rsidRPr="00BB0BCE">
              <w:rPr>
                <w:rFonts w:ascii="Arial" w:hAnsi="Arial" w:cs="Arial"/>
                <w:szCs w:val="24"/>
              </w:rPr>
              <w:t>sí</w:t>
            </w:r>
            <w:proofErr w:type="spellEnd"/>
            <w:r w:rsidRPr="00BB0BCE">
              <w:rPr>
                <w:rFonts w:ascii="Arial" w:hAnsi="Arial" w:cs="Arial"/>
                <w:szCs w:val="24"/>
              </w:rPr>
              <w:t xml:space="preserve"> as a </w:t>
            </w:r>
            <w:proofErr w:type="spellStart"/>
            <w:r w:rsidRPr="00BB0BCE">
              <w:rPr>
                <w:rFonts w:ascii="Arial" w:hAnsi="Arial" w:cs="Arial"/>
                <w:szCs w:val="24"/>
              </w:rPr>
              <w:t>stuaim</w:t>
            </w:r>
            <w:proofErr w:type="spellEnd"/>
            <w:r w:rsidRPr="00BB0BCE">
              <w:rPr>
                <w:rFonts w:ascii="Arial" w:hAnsi="Arial" w:cs="Arial"/>
                <w:szCs w:val="24"/>
              </w:rPr>
              <w:t xml:space="preserve"> </w:t>
            </w:r>
            <w:proofErr w:type="spellStart"/>
            <w:r w:rsidRPr="00BB0BCE">
              <w:rPr>
                <w:rFonts w:ascii="Arial" w:hAnsi="Arial" w:cs="Arial"/>
                <w:szCs w:val="24"/>
              </w:rPr>
              <w:t>féin</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bíonn</w:t>
            </w:r>
            <w:proofErr w:type="spellEnd"/>
            <w:r w:rsidRPr="00BB0BCE">
              <w:rPr>
                <w:rFonts w:ascii="Arial" w:hAnsi="Arial" w:cs="Arial"/>
                <w:szCs w:val="24"/>
              </w:rPr>
              <w:t xml:space="preserve"> </w:t>
            </w:r>
            <w:proofErr w:type="spellStart"/>
            <w:r w:rsidRPr="00BB0BCE">
              <w:rPr>
                <w:rFonts w:ascii="Arial" w:hAnsi="Arial" w:cs="Arial"/>
                <w:szCs w:val="24"/>
              </w:rPr>
              <w:t>sé</w:t>
            </w:r>
            <w:proofErr w:type="spellEnd"/>
            <w:r w:rsidRPr="00BB0BCE">
              <w:rPr>
                <w:rFonts w:ascii="Arial" w:hAnsi="Arial" w:cs="Arial"/>
                <w:szCs w:val="24"/>
              </w:rPr>
              <w:t xml:space="preserve"> </w:t>
            </w:r>
            <w:proofErr w:type="spellStart"/>
            <w:r w:rsidRPr="00BB0BCE">
              <w:rPr>
                <w:rFonts w:ascii="Arial" w:hAnsi="Arial" w:cs="Arial"/>
                <w:szCs w:val="24"/>
              </w:rPr>
              <w:t>réamhghníomhach</w:t>
            </w:r>
            <w:proofErr w:type="spellEnd"/>
            <w:r w:rsidRPr="00BB0BCE">
              <w:rPr>
                <w:rFonts w:ascii="Arial" w:hAnsi="Arial" w:cs="Arial"/>
                <w:szCs w:val="24"/>
              </w:rPr>
              <w:t xml:space="preserve"> </w:t>
            </w:r>
            <w:proofErr w:type="spellStart"/>
            <w:r w:rsidRPr="00BB0BCE">
              <w:rPr>
                <w:rFonts w:ascii="Arial" w:hAnsi="Arial" w:cs="Arial"/>
                <w:szCs w:val="24"/>
              </w:rPr>
              <w:t>nuair</w:t>
            </w:r>
            <w:proofErr w:type="spellEnd"/>
            <w:r w:rsidRPr="00BB0BCE">
              <w:rPr>
                <w:rFonts w:ascii="Arial" w:hAnsi="Arial" w:cs="Arial"/>
                <w:szCs w:val="24"/>
              </w:rPr>
              <w:t xml:space="preserve"> a </w:t>
            </w:r>
            <w:proofErr w:type="spellStart"/>
            <w:r w:rsidRPr="00BB0BCE">
              <w:rPr>
                <w:rFonts w:ascii="Arial" w:hAnsi="Arial" w:cs="Arial"/>
                <w:szCs w:val="24"/>
              </w:rPr>
              <w:t>fheiceann</w:t>
            </w:r>
            <w:proofErr w:type="spellEnd"/>
            <w:r w:rsidRPr="00BB0BCE">
              <w:rPr>
                <w:rFonts w:ascii="Arial" w:hAnsi="Arial" w:cs="Arial"/>
                <w:szCs w:val="24"/>
              </w:rPr>
              <w:t xml:space="preserve"> </w:t>
            </w:r>
            <w:proofErr w:type="spellStart"/>
            <w:r w:rsidRPr="00BB0BCE">
              <w:rPr>
                <w:rFonts w:ascii="Arial" w:hAnsi="Arial" w:cs="Arial"/>
                <w:szCs w:val="24"/>
              </w:rPr>
              <w:t>siad</w:t>
            </w:r>
            <w:proofErr w:type="spellEnd"/>
            <w:r w:rsidRPr="00BB0BCE">
              <w:rPr>
                <w:rFonts w:ascii="Arial" w:hAnsi="Arial" w:cs="Arial"/>
                <w:szCs w:val="24"/>
              </w:rPr>
              <w:t xml:space="preserve"> go </w:t>
            </w:r>
            <w:proofErr w:type="spellStart"/>
            <w:r w:rsidRPr="00BB0BCE">
              <w:rPr>
                <w:rFonts w:ascii="Arial" w:hAnsi="Arial" w:cs="Arial"/>
                <w:szCs w:val="24"/>
              </w:rPr>
              <w:t>bhfuil</w:t>
            </w:r>
            <w:proofErr w:type="spellEnd"/>
            <w:r w:rsidRPr="00BB0BCE">
              <w:rPr>
                <w:rFonts w:ascii="Arial" w:hAnsi="Arial" w:cs="Arial"/>
                <w:szCs w:val="24"/>
              </w:rPr>
              <w:t xml:space="preserve"> </w:t>
            </w:r>
            <w:proofErr w:type="spellStart"/>
            <w:r w:rsidRPr="00BB0BCE">
              <w:rPr>
                <w:rFonts w:ascii="Arial" w:hAnsi="Arial" w:cs="Arial"/>
                <w:szCs w:val="24"/>
              </w:rPr>
              <w:t>deis</w:t>
            </w:r>
            <w:proofErr w:type="spellEnd"/>
            <w:r w:rsidRPr="00BB0BCE">
              <w:rPr>
                <w:rFonts w:ascii="Arial" w:hAnsi="Arial" w:cs="Arial"/>
                <w:szCs w:val="24"/>
              </w:rPr>
              <w:t xml:space="preserve"> </w:t>
            </w:r>
            <w:proofErr w:type="spellStart"/>
            <w:r w:rsidRPr="00BB0BCE">
              <w:rPr>
                <w:rFonts w:ascii="Arial" w:hAnsi="Arial" w:cs="Arial"/>
                <w:szCs w:val="24"/>
              </w:rPr>
              <w:t>acu</w:t>
            </w:r>
            <w:proofErr w:type="spellEnd"/>
            <w:r w:rsidRPr="00BB0BCE">
              <w:rPr>
                <w:rFonts w:ascii="Arial" w:hAnsi="Arial" w:cs="Arial"/>
                <w:szCs w:val="24"/>
              </w:rPr>
              <w:t xml:space="preserve"> </w:t>
            </w:r>
            <w:proofErr w:type="spellStart"/>
            <w:r w:rsidRPr="00BB0BCE">
              <w:rPr>
                <w:rFonts w:ascii="Arial" w:hAnsi="Arial" w:cs="Arial"/>
                <w:szCs w:val="24"/>
              </w:rPr>
              <w:t>ranníocaíocht</w:t>
            </w:r>
            <w:proofErr w:type="spellEnd"/>
            <w:r w:rsidRPr="00BB0BCE">
              <w:rPr>
                <w:rFonts w:ascii="Arial" w:hAnsi="Arial" w:cs="Arial"/>
                <w:szCs w:val="24"/>
              </w:rPr>
              <w:t xml:space="preserve"> a </w:t>
            </w:r>
            <w:proofErr w:type="spellStart"/>
            <w:r w:rsidRPr="00BB0BCE">
              <w:rPr>
                <w:rFonts w:ascii="Arial" w:hAnsi="Arial" w:cs="Arial"/>
                <w:szCs w:val="24"/>
              </w:rPr>
              <w:t>dhéanamh</w:t>
            </w:r>
            <w:proofErr w:type="spellEnd"/>
            <w:r w:rsidRPr="00BB0BCE">
              <w:rPr>
                <w:rFonts w:ascii="Arial" w:hAnsi="Arial" w:cs="Arial"/>
                <w:szCs w:val="24"/>
              </w:rPr>
              <w:t>.</w:t>
            </w:r>
          </w:p>
          <w:p w14:paraId="0FD507E4" w14:textId="77777777" w:rsidR="00C40E98" w:rsidRPr="00BB0BCE" w:rsidRDefault="00C40E98" w:rsidP="00C40E98">
            <w:pPr>
              <w:pStyle w:val="ListParagraph"/>
              <w:numPr>
                <w:ilvl w:val="0"/>
                <w:numId w:val="34"/>
              </w:numPr>
              <w:spacing w:line="360" w:lineRule="auto"/>
              <w:jc w:val="both"/>
              <w:rPr>
                <w:rFonts w:ascii="Arial" w:hAnsi="Arial" w:cs="Arial"/>
                <w:szCs w:val="24"/>
              </w:rPr>
            </w:pPr>
            <w:proofErr w:type="spellStart"/>
            <w:r w:rsidRPr="00BB0BCE">
              <w:rPr>
                <w:rFonts w:ascii="Arial" w:hAnsi="Arial" w:cs="Arial"/>
                <w:szCs w:val="24"/>
              </w:rPr>
              <w:t>Coinníonn</w:t>
            </w:r>
            <w:proofErr w:type="spellEnd"/>
            <w:r w:rsidRPr="00BB0BCE">
              <w:rPr>
                <w:rFonts w:ascii="Arial" w:hAnsi="Arial" w:cs="Arial"/>
                <w:szCs w:val="24"/>
              </w:rPr>
              <w:t xml:space="preserve"> </w:t>
            </w:r>
            <w:proofErr w:type="spellStart"/>
            <w:r w:rsidRPr="00BB0BCE">
              <w:rPr>
                <w:rFonts w:ascii="Arial" w:hAnsi="Arial" w:cs="Arial"/>
                <w:szCs w:val="24"/>
              </w:rPr>
              <w:t>siad</w:t>
            </w:r>
            <w:proofErr w:type="spellEnd"/>
            <w:r w:rsidRPr="00BB0BCE">
              <w:rPr>
                <w:rFonts w:ascii="Arial" w:hAnsi="Arial" w:cs="Arial"/>
                <w:szCs w:val="24"/>
              </w:rPr>
              <w:t xml:space="preserve"> </w:t>
            </w:r>
            <w:proofErr w:type="spellStart"/>
            <w:r w:rsidRPr="00BB0BCE">
              <w:rPr>
                <w:rFonts w:ascii="Arial" w:hAnsi="Arial" w:cs="Arial"/>
                <w:szCs w:val="24"/>
              </w:rPr>
              <w:t>dearcadh</w:t>
            </w:r>
            <w:proofErr w:type="spellEnd"/>
            <w:r w:rsidRPr="00BB0BCE">
              <w:rPr>
                <w:rFonts w:ascii="Arial" w:hAnsi="Arial" w:cs="Arial"/>
                <w:szCs w:val="24"/>
              </w:rPr>
              <w:t xml:space="preserve"> </w:t>
            </w:r>
            <w:proofErr w:type="spellStart"/>
            <w:r w:rsidRPr="00BB0BCE">
              <w:rPr>
                <w:rFonts w:ascii="Arial" w:hAnsi="Arial" w:cs="Arial"/>
                <w:szCs w:val="24"/>
              </w:rPr>
              <w:t>dearfach</w:t>
            </w:r>
            <w:proofErr w:type="spellEnd"/>
            <w:r w:rsidRPr="00BB0BCE">
              <w:rPr>
                <w:rFonts w:ascii="Arial" w:hAnsi="Arial" w:cs="Arial"/>
                <w:szCs w:val="24"/>
              </w:rPr>
              <w:t xml:space="preserve">, </w:t>
            </w:r>
            <w:proofErr w:type="spellStart"/>
            <w:r w:rsidRPr="00BB0BCE">
              <w:rPr>
                <w:rFonts w:ascii="Arial" w:hAnsi="Arial" w:cs="Arial"/>
                <w:szCs w:val="24"/>
              </w:rPr>
              <w:t>cuiditheach</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díograiseach</w:t>
            </w:r>
            <w:proofErr w:type="spellEnd"/>
            <w:r w:rsidRPr="00BB0BCE">
              <w:rPr>
                <w:rFonts w:ascii="Arial" w:hAnsi="Arial" w:cs="Arial"/>
                <w:szCs w:val="24"/>
              </w:rPr>
              <w:t xml:space="preserve"> i </w:t>
            </w:r>
            <w:proofErr w:type="spellStart"/>
            <w:r w:rsidRPr="00BB0BCE">
              <w:rPr>
                <w:rFonts w:ascii="Arial" w:hAnsi="Arial" w:cs="Arial"/>
                <w:szCs w:val="24"/>
              </w:rPr>
              <w:t>leith</w:t>
            </w:r>
            <w:proofErr w:type="spellEnd"/>
            <w:r w:rsidRPr="00BB0BCE">
              <w:rPr>
                <w:rFonts w:ascii="Arial" w:hAnsi="Arial" w:cs="Arial"/>
                <w:szCs w:val="24"/>
              </w:rPr>
              <w:t xml:space="preserve"> a </w:t>
            </w:r>
            <w:proofErr w:type="spellStart"/>
            <w:r w:rsidRPr="00BB0BCE">
              <w:rPr>
                <w:rFonts w:ascii="Arial" w:hAnsi="Arial" w:cs="Arial"/>
                <w:szCs w:val="24"/>
              </w:rPr>
              <w:t>ról</w:t>
            </w:r>
            <w:proofErr w:type="spellEnd"/>
            <w:r w:rsidRPr="00BB0BCE">
              <w:rPr>
                <w:rFonts w:ascii="Arial" w:hAnsi="Arial" w:cs="Arial"/>
                <w:szCs w:val="24"/>
              </w:rPr>
              <w:t>.</w:t>
            </w:r>
          </w:p>
          <w:p w14:paraId="7A9C6146" w14:textId="77777777" w:rsidR="00C40E98" w:rsidRPr="00BB0BCE" w:rsidRDefault="00C40E98" w:rsidP="00C40E98">
            <w:pPr>
              <w:widowControl/>
              <w:numPr>
                <w:ilvl w:val="0"/>
                <w:numId w:val="34"/>
              </w:numPr>
              <w:tabs>
                <w:tab w:val="left" w:pos="-720"/>
                <w:tab w:val="left" w:pos="0"/>
                <w:tab w:val="left" w:pos="720"/>
              </w:tabs>
              <w:rPr>
                <w:rFonts w:ascii="Arial" w:hAnsi="Arial" w:cs="Arial"/>
              </w:rPr>
            </w:pPr>
            <w:proofErr w:type="spellStart"/>
            <w:r w:rsidRPr="00BB0BCE">
              <w:rPr>
                <w:rFonts w:ascii="Arial" w:hAnsi="Arial" w:cs="Arial"/>
              </w:rPr>
              <w:t>Scileanna</w:t>
            </w:r>
            <w:proofErr w:type="spellEnd"/>
            <w:r w:rsidRPr="00BB0BCE">
              <w:rPr>
                <w:rFonts w:ascii="Arial" w:hAnsi="Arial" w:cs="Arial"/>
              </w:rPr>
              <w:t xml:space="preserve"> </w:t>
            </w:r>
            <w:proofErr w:type="spellStart"/>
            <w:r w:rsidRPr="00BB0BCE">
              <w:rPr>
                <w:rFonts w:ascii="Arial" w:hAnsi="Arial" w:cs="Arial"/>
              </w:rPr>
              <w:t>cumarsáide</w:t>
            </w:r>
            <w:proofErr w:type="spellEnd"/>
            <w:r w:rsidRPr="00BB0BCE">
              <w:rPr>
                <w:rFonts w:ascii="Arial" w:hAnsi="Arial" w:cs="Arial"/>
              </w:rPr>
              <w:t xml:space="preserve"> </w:t>
            </w:r>
            <w:proofErr w:type="spellStart"/>
            <w:r w:rsidRPr="00BB0BCE">
              <w:rPr>
                <w:rFonts w:ascii="Arial" w:hAnsi="Arial" w:cs="Arial"/>
              </w:rPr>
              <w:t>labhartha</w:t>
            </w:r>
            <w:proofErr w:type="spellEnd"/>
            <w:r w:rsidRPr="00BB0BCE">
              <w:rPr>
                <w:rFonts w:ascii="Arial" w:hAnsi="Arial" w:cs="Arial"/>
              </w:rPr>
              <w:t xml:space="preserve"> </w:t>
            </w:r>
            <w:proofErr w:type="spellStart"/>
            <w:r w:rsidRPr="00BB0BCE">
              <w:rPr>
                <w:rFonts w:ascii="Arial" w:hAnsi="Arial" w:cs="Arial"/>
              </w:rPr>
              <w:t>agus</w:t>
            </w:r>
            <w:proofErr w:type="spellEnd"/>
            <w:r w:rsidRPr="00BB0BCE">
              <w:rPr>
                <w:rFonts w:ascii="Arial" w:hAnsi="Arial" w:cs="Arial"/>
              </w:rPr>
              <w:t xml:space="preserve"> </w:t>
            </w:r>
            <w:proofErr w:type="spellStart"/>
            <w:r w:rsidRPr="00BB0BCE">
              <w:rPr>
                <w:rFonts w:ascii="Arial" w:hAnsi="Arial" w:cs="Arial"/>
              </w:rPr>
              <w:t>scríofa</w:t>
            </w:r>
            <w:proofErr w:type="spellEnd"/>
            <w:r w:rsidRPr="00BB0BCE">
              <w:rPr>
                <w:rFonts w:ascii="Arial" w:hAnsi="Arial" w:cs="Arial"/>
              </w:rPr>
              <w:t xml:space="preserve"> den </w:t>
            </w:r>
            <w:proofErr w:type="spellStart"/>
            <w:r w:rsidRPr="00BB0BCE">
              <w:rPr>
                <w:rFonts w:ascii="Arial" w:hAnsi="Arial" w:cs="Arial"/>
              </w:rPr>
              <w:t>scoth</w:t>
            </w:r>
            <w:proofErr w:type="spellEnd"/>
            <w:r w:rsidRPr="00BB0BCE">
              <w:rPr>
                <w:rFonts w:ascii="Arial" w:hAnsi="Arial" w:cs="Arial"/>
              </w:rPr>
              <w:t>.</w:t>
            </w:r>
          </w:p>
          <w:p w14:paraId="5C4CB8DF" w14:textId="77777777" w:rsidR="00C40E98" w:rsidRPr="00BB0BCE" w:rsidRDefault="00C40E98" w:rsidP="00C40E98">
            <w:pPr>
              <w:pStyle w:val="ListParagraph"/>
              <w:numPr>
                <w:ilvl w:val="0"/>
                <w:numId w:val="34"/>
              </w:numPr>
              <w:spacing w:line="360" w:lineRule="auto"/>
              <w:jc w:val="both"/>
              <w:rPr>
                <w:rFonts w:ascii="Arial" w:hAnsi="Arial" w:cs="Arial"/>
                <w:szCs w:val="24"/>
              </w:rPr>
            </w:pPr>
            <w:proofErr w:type="spellStart"/>
            <w:r w:rsidRPr="00BB0BCE">
              <w:rPr>
                <w:rFonts w:ascii="Arial" w:hAnsi="Arial" w:cs="Arial"/>
                <w:szCs w:val="24"/>
              </w:rPr>
              <w:t>Tuiscint</w:t>
            </w:r>
            <w:proofErr w:type="spellEnd"/>
            <w:r w:rsidRPr="00BB0BCE">
              <w:rPr>
                <w:rFonts w:ascii="Arial" w:hAnsi="Arial" w:cs="Arial"/>
                <w:szCs w:val="24"/>
              </w:rPr>
              <w:t xml:space="preserve"> a </w:t>
            </w:r>
            <w:proofErr w:type="spellStart"/>
            <w:r w:rsidRPr="00BB0BCE">
              <w:rPr>
                <w:rFonts w:ascii="Arial" w:hAnsi="Arial" w:cs="Arial"/>
                <w:szCs w:val="24"/>
              </w:rPr>
              <w:t>fháil</w:t>
            </w:r>
            <w:proofErr w:type="spellEnd"/>
            <w:r w:rsidRPr="00BB0BCE">
              <w:rPr>
                <w:rFonts w:ascii="Arial" w:hAnsi="Arial" w:cs="Arial"/>
                <w:szCs w:val="24"/>
              </w:rPr>
              <w:t xml:space="preserve"> </w:t>
            </w:r>
            <w:proofErr w:type="spellStart"/>
            <w:r w:rsidRPr="00BB0BCE">
              <w:rPr>
                <w:rFonts w:ascii="Arial" w:hAnsi="Arial" w:cs="Arial"/>
                <w:szCs w:val="24"/>
              </w:rPr>
              <w:t>ar</w:t>
            </w:r>
            <w:proofErr w:type="spellEnd"/>
            <w:r w:rsidRPr="00BB0BCE">
              <w:rPr>
                <w:rFonts w:ascii="Arial" w:hAnsi="Arial" w:cs="Arial"/>
                <w:szCs w:val="24"/>
              </w:rPr>
              <w:t xml:space="preserve"> </w:t>
            </w:r>
            <w:proofErr w:type="spellStart"/>
            <w:r w:rsidRPr="00BB0BCE">
              <w:rPr>
                <w:rFonts w:ascii="Arial" w:hAnsi="Arial" w:cs="Arial"/>
                <w:szCs w:val="24"/>
              </w:rPr>
              <w:t>na</w:t>
            </w:r>
            <w:proofErr w:type="spellEnd"/>
            <w:r w:rsidRPr="00BB0BCE">
              <w:rPr>
                <w:rFonts w:ascii="Arial" w:hAnsi="Arial" w:cs="Arial"/>
                <w:szCs w:val="24"/>
              </w:rPr>
              <w:t xml:space="preserve"> </w:t>
            </w:r>
            <w:proofErr w:type="spellStart"/>
            <w:r w:rsidRPr="00BB0BCE">
              <w:rPr>
                <w:rFonts w:ascii="Arial" w:hAnsi="Arial" w:cs="Arial"/>
                <w:szCs w:val="24"/>
              </w:rPr>
              <w:t>struchtúir</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ar</w:t>
            </w:r>
            <w:proofErr w:type="spellEnd"/>
            <w:r w:rsidRPr="00BB0BCE">
              <w:rPr>
                <w:rFonts w:ascii="Arial" w:hAnsi="Arial" w:cs="Arial"/>
                <w:szCs w:val="24"/>
              </w:rPr>
              <w:t xml:space="preserve"> an </w:t>
            </w:r>
            <w:proofErr w:type="spellStart"/>
            <w:r w:rsidRPr="00BB0BCE">
              <w:rPr>
                <w:rFonts w:ascii="Arial" w:hAnsi="Arial" w:cs="Arial"/>
                <w:szCs w:val="24"/>
              </w:rPr>
              <w:t>timpeallacht</w:t>
            </w:r>
            <w:proofErr w:type="spellEnd"/>
            <w:r w:rsidRPr="00BB0BCE">
              <w:rPr>
                <w:rFonts w:ascii="Arial" w:hAnsi="Arial" w:cs="Arial"/>
                <w:szCs w:val="24"/>
              </w:rPr>
              <w:t xml:space="preserve"> </w:t>
            </w:r>
            <w:proofErr w:type="spellStart"/>
            <w:r w:rsidRPr="00BB0BCE">
              <w:rPr>
                <w:rFonts w:ascii="Arial" w:hAnsi="Arial" w:cs="Arial"/>
                <w:szCs w:val="24"/>
              </w:rPr>
              <w:t>ina</w:t>
            </w:r>
            <w:proofErr w:type="spellEnd"/>
            <w:r w:rsidRPr="00BB0BCE">
              <w:rPr>
                <w:rFonts w:ascii="Arial" w:hAnsi="Arial" w:cs="Arial"/>
                <w:szCs w:val="24"/>
              </w:rPr>
              <w:t xml:space="preserve"> </w:t>
            </w:r>
            <w:proofErr w:type="spellStart"/>
            <w:r w:rsidRPr="00BB0BCE">
              <w:rPr>
                <w:rFonts w:ascii="Arial" w:hAnsi="Arial" w:cs="Arial"/>
                <w:szCs w:val="24"/>
              </w:rPr>
              <w:t>bhfeidhmíonn</w:t>
            </w:r>
            <w:proofErr w:type="spellEnd"/>
            <w:r w:rsidRPr="00BB0BCE">
              <w:rPr>
                <w:rFonts w:ascii="Arial" w:hAnsi="Arial" w:cs="Arial"/>
                <w:szCs w:val="24"/>
              </w:rPr>
              <w:t xml:space="preserve"> </w:t>
            </w:r>
            <w:proofErr w:type="spellStart"/>
            <w:r w:rsidRPr="00BB0BCE">
              <w:rPr>
                <w:rFonts w:ascii="Arial" w:hAnsi="Arial" w:cs="Arial"/>
                <w:szCs w:val="24"/>
              </w:rPr>
              <w:t>earnáil</w:t>
            </w:r>
            <w:proofErr w:type="spellEnd"/>
            <w:r w:rsidRPr="00BB0BCE">
              <w:rPr>
                <w:rFonts w:ascii="Arial" w:hAnsi="Arial" w:cs="Arial"/>
                <w:szCs w:val="24"/>
              </w:rPr>
              <w:t xml:space="preserve"> </w:t>
            </w:r>
            <w:proofErr w:type="spellStart"/>
            <w:r w:rsidRPr="00BB0BCE">
              <w:rPr>
                <w:rFonts w:ascii="Arial" w:hAnsi="Arial" w:cs="Arial"/>
                <w:szCs w:val="24"/>
              </w:rPr>
              <w:t>na</w:t>
            </w:r>
            <w:proofErr w:type="spellEnd"/>
            <w:r w:rsidRPr="00BB0BCE">
              <w:rPr>
                <w:rFonts w:ascii="Arial" w:hAnsi="Arial" w:cs="Arial"/>
                <w:szCs w:val="24"/>
              </w:rPr>
              <w:t xml:space="preserve"> n-</w:t>
            </w:r>
            <w:proofErr w:type="spellStart"/>
            <w:r w:rsidRPr="00BB0BCE">
              <w:rPr>
                <w:rFonts w:ascii="Arial" w:hAnsi="Arial" w:cs="Arial"/>
                <w:szCs w:val="24"/>
              </w:rPr>
              <w:t>údarás</w:t>
            </w:r>
            <w:proofErr w:type="spellEnd"/>
            <w:r w:rsidRPr="00BB0BCE">
              <w:rPr>
                <w:rFonts w:ascii="Arial" w:hAnsi="Arial" w:cs="Arial"/>
                <w:szCs w:val="24"/>
              </w:rPr>
              <w:t xml:space="preserve"> </w:t>
            </w:r>
            <w:proofErr w:type="spellStart"/>
            <w:r w:rsidRPr="00BB0BCE">
              <w:rPr>
                <w:rFonts w:ascii="Arial" w:hAnsi="Arial" w:cs="Arial"/>
                <w:szCs w:val="24"/>
              </w:rPr>
              <w:t>áitiúil</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ról</w:t>
            </w:r>
            <w:proofErr w:type="spellEnd"/>
            <w:r w:rsidRPr="00BB0BCE">
              <w:rPr>
                <w:rFonts w:ascii="Arial" w:hAnsi="Arial" w:cs="Arial"/>
                <w:szCs w:val="24"/>
              </w:rPr>
              <w:t xml:space="preserve"> </w:t>
            </w:r>
            <w:proofErr w:type="spellStart"/>
            <w:r w:rsidRPr="00BB0BCE">
              <w:rPr>
                <w:rFonts w:ascii="Arial" w:hAnsi="Arial" w:cs="Arial"/>
                <w:szCs w:val="24"/>
              </w:rPr>
              <w:t>Oifigeach</w:t>
            </w:r>
            <w:proofErr w:type="spellEnd"/>
            <w:r w:rsidRPr="00BB0BCE">
              <w:rPr>
                <w:rFonts w:ascii="Arial" w:hAnsi="Arial" w:cs="Arial"/>
                <w:szCs w:val="24"/>
              </w:rPr>
              <w:t xml:space="preserve"> </w:t>
            </w:r>
            <w:proofErr w:type="spellStart"/>
            <w:r w:rsidRPr="00BB0BCE">
              <w:rPr>
                <w:rFonts w:ascii="Arial" w:hAnsi="Arial" w:cs="Arial"/>
                <w:szCs w:val="24"/>
              </w:rPr>
              <w:t>Foirne</w:t>
            </w:r>
            <w:proofErr w:type="spellEnd"/>
            <w:r w:rsidRPr="00BB0BCE">
              <w:rPr>
                <w:rFonts w:ascii="Arial" w:hAnsi="Arial" w:cs="Arial"/>
                <w:szCs w:val="24"/>
              </w:rPr>
              <w:t xml:space="preserve"> </w:t>
            </w:r>
            <w:proofErr w:type="spellStart"/>
            <w:r w:rsidRPr="00BB0BCE">
              <w:rPr>
                <w:rFonts w:ascii="Arial" w:hAnsi="Arial" w:cs="Arial"/>
                <w:szCs w:val="24"/>
              </w:rPr>
              <w:t>Cúnta</w:t>
            </w:r>
            <w:proofErr w:type="spellEnd"/>
            <w:r w:rsidRPr="00BB0BCE">
              <w:rPr>
                <w:rFonts w:ascii="Arial" w:hAnsi="Arial" w:cs="Arial"/>
                <w:szCs w:val="24"/>
              </w:rPr>
              <w:t xml:space="preserve"> </w:t>
            </w:r>
            <w:proofErr w:type="spellStart"/>
            <w:r w:rsidRPr="00BB0BCE">
              <w:rPr>
                <w:rFonts w:ascii="Arial" w:hAnsi="Arial" w:cs="Arial"/>
                <w:szCs w:val="24"/>
              </w:rPr>
              <w:t>sa</w:t>
            </w:r>
            <w:proofErr w:type="spellEnd"/>
            <w:r w:rsidRPr="00BB0BCE">
              <w:rPr>
                <w:rFonts w:ascii="Arial" w:hAnsi="Arial" w:cs="Arial"/>
                <w:szCs w:val="24"/>
              </w:rPr>
              <w:t xml:space="preserve"> </w:t>
            </w:r>
            <w:proofErr w:type="spellStart"/>
            <w:r w:rsidRPr="00BB0BCE">
              <w:rPr>
                <w:rFonts w:ascii="Arial" w:hAnsi="Arial" w:cs="Arial"/>
                <w:szCs w:val="24"/>
              </w:rPr>
              <w:t>chomhthéacs</w:t>
            </w:r>
            <w:proofErr w:type="spellEnd"/>
            <w:r w:rsidRPr="00BB0BCE">
              <w:rPr>
                <w:rFonts w:ascii="Arial" w:hAnsi="Arial" w:cs="Arial"/>
                <w:szCs w:val="24"/>
              </w:rPr>
              <w:t xml:space="preserve"> </w:t>
            </w:r>
            <w:proofErr w:type="spellStart"/>
            <w:r w:rsidRPr="00BB0BCE">
              <w:rPr>
                <w:rFonts w:ascii="Arial" w:hAnsi="Arial" w:cs="Arial"/>
                <w:szCs w:val="24"/>
              </w:rPr>
              <w:t>seo</w:t>
            </w:r>
            <w:proofErr w:type="spellEnd"/>
            <w:r w:rsidRPr="00BB0BCE">
              <w:rPr>
                <w:rFonts w:ascii="Arial" w:hAnsi="Arial" w:cs="Arial"/>
                <w:szCs w:val="24"/>
              </w:rPr>
              <w:t>.</w:t>
            </w:r>
          </w:p>
        </w:tc>
      </w:tr>
      <w:tr w:rsidR="00C40E98" w14:paraId="2AA348F2" w14:textId="77777777" w:rsidTr="003D5B21">
        <w:tc>
          <w:tcPr>
            <w:tcW w:w="9629" w:type="dxa"/>
            <w:shd w:val="clear" w:color="auto" w:fill="D9D9D9" w:themeFill="background1" w:themeFillShade="D9"/>
          </w:tcPr>
          <w:p w14:paraId="3D456793" w14:textId="77777777" w:rsidR="00C40E98" w:rsidRPr="00BB0BCE" w:rsidRDefault="00C40E98" w:rsidP="003D5B21">
            <w:pPr>
              <w:pStyle w:val="NoSpacing"/>
              <w:spacing w:line="360" w:lineRule="auto"/>
              <w:jc w:val="both"/>
              <w:rPr>
                <w:rFonts w:ascii="Arial" w:hAnsi="Arial" w:cs="Arial"/>
                <w:szCs w:val="24"/>
              </w:rPr>
            </w:pPr>
            <w:proofErr w:type="spellStart"/>
            <w:r w:rsidRPr="00BB0BCE">
              <w:rPr>
                <w:rFonts w:ascii="Arial" w:hAnsi="Arial" w:cs="Arial"/>
                <w:b/>
                <w:szCs w:val="24"/>
              </w:rPr>
              <w:t>Torthaí</w:t>
            </w:r>
            <w:proofErr w:type="spellEnd"/>
            <w:r w:rsidRPr="00BB0BCE">
              <w:rPr>
                <w:rFonts w:ascii="Arial" w:hAnsi="Arial" w:cs="Arial"/>
                <w:b/>
                <w:szCs w:val="24"/>
              </w:rPr>
              <w:t xml:space="preserve"> a </w:t>
            </w:r>
            <w:proofErr w:type="spellStart"/>
            <w:r w:rsidRPr="00BB0BCE">
              <w:rPr>
                <w:rFonts w:ascii="Arial" w:hAnsi="Arial" w:cs="Arial"/>
                <w:b/>
                <w:szCs w:val="24"/>
              </w:rPr>
              <w:t>Sheachadadh</w:t>
            </w:r>
            <w:proofErr w:type="spellEnd"/>
          </w:p>
        </w:tc>
      </w:tr>
      <w:tr w:rsidR="00C40E98" w14:paraId="61179298" w14:textId="77777777" w:rsidTr="003D5B21">
        <w:tc>
          <w:tcPr>
            <w:tcW w:w="9629" w:type="dxa"/>
            <w:shd w:val="clear" w:color="auto" w:fill="auto"/>
          </w:tcPr>
          <w:p w14:paraId="55323DE2" w14:textId="77777777" w:rsidR="00C40E98" w:rsidRPr="00BB0BCE" w:rsidRDefault="00C40E98" w:rsidP="00C40E98">
            <w:pPr>
              <w:pStyle w:val="ListParagraph"/>
              <w:numPr>
                <w:ilvl w:val="0"/>
                <w:numId w:val="37"/>
              </w:numPr>
              <w:spacing w:line="360" w:lineRule="auto"/>
              <w:rPr>
                <w:rFonts w:ascii="Arial" w:hAnsi="Arial" w:cs="Arial"/>
                <w:szCs w:val="24"/>
              </w:rPr>
            </w:pPr>
            <w:r w:rsidRPr="00BB0BCE">
              <w:rPr>
                <w:rFonts w:ascii="Arial" w:hAnsi="Arial" w:cs="Arial"/>
                <w:szCs w:val="24"/>
              </w:rPr>
              <w:t xml:space="preserve">Obair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leithdháileadh</w:t>
            </w:r>
            <w:proofErr w:type="spellEnd"/>
            <w:r w:rsidRPr="00BB0BCE">
              <w:rPr>
                <w:rFonts w:ascii="Arial" w:hAnsi="Arial" w:cs="Arial"/>
                <w:szCs w:val="24"/>
              </w:rPr>
              <w:t xml:space="preserve"> </w:t>
            </w:r>
            <w:proofErr w:type="spellStart"/>
            <w:r w:rsidRPr="00BB0BCE">
              <w:rPr>
                <w:rFonts w:ascii="Arial" w:hAnsi="Arial" w:cs="Arial"/>
                <w:szCs w:val="24"/>
              </w:rPr>
              <w:t>foirne</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acmhainní</w:t>
            </w:r>
            <w:proofErr w:type="spellEnd"/>
            <w:r w:rsidRPr="00BB0BCE">
              <w:rPr>
                <w:rFonts w:ascii="Arial" w:hAnsi="Arial" w:cs="Arial"/>
                <w:szCs w:val="24"/>
              </w:rPr>
              <w:t xml:space="preserve"> </w:t>
            </w:r>
            <w:proofErr w:type="spellStart"/>
            <w:r w:rsidRPr="00BB0BCE">
              <w:rPr>
                <w:rFonts w:ascii="Arial" w:hAnsi="Arial" w:cs="Arial"/>
                <w:szCs w:val="24"/>
              </w:rPr>
              <w:t>eile</w:t>
            </w:r>
            <w:proofErr w:type="spellEnd"/>
            <w:r w:rsidRPr="00BB0BCE">
              <w:rPr>
                <w:rFonts w:ascii="Arial" w:hAnsi="Arial" w:cs="Arial"/>
                <w:szCs w:val="24"/>
              </w:rPr>
              <w:t xml:space="preserve"> a </w:t>
            </w:r>
            <w:proofErr w:type="spellStart"/>
            <w:r w:rsidRPr="00BB0BCE">
              <w:rPr>
                <w:rFonts w:ascii="Arial" w:hAnsi="Arial" w:cs="Arial"/>
                <w:szCs w:val="24"/>
              </w:rPr>
              <w:t>phleanáil</w:t>
            </w:r>
            <w:proofErr w:type="spellEnd"/>
            <w:r w:rsidRPr="00BB0BCE">
              <w:rPr>
                <w:rFonts w:ascii="Arial" w:hAnsi="Arial" w:cs="Arial"/>
                <w:szCs w:val="24"/>
              </w:rPr>
              <w:t xml:space="preserve"> go </w:t>
            </w:r>
            <w:proofErr w:type="spellStart"/>
            <w:r w:rsidRPr="00BB0BCE">
              <w:rPr>
                <w:rFonts w:ascii="Arial" w:hAnsi="Arial" w:cs="Arial"/>
                <w:szCs w:val="24"/>
              </w:rPr>
              <w:t>héifeachtach</w:t>
            </w:r>
            <w:proofErr w:type="spellEnd"/>
            <w:r w:rsidRPr="00BB0BCE">
              <w:rPr>
                <w:rFonts w:ascii="Arial" w:hAnsi="Arial" w:cs="Arial"/>
                <w:szCs w:val="24"/>
              </w:rPr>
              <w:t xml:space="preserve"> </w:t>
            </w:r>
          </w:p>
          <w:p w14:paraId="037CFC5E" w14:textId="77777777" w:rsidR="00C40E98" w:rsidRPr="00BB0BCE" w:rsidRDefault="00C40E98" w:rsidP="00C40E98">
            <w:pPr>
              <w:pStyle w:val="ListParagraph"/>
              <w:numPr>
                <w:ilvl w:val="0"/>
                <w:numId w:val="37"/>
              </w:numPr>
              <w:spacing w:line="360" w:lineRule="auto"/>
              <w:rPr>
                <w:rFonts w:ascii="Arial" w:hAnsi="Arial" w:cs="Arial"/>
                <w:szCs w:val="24"/>
              </w:rPr>
            </w:pPr>
            <w:proofErr w:type="spellStart"/>
            <w:r w:rsidRPr="00BB0BCE">
              <w:rPr>
                <w:rFonts w:ascii="Arial" w:hAnsi="Arial" w:cs="Arial"/>
                <w:szCs w:val="24"/>
              </w:rPr>
              <w:t>Glacann</w:t>
            </w:r>
            <w:proofErr w:type="spellEnd"/>
            <w:r w:rsidRPr="00BB0BCE">
              <w:rPr>
                <w:rFonts w:ascii="Arial" w:hAnsi="Arial" w:cs="Arial"/>
                <w:szCs w:val="24"/>
              </w:rPr>
              <w:t xml:space="preserve"> </w:t>
            </w:r>
            <w:proofErr w:type="spellStart"/>
            <w:r w:rsidRPr="00BB0BCE">
              <w:rPr>
                <w:rFonts w:ascii="Arial" w:hAnsi="Arial" w:cs="Arial"/>
                <w:szCs w:val="24"/>
              </w:rPr>
              <w:t>siad</w:t>
            </w:r>
            <w:proofErr w:type="spellEnd"/>
            <w:r w:rsidRPr="00BB0BCE">
              <w:rPr>
                <w:rFonts w:ascii="Arial" w:hAnsi="Arial" w:cs="Arial"/>
                <w:szCs w:val="24"/>
              </w:rPr>
              <w:t xml:space="preserve"> </w:t>
            </w:r>
            <w:proofErr w:type="spellStart"/>
            <w:r w:rsidRPr="00BB0BCE">
              <w:rPr>
                <w:rFonts w:ascii="Arial" w:hAnsi="Arial" w:cs="Arial"/>
                <w:szCs w:val="24"/>
              </w:rPr>
              <w:t>úinéireacht</w:t>
            </w:r>
            <w:proofErr w:type="spellEnd"/>
            <w:r w:rsidRPr="00BB0BCE">
              <w:rPr>
                <w:rFonts w:ascii="Arial" w:hAnsi="Arial" w:cs="Arial"/>
                <w:szCs w:val="24"/>
              </w:rPr>
              <w:t xml:space="preserve"> </w:t>
            </w:r>
            <w:proofErr w:type="spellStart"/>
            <w:r w:rsidRPr="00BB0BCE">
              <w:rPr>
                <w:rFonts w:ascii="Arial" w:hAnsi="Arial" w:cs="Arial"/>
                <w:szCs w:val="24"/>
              </w:rPr>
              <w:t>ar</w:t>
            </w:r>
            <w:proofErr w:type="spellEnd"/>
            <w:r w:rsidRPr="00BB0BCE">
              <w:rPr>
                <w:rFonts w:ascii="Arial" w:hAnsi="Arial" w:cs="Arial"/>
                <w:szCs w:val="24"/>
              </w:rPr>
              <w:t xml:space="preserve"> </w:t>
            </w:r>
            <w:proofErr w:type="spellStart"/>
            <w:r w:rsidRPr="00BB0BCE">
              <w:rPr>
                <w:rFonts w:ascii="Arial" w:hAnsi="Arial" w:cs="Arial"/>
                <w:szCs w:val="24"/>
              </w:rPr>
              <w:t>thascanna</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a </w:t>
            </w:r>
            <w:proofErr w:type="spellStart"/>
            <w:r w:rsidRPr="00BB0BCE">
              <w:rPr>
                <w:rFonts w:ascii="Arial" w:hAnsi="Arial" w:cs="Arial"/>
                <w:szCs w:val="24"/>
              </w:rPr>
              <w:t>bheith</w:t>
            </w:r>
            <w:proofErr w:type="spellEnd"/>
            <w:r w:rsidRPr="00BB0BCE">
              <w:rPr>
                <w:rFonts w:ascii="Arial" w:hAnsi="Arial" w:cs="Arial"/>
                <w:szCs w:val="24"/>
              </w:rPr>
              <w:t xml:space="preserve"> </w:t>
            </w:r>
            <w:proofErr w:type="spellStart"/>
            <w:r w:rsidRPr="00BB0BCE">
              <w:rPr>
                <w:rFonts w:ascii="Arial" w:hAnsi="Arial" w:cs="Arial"/>
                <w:szCs w:val="24"/>
              </w:rPr>
              <w:t>diongbháilte</w:t>
            </w:r>
            <w:proofErr w:type="spellEnd"/>
            <w:r w:rsidRPr="00BB0BCE">
              <w:rPr>
                <w:rFonts w:ascii="Arial" w:hAnsi="Arial" w:cs="Arial"/>
                <w:szCs w:val="24"/>
              </w:rPr>
              <w:t xml:space="preserve"> </w:t>
            </w:r>
            <w:proofErr w:type="spellStart"/>
            <w:r w:rsidRPr="00BB0BCE">
              <w:rPr>
                <w:rFonts w:ascii="Arial" w:hAnsi="Arial" w:cs="Arial"/>
                <w:szCs w:val="24"/>
              </w:rPr>
              <w:t>chun</w:t>
            </w:r>
            <w:proofErr w:type="spellEnd"/>
            <w:r w:rsidRPr="00BB0BCE">
              <w:rPr>
                <w:rFonts w:ascii="Arial" w:hAnsi="Arial" w:cs="Arial"/>
                <w:szCs w:val="24"/>
              </w:rPr>
              <w:t xml:space="preserve"> </w:t>
            </w:r>
            <w:proofErr w:type="spellStart"/>
            <w:r w:rsidRPr="00BB0BCE">
              <w:rPr>
                <w:rFonts w:ascii="Arial" w:hAnsi="Arial" w:cs="Arial"/>
                <w:szCs w:val="24"/>
              </w:rPr>
              <w:t>iad</w:t>
            </w:r>
            <w:proofErr w:type="spellEnd"/>
            <w:r w:rsidRPr="00BB0BCE">
              <w:rPr>
                <w:rFonts w:ascii="Arial" w:hAnsi="Arial" w:cs="Arial"/>
                <w:szCs w:val="24"/>
              </w:rPr>
              <w:t xml:space="preserve"> a </w:t>
            </w:r>
            <w:proofErr w:type="spellStart"/>
            <w:r w:rsidRPr="00BB0BCE">
              <w:rPr>
                <w:rFonts w:ascii="Arial" w:hAnsi="Arial" w:cs="Arial"/>
                <w:szCs w:val="24"/>
              </w:rPr>
              <w:lastRenderedPageBreak/>
              <w:t>thabhairt</w:t>
            </w:r>
            <w:proofErr w:type="spellEnd"/>
            <w:r w:rsidRPr="00BB0BCE">
              <w:rPr>
                <w:rFonts w:ascii="Arial" w:hAnsi="Arial" w:cs="Arial"/>
                <w:szCs w:val="24"/>
              </w:rPr>
              <w:t xml:space="preserve"> </w:t>
            </w:r>
            <w:proofErr w:type="spellStart"/>
            <w:r w:rsidRPr="00BB0BCE">
              <w:rPr>
                <w:rFonts w:ascii="Arial" w:hAnsi="Arial" w:cs="Arial"/>
                <w:szCs w:val="24"/>
              </w:rPr>
              <w:t>chun</w:t>
            </w:r>
            <w:proofErr w:type="spellEnd"/>
            <w:r w:rsidRPr="00BB0BCE">
              <w:rPr>
                <w:rFonts w:ascii="Arial" w:hAnsi="Arial" w:cs="Arial"/>
                <w:szCs w:val="24"/>
              </w:rPr>
              <w:t xml:space="preserve"> </w:t>
            </w:r>
            <w:proofErr w:type="spellStart"/>
            <w:r w:rsidRPr="00BB0BCE">
              <w:rPr>
                <w:rFonts w:ascii="Arial" w:hAnsi="Arial" w:cs="Arial"/>
                <w:szCs w:val="24"/>
              </w:rPr>
              <w:t>críche</w:t>
            </w:r>
            <w:proofErr w:type="spellEnd"/>
            <w:r w:rsidRPr="00BB0BCE">
              <w:rPr>
                <w:rFonts w:ascii="Arial" w:hAnsi="Arial" w:cs="Arial"/>
                <w:szCs w:val="24"/>
              </w:rPr>
              <w:t xml:space="preserve"> go </w:t>
            </w:r>
            <w:proofErr w:type="spellStart"/>
            <w:r w:rsidRPr="00BB0BCE">
              <w:rPr>
                <w:rFonts w:ascii="Arial" w:hAnsi="Arial" w:cs="Arial"/>
                <w:szCs w:val="24"/>
              </w:rPr>
              <w:t>sásúil</w:t>
            </w:r>
            <w:proofErr w:type="spellEnd"/>
            <w:r w:rsidRPr="00BB0BCE">
              <w:rPr>
                <w:rFonts w:ascii="Arial" w:hAnsi="Arial" w:cs="Arial"/>
                <w:szCs w:val="24"/>
              </w:rPr>
              <w:t xml:space="preserve"> </w:t>
            </w:r>
          </w:p>
          <w:p w14:paraId="6CEA5FE3" w14:textId="77777777" w:rsidR="00C40E98" w:rsidRPr="00BB0BCE" w:rsidRDefault="00C40E98" w:rsidP="00C40E98">
            <w:pPr>
              <w:pStyle w:val="ListParagraph"/>
              <w:numPr>
                <w:ilvl w:val="0"/>
                <w:numId w:val="37"/>
              </w:numPr>
              <w:spacing w:line="360" w:lineRule="auto"/>
              <w:rPr>
                <w:rFonts w:ascii="Arial" w:hAnsi="Arial" w:cs="Arial"/>
                <w:szCs w:val="24"/>
              </w:rPr>
            </w:pPr>
            <w:proofErr w:type="spellStart"/>
            <w:r w:rsidRPr="00BB0BCE">
              <w:rPr>
                <w:rFonts w:ascii="Arial" w:hAnsi="Arial" w:cs="Arial"/>
                <w:szCs w:val="24"/>
              </w:rPr>
              <w:t>Cuir</w:t>
            </w:r>
            <w:proofErr w:type="spellEnd"/>
            <w:r w:rsidRPr="00BB0BCE">
              <w:rPr>
                <w:rFonts w:ascii="Arial" w:hAnsi="Arial" w:cs="Arial"/>
                <w:szCs w:val="24"/>
              </w:rPr>
              <w:t xml:space="preserve"> </w:t>
            </w:r>
            <w:proofErr w:type="spellStart"/>
            <w:r w:rsidRPr="00BB0BCE">
              <w:rPr>
                <w:rFonts w:ascii="Arial" w:hAnsi="Arial" w:cs="Arial"/>
                <w:szCs w:val="24"/>
              </w:rPr>
              <w:t>seirbhís</w:t>
            </w:r>
            <w:proofErr w:type="spellEnd"/>
            <w:r w:rsidRPr="00BB0BCE">
              <w:rPr>
                <w:rFonts w:ascii="Arial" w:hAnsi="Arial" w:cs="Arial"/>
                <w:szCs w:val="24"/>
              </w:rPr>
              <w:t xml:space="preserve"> </w:t>
            </w:r>
            <w:proofErr w:type="spellStart"/>
            <w:r w:rsidRPr="00BB0BCE">
              <w:rPr>
                <w:rFonts w:ascii="Arial" w:hAnsi="Arial" w:cs="Arial"/>
                <w:szCs w:val="24"/>
              </w:rPr>
              <w:t>ardchaighdeáin</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caighdeáin</w:t>
            </w:r>
            <w:proofErr w:type="spellEnd"/>
            <w:r w:rsidRPr="00BB0BCE">
              <w:rPr>
                <w:rFonts w:ascii="Arial" w:hAnsi="Arial" w:cs="Arial"/>
                <w:szCs w:val="24"/>
              </w:rPr>
              <w:t xml:space="preserve"> </w:t>
            </w:r>
            <w:proofErr w:type="spellStart"/>
            <w:r w:rsidRPr="00BB0BCE">
              <w:rPr>
                <w:rFonts w:ascii="Arial" w:hAnsi="Arial" w:cs="Arial"/>
                <w:szCs w:val="24"/>
              </w:rPr>
              <w:t>cúram</w:t>
            </w:r>
            <w:proofErr w:type="spellEnd"/>
            <w:r w:rsidRPr="00BB0BCE">
              <w:rPr>
                <w:rFonts w:ascii="Arial" w:hAnsi="Arial" w:cs="Arial"/>
                <w:szCs w:val="24"/>
              </w:rPr>
              <w:t xml:space="preserve"> </w:t>
            </w:r>
            <w:proofErr w:type="spellStart"/>
            <w:r w:rsidRPr="00BB0BCE">
              <w:rPr>
                <w:rFonts w:ascii="Arial" w:hAnsi="Arial" w:cs="Arial"/>
                <w:szCs w:val="24"/>
              </w:rPr>
              <w:t>custaiméirí</w:t>
            </w:r>
            <w:proofErr w:type="spellEnd"/>
            <w:r w:rsidRPr="00BB0BCE">
              <w:rPr>
                <w:rFonts w:ascii="Arial" w:hAnsi="Arial" w:cs="Arial"/>
                <w:szCs w:val="24"/>
              </w:rPr>
              <w:t xml:space="preserve"> i </w:t>
            </w:r>
            <w:proofErr w:type="spellStart"/>
            <w:r w:rsidRPr="00BB0BCE">
              <w:rPr>
                <w:rFonts w:ascii="Arial" w:hAnsi="Arial" w:cs="Arial"/>
                <w:szCs w:val="24"/>
              </w:rPr>
              <w:t>bhfeidhm</w:t>
            </w:r>
            <w:proofErr w:type="spellEnd"/>
            <w:r w:rsidRPr="00BB0BCE">
              <w:rPr>
                <w:rFonts w:ascii="Arial" w:hAnsi="Arial" w:cs="Arial"/>
                <w:szCs w:val="24"/>
              </w:rPr>
              <w:t xml:space="preserve"> </w:t>
            </w:r>
          </w:p>
          <w:p w14:paraId="766D7B14" w14:textId="77777777" w:rsidR="00C40E98" w:rsidRPr="00BB0BCE" w:rsidRDefault="00C40E98" w:rsidP="00C40E98">
            <w:pPr>
              <w:pStyle w:val="ListParagraph"/>
              <w:numPr>
                <w:ilvl w:val="0"/>
                <w:numId w:val="37"/>
              </w:numPr>
              <w:spacing w:line="360" w:lineRule="auto"/>
              <w:rPr>
                <w:rFonts w:ascii="Arial" w:hAnsi="Arial" w:cs="Arial"/>
                <w:szCs w:val="24"/>
              </w:rPr>
            </w:pPr>
            <w:proofErr w:type="spellStart"/>
            <w:r w:rsidRPr="00BB0BCE">
              <w:rPr>
                <w:rFonts w:ascii="Arial" w:hAnsi="Arial" w:cs="Arial"/>
                <w:szCs w:val="24"/>
              </w:rPr>
              <w:t>Déanann</w:t>
            </w:r>
            <w:proofErr w:type="spellEnd"/>
            <w:r w:rsidRPr="00BB0BCE">
              <w:rPr>
                <w:rFonts w:ascii="Arial" w:hAnsi="Arial" w:cs="Arial"/>
                <w:szCs w:val="24"/>
              </w:rPr>
              <w:t xml:space="preserve"> </w:t>
            </w:r>
            <w:proofErr w:type="spellStart"/>
            <w:r w:rsidRPr="00BB0BCE">
              <w:rPr>
                <w:rFonts w:ascii="Arial" w:hAnsi="Arial" w:cs="Arial"/>
                <w:szCs w:val="24"/>
              </w:rPr>
              <w:t>sé</w:t>
            </w:r>
            <w:proofErr w:type="spellEnd"/>
            <w:r w:rsidRPr="00BB0BCE">
              <w:rPr>
                <w:rFonts w:ascii="Arial" w:hAnsi="Arial" w:cs="Arial"/>
                <w:szCs w:val="24"/>
              </w:rPr>
              <w:t xml:space="preserve"> </w:t>
            </w:r>
            <w:proofErr w:type="spellStart"/>
            <w:r w:rsidRPr="00BB0BCE">
              <w:rPr>
                <w:rFonts w:ascii="Arial" w:hAnsi="Arial" w:cs="Arial"/>
                <w:szCs w:val="24"/>
              </w:rPr>
              <w:t>cinntí</w:t>
            </w:r>
            <w:proofErr w:type="spellEnd"/>
            <w:r w:rsidRPr="00BB0BCE">
              <w:rPr>
                <w:rFonts w:ascii="Arial" w:hAnsi="Arial" w:cs="Arial"/>
                <w:szCs w:val="24"/>
              </w:rPr>
              <w:t xml:space="preserve"> </w:t>
            </w:r>
            <w:proofErr w:type="spellStart"/>
            <w:r w:rsidRPr="00BB0BCE">
              <w:rPr>
                <w:rFonts w:ascii="Arial" w:hAnsi="Arial" w:cs="Arial"/>
                <w:szCs w:val="24"/>
              </w:rPr>
              <w:t>tráthúla</w:t>
            </w:r>
            <w:proofErr w:type="spellEnd"/>
            <w:r w:rsidRPr="00BB0BCE">
              <w:rPr>
                <w:rFonts w:ascii="Arial" w:hAnsi="Arial" w:cs="Arial"/>
                <w:szCs w:val="24"/>
              </w:rPr>
              <w:t xml:space="preserve">, </w:t>
            </w:r>
            <w:proofErr w:type="spellStart"/>
            <w:r w:rsidRPr="00BB0BCE">
              <w:rPr>
                <w:rFonts w:ascii="Arial" w:hAnsi="Arial" w:cs="Arial"/>
                <w:szCs w:val="24"/>
              </w:rPr>
              <w:t>eolasacha</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éifeachtacha</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léiríonn</w:t>
            </w:r>
            <w:proofErr w:type="spellEnd"/>
            <w:r w:rsidRPr="00BB0BCE">
              <w:rPr>
                <w:rFonts w:ascii="Arial" w:hAnsi="Arial" w:cs="Arial"/>
                <w:szCs w:val="24"/>
              </w:rPr>
              <w:t xml:space="preserve"> </w:t>
            </w:r>
            <w:proofErr w:type="spellStart"/>
            <w:r w:rsidRPr="00BB0BCE">
              <w:rPr>
                <w:rFonts w:ascii="Arial" w:hAnsi="Arial" w:cs="Arial"/>
                <w:szCs w:val="24"/>
              </w:rPr>
              <w:t>sé</w:t>
            </w:r>
            <w:proofErr w:type="spellEnd"/>
            <w:r w:rsidRPr="00BB0BCE">
              <w:rPr>
                <w:rFonts w:ascii="Arial" w:hAnsi="Arial" w:cs="Arial"/>
                <w:szCs w:val="24"/>
              </w:rPr>
              <w:t xml:space="preserve"> </w:t>
            </w:r>
            <w:proofErr w:type="spellStart"/>
            <w:r w:rsidRPr="00BB0BCE">
              <w:rPr>
                <w:rFonts w:ascii="Arial" w:hAnsi="Arial" w:cs="Arial"/>
                <w:szCs w:val="24"/>
              </w:rPr>
              <w:t>breithiúnas</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cothromaíocht</w:t>
            </w:r>
            <w:proofErr w:type="spellEnd"/>
            <w:r w:rsidRPr="00BB0BCE">
              <w:rPr>
                <w:rFonts w:ascii="Arial" w:hAnsi="Arial" w:cs="Arial"/>
                <w:szCs w:val="24"/>
              </w:rPr>
              <w:t xml:space="preserve"> </w:t>
            </w:r>
            <w:proofErr w:type="spellStart"/>
            <w:r w:rsidRPr="00BB0BCE">
              <w:rPr>
                <w:rFonts w:ascii="Arial" w:hAnsi="Arial" w:cs="Arial"/>
                <w:szCs w:val="24"/>
              </w:rPr>
              <w:t>mhaith</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cinntí</w:t>
            </w:r>
            <w:proofErr w:type="spellEnd"/>
            <w:r w:rsidRPr="00BB0BCE">
              <w:rPr>
                <w:rFonts w:ascii="Arial" w:hAnsi="Arial" w:cs="Arial"/>
                <w:szCs w:val="24"/>
              </w:rPr>
              <w:t xml:space="preserve"> </w:t>
            </w:r>
            <w:proofErr w:type="spellStart"/>
            <w:r w:rsidRPr="00BB0BCE">
              <w:rPr>
                <w:rFonts w:ascii="Arial" w:hAnsi="Arial" w:cs="Arial"/>
                <w:szCs w:val="24"/>
              </w:rPr>
              <w:t>agus</w:t>
            </w:r>
            <w:proofErr w:type="spellEnd"/>
            <w:r w:rsidRPr="00BB0BCE">
              <w:rPr>
                <w:rFonts w:ascii="Arial" w:hAnsi="Arial" w:cs="Arial"/>
                <w:szCs w:val="24"/>
              </w:rPr>
              <w:t xml:space="preserve"> </w:t>
            </w:r>
            <w:proofErr w:type="spellStart"/>
            <w:r w:rsidRPr="00BB0BCE">
              <w:rPr>
                <w:rFonts w:ascii="Arial" w:hAnsi="Arial" w:cs="Arial"/>
                <w:szCs w:val="24"/>
              </w:rPr>
              <w:t>moltaí</w:t>
            </w:r>
            <w:proofErr w:type="spellEnd"/>
            <w:r w:rsidRPr="00BB0BCE">
              <w:rPr>
                <w:rFonts w:ascii="Arial" w:hAnsi="Arial" w:cs="Arial"/>
                <w:szCs w:val="24"/>
              </w:rPr>
              <w:t xml:space="preserve"> á </w:t>
            </w:r>
            <w:proofErr w:type="spellStart"/>
            <w:r w:rsidRPr="00BB0BCE">
              <w:rPr>
                <w:rFonts w:ascii="Arial" w:hAnsi="Arial" w:cs="Arial"/>
                <w:szCs w:val="24"/>
              </w:rPr>
              <w:t>ndéanamh</w:t>
            </w:r>
            <w:proofErr w:type="spellEnd"/>
            <w:r w:rsidRPr="00BB0BCE">
              <w:rPr>
                <w:rFonts w:ascii="Arial" w:hAnsi="Arial" w:cs="Arial"/>
                <w:szCs w:val="24"/>
              </w:rPr>
              <w:t xml:space="preserve">. </w:t>
            </w:r>
          </w:p>
        </w:tc>
      </w:tr>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5240DD1B" w:rsidR="00FF5E26" w:rsidRDefault="00C40E98" w:rsidP="00C40E98">
      <w:pPr>
        <w:tabs>
          <w:tab w:val="left" w:pos="2430"/>
        </w:tabs>
        <w:rPr>
          <w:rFonts w:ascii="Arial" w:hAnsi="Arial" w:cs="Arial"/>
          <w:sz w:val="16"/>
          <w:szCs w:val="16"/>
        </w:rPr>
      </w:pPr>
      <w:r>
        <w:rPr>
          <w:rFonts w:ascii="Arial" w:hAnsi="Arial" w:cs="Arial"/>
          <w:sz w:val="16"/>
          <w:szCs w:val="16"/>
        </w:rPr>
        <w:tab/>
      </w:r>
    </w:p>
    <w:p w14:paraId="4D6047D9" w14:textId="77777777" w:rsidR="00C40E98" w:rsidRDefault="00C40E98" w:rsidP="00C40E98">
      <w:pPr>
        <w:tabs>
          <w:tab w:val="left" w:pos="2430"/>
        </w:tabs>
        <w:rPr>
          <w:rFonts w:ascii="Arial" w:hAnsi="Arial" w:cs="Arial"/>
          <w:sz w:val="16"/>
          <w:szCs w:val="16"/>
        </w:rPr>
      </w:pPr>
    </w:p>
    <w:p w14:paraId="03E9250D" w14:textId="77777777" w:rsidR="00C40E98" w:rsidRDefault="00C40E98" w:rsidP="00C40E98">
      <w:pPr>
        <w:tabs>
          <w:tab w:val="left" w:pos="2430"/>
        </w:tabs>
        <w:rPr>
          <w:rFonts w:ascii="Arial" w:hAnsi="Arial" w:cs="Arial"/>
          <w:sz w:val="16"/>
          <w:szCs w:val="16"/>
        </w:rPr>
      </w:pPr>
    </w:p>
    <w:p w14:paraId="66C66695" w14:textId="77777777" w:rsidR="00C40E98" w:rsidRDefault="00C40E98" w:rsidP="00C40E98">
      <w:pPr>
        <w:tabs>
          <w:tab w:val="left" w:pos="2430"/>
        </w:tabs>
        <w:rPr>
          <w:rFonts w:ascii="Arial" w:hAnsi="Arial" w:cs="Arial"/>
          <w:sz w:val="16"/>
          <w:szCs w:val="16"/>
        </w:rPr>
      </w:pPr>
    </w:p>
    <w:p w14:paraId="782C7316" w14:textId="77777777" w:rsidR="00C40E98" w:rsidRDefault="00C40E98" w:rsidP="00C40E98">
      <w:pPr>
        <w:tabs>
          <w:tab w:val="left" w:pos="2430"/>
        </w:tabs>
        <w:rPr>
          <w:rFonts w:ascii="Arial" w:hAnsi="Arial" w:cs="Arial"/>
          <w:sz w:val="16"/>
          <w:szCs w:val="16"/>
        </w:rPr>
      </w:pPr>
    </w:p>
    <w:p w14:paraId="53ECF8B8" w14:textId="77777777" w:rsidR="00C40E98" w:rsidRDefault="00C40E98" w:rsidP="00C40E98">
      <w:pPr>
        <w:tabs>
          <w:tab w:val="left" w:pos="2430"/>
        </w:tabs>
        <w:rPr>
          <w:rFonts w:ascii="Arial" w:hAnsi="Arial" w:cs="Arial"/>
          <w:sz w:val="16"/>
          <w:szCs w:val="16"/>
        </w:rPr>
      </w:pPr>
    </w:p>
    <w:p w14:paraId="5CE4B2A1" w14:textId="77777777" w:rsidR="00C40E98" w:rsidRDefault="00C40E98" w:rsidP="00C40E98">
      <w:pPr>
        <w:tabs>
          <w:tab w:val="left" w:pos="2430"/>
        </w:tabs>
        <w:rPr>
          <w:rFonts w:ascii="Arial" w:hAnsi="Arial" w:cs="Arial"/>
          <w:sz w:val="16"/>
          <w:szCs w:val="16"/>
        </w:rPr>
      </w:pPr>
    </w:p>
    <w:p w14:paraId="0933A0FA" w14:textId="77777777" w:rsidR="00C40E98" w:rsidRDefault="00C40E98" w:rsidP="00C40E98">
      <w:pPr>
        <w:tabs>
          <w:tab w:val="left" w:pos="2430"/>
        </w:tabs>
        <w:rPr>
          <w:rFonts w:ascii="Arial" w:hAnsi="Arial" w:cs="Arial"/>
          <w:sz w:val="16"/>
          <w:szCs w:val="16"/>
        </w:rPr>
      </w:pPr>
    </w:p>
    <w:p w14:paraId="24FF79BE" w14:textId="77777777" w:rsidR="00C40E98" w:rsidRDefault="00C40E98" w:rsidP="00C40E98">
      <w:pPr>
        <w:tabs>
          <w:tab w:val="left" w:pos="2430"/>
        </w:tabs>
        <w:rPr>
          <w:rFonts w:ascii="Arial" w:hAnsi="Arial" w:cs="Arial"/>
          <w:sz w:val="16"/>
          <w:szCs w:val="16"/>
        </w:rPr>
      </w:pPr>
    </w:p>
    <w:p w14:paraId="05B31B3C" w14:textId="77777777" w:rsidR="00C40E98" w:rsidRDefault="00C40E98" w:rsidP="00C40E98">
      <w:pPr>
        <w:tabs>
          <w:tab w:val="left" w:pos="2430"/>
        </w:tabs>
        <w:rPr>
          <w:rFonts w:ascii="Arial" w:hAnsi="Arial" w:cs="Arial"/>
          <w:sz w:val="16"/>
          <w:szCs w:val="16"/>
        </w:rPr>
      </w:pPr>
    </w:p>
    <w:p w14:paraId="05FB7604" w14:textId="77777777" w:rsidR="00C40E98" w:rsidRDefault="00C40E98" w:rsidP="00C40E98">
      <w:pPr>
        <w:tabs>
          <w:tab w:val="left" w:pos="2430"/>
        </w:tabs>
        <w:rPr>
          <w:rFonts w:ascii="Arial" w:hAnsi="Arial" w:cs="Arial"/>
          <w:sz w:val="16"/>
          <w:szCs w:val="16"/>
        </w:rPr>
      </w:pPr>
    </w:p>
    <w:p w14:paraId="4BB5344E" w14:textId="77777777" w:rsidR="00C40E98" w:rsidRDefault="00C40E98" w:rsidP="00C40E98">
      <w:pPr>
        <w:tabs>
          <w:tab w:val="left" w:pos="2430"/>
        </w:tabs>
        <w:rPr>
          <w:rFonts w:ascii="Arial" w:hAnsi="Arial" w:cs="Arial"/>
          <w:sz w:val="16"/>
          <w:szCs w:val="16"/>
        </w:rPr>
      </w:pPr>
    </w:p>
    <w:p w14:paraId="1B20D1A9" w14:textId="77777777" w:rsidR="00C40E98" w:rsidRDefault="00C40E98" w:rsidP="00C40E98">
      <w:pPr>
        <w:tabs>
          <w:tab w:val="left" w:pos="2430"/>
        </w:tabs>
        <w:rPr>
          <w:rFonts w:ascii="Arial" w:hAnsi="Arial" w:cs="Arial"/>
          <w:sz w:val="16"/>
          <w:szCs w:val="16"/>
        </w:rPr>
      </w:pPr>
    </w:p>
    <w:p w14:paraId="16B963BC" w14:textId="77777777" w:rsidR="00C40E98" w:rsidRDefault="00C40E98" w:rsidP="00C40E98">
      <w:pPr>
        <w:tabs>
          <w:tab w:val="left" w:pos="2430"/>
        </w:tabs>
        <w:rPr>
          <w:rFonts w:ascii="Arial" w:hAnsi="Arial" w:cs="Arial"/>
          <w:sz w:val="16"/>
          <w:szCs w:val="16"/>
        </w:rPr>
      </w:pPr>
    </w:p>
    <w:p w14:paraId="1E58895E" w14:textId="77777777" w:rsidR="00C40E98" w:rsidRDefault="00C40E98" w:rsidP="00C40E98">
      <w:pPr>
        <w:tabs>
          <w:tab w:val="left" w:pos="2430"/>
        </w:tabs>
        <w:rPr>
          <w:rFonts w:ascii="Arial" w:hAnsi="Arial" w:cs="Arial"/>
          <w:sz w:val="16"/>
          <w:szCs w:val="16"/>
        </w:rPr>
      </w:pPr>
    </w:p>
    <w:p w14:paraId="5A354A0E" w14:textId="77777777" w:rsidR="00C40E98" w:rsidRDefault="00C40E98" w:rsidP="00C40E98">
      <w:pPr>
        <w:tabs>
          <w:tab w:val="left" w:pos="2430"/>
        </w:tabs>
        <w:rPr>
          <w:rFonts w:ascii="Arial" w:hAnsi="Arial" w:cs="Arial"/>
          <w:sz w:val="16"/>
          <w:szCs w:val="16"/>
        </w:rPr>
      </w:pPr>
    </w:p>
    <w:p w14:paraId="0CFA0C1F" w14:textId="77777777" w:rsidR="00C40E98" w:rsidRDefault="00C40E98" w:rsidP="00C40E98">
      <w:pPr>
        <w:tabs>
          <w:tab w:val="left" w:pos="2430"/>
        </w:tabs>
        <w:rPr>
          <w:rFonts w:ascii="Arial" w:hAnsi="Arial" w:cs="Arial"/>
          <w:sz w:val="16"/>
          <w:szCs w:val="16"/>
        </w:rPr>
      </w:pPr>
    </w:p>
    <w:p w14:paraId="431A23CE" w14:textId="77777777" w:rsidR="00C40E98" w:rsidRDefault="00C40E98" w:rsidP="00C40E98">
      <w:pPr>
        <w:tabs>
          <w:tab w:val="left" w:pos="2430"/>
        </w:tabs>
        <w:rPr>
          <w:rFonts w:ascii="Arial" w:hAnsi="Arial" w:cs="Arial"/>
          <w:sz w:val="16"/>
          <w:szCs w:val="16"/>
        </w:rPr>
      </w:pPr>
    </w:p>
    <w:p w14:paraId="11084243" w14:textId="77777777" w:rsidR="00C40E98" w:rsidRDefault="00C40E98" w:rsidP="00C40E98">
      <w:pPr>
        <w:tabs>
          <w:tab w:val="left" w:pos="2430"/>
        </w:tabs>
        <w:rPr>
          <w:rFonts w:ascii="Arial" w:hAnsi="Arial" w:cs="Arial"/>
          <w:sz w:val="16"/>
          <w:szCs w:val="16"/>
        </w:rPr>
      </w:pPr>
    </w:p>
    <w:p w14:paraId="0A7E89E9" w14:textId="77777777" w:rsidR="00C40E98" w:rsidRDefault="00C40E98" w:rsidP="00C40E98">
      <w:pPr>
        <w:tabs>
          <w:tab w:val="left" w:pos="2430"/>
        </w:tabs>
        <w:rPr>
          <w:rFonts w:ascii="Arial" w:hAnsi="Arial" w:cs="Arial"/>
          <w:sz w:val="16"/>
          <w:szCs w:val="16"/>
        </w:rPr>
      </w:pPr>
    </w:p>
    <w:p w14:paraId="6B2B3B1F" w14:textId="77777777" w:rsidR="00C40E98" w:rsidRDefault="00C40E98" w:rsidP="00C40E98">
      <w:pPr>
        <w:tabs>
          <w:tab w:val="left" w:pos="2430"/>
        </w:tabs>
        <w:rPr>
          <w:rFonts w:ascii="Arial" w:hAnsi="Arial" w:cs="Arial"/>
          <w:sz w:val="16"/>
          <w:szCs w:val="16"/>
        </w:rPr>
      </w:pPr>
    </w:p>
    <w:p w14:paraId="23356E9A" w14:textId="77777777" w:rsidR="00C40E98" w:rsidRDefault="00C40E98" w:rsidP="00C40E98">
      <w:pPr>
        <w:tabs>
          <w:tab w:val="left" w:pos="2430"/>
        </w:tabs>
        <w:rPr>
          <w:rFonts w:ascii="Arial" w:hAnsi="Arial" w:cs="Arial"/>
          <w:sz w:val="16"/>
          <w:szCs w:val="16"/>
        </w:rPr>
      </w:pPr>
    </w:p>
    <w:p w14:paraId="70D81E01" w14:textId="77777777" w:rsidR="00C40E98" w:rsidRDefault="00C40E98" w:rsidP="00C40E98">
      <w:pPr>
        <w:tabs>
          <w:tab w:val="left" w:pos="2430"/>
        </w:tabs>
        <w:rPr>
          <w:rFonts w:ascii="Arial" w:hAnsi="Arial" w:cs="Arial"/>
          <w:sz w:val="16"/>
          <w:szCs w:val="16"/>
        </w:rPr>
      </w:pPr>
    </w:p>
    <w:p w14:paraId="6CFE2170" w14:textId="77777777" w:rsidR="00C40E98" w:rsidRDefault="00C40E98" w:rsidP="00C40E98">
      <w:pPr>
        <w:tabs>
          <w:tab w:val="left" w:pos="2430"/>
        </w:tabs>
        <w:rPr>
          <w:rFonts w:ascii="Arial" w:hAnsi="Arial" w:cs="Arial"/>
          <w:sz w:val="16"/>
          <w:szCs w:val="16"/>
        </w:rPr>
      </w:pPr>
    </w:p>
    <w:p w14:paraId="2DF51746" w14:textId="77777777" w:rsidR="00C40E98" w:rsidRDefault="00C40E98" w:rsidP="00C40E98">
      <w:pPr>
        <w:tabs>
          <w:tab w:val="left" w:pos="2430"/>
        </w:tabs>
        <w:rPr>
          <w:rFonts w:ascii="Arial" w:hAnsi="Arial" w:cs="Arial"/>
          <w:sz w:val="16"/>
          <w:szCs w:val="16"/>
        </w:rPr>
      </w:pPr>
    </w:p>
    <w:p w14:paraId="1819E76F" w14:textId="77777777" w:rsidR="00C40E98" w:rsidRDefault="00C40E98" w:rsidP="00C40E98">
      <w:pPr>
        <w:tabs>
          <w:tab w:val="left" w:pos="2430"/>
        </w:tabs>
        <w:rPr>
          <w:rFonts w:ascii="Arial" w:hAnsi="Arial" w:cs="Arial"/>
          <w:sz w:val="16"/>
          <w:szCs w:val="16"/>
        </w:rPr>
      </w:pPr>
    </w:p>
    <w:p w14:paraId="35557E82" w14:textId="77777777" w:rsidR="00C40E98" w:rsidRDefault="00C40E98" w:rsidP="00C40E98">
      <w:pPr>
        <w:tabs>
          <w:tab w:val="left" w:pos="2430"/>
        </w:tabs>
        <w:rPr>
          <w:rFonts w:ascii="Arial" w:hAnsi="Arial" w:cs="Arial"/>
          <w:sz w:val="16"/>
          <w:szCs w:val="16"/>
        </w:rPr>
      </w:pPr>
    </w:p>
    <w:p w14:paraId="3EA9D9DA" w14:textId="77777777" w:rsidR="00C40E98" w:rsidRDefault="00C40E98" w:rsidP="00C40E98">
      <w:pPr>
        <w:tabs>
          <w:tab w:val="left" w:pos="2430"/>
        </w:tabs>
        <w:rPr>
          <w:rFonts w:ascii="Arial" w:hAnsi="Arial" w:cs="Arial"/>
          <w:sz w:val="16"/>
          <w:szCs w:val="16"/>
        </w:rPr>
      </w:pPr>
    </w:p>
    <w:p w14:paraId="3E08045F" w14:textId="77777777" w:rsidR="00C40E98" w:rsidRDefault="00C40E98" w:rsidP="00C40E98">
      <w:pPr>
        <w:tabs>
          <w:tab w:val="left" w:pos="2430"/>
        </w:tabs>
        <w:rPr>
          <w:rFonts w:ascii="Arial" w:hAnsi="Arial" w:cs="Arial"/>
          <w:sz w:val="16"/>
          <w:szCs w:val="16"/>
        </w:rPr>
      </w:pPr>
    </w:p>
    <w:p w14:paraId="12078C4E" w14:textId="77777777" w:rsidR="00C40E98" w:rsidRDefault="00C40E98" w:rsidP="00C40E98">
      <w:pPr>
        <w:tabs>
          <w:tab w:val="left" w:pos="2430"/>
        </w:tabs>
        <w:rPr>
          <w:rFonts w:ascii="Arial" w:hAnsi="Arial" w:cs="Arial"/>
          <w:sz w:val="16"/>
          <w:szCs w:val="16"/>
        </w:rPr>
      </w:pPr>
    </w:p>
    <w:p w14:paraId="411C9390" w14:textId="77777777" w:rsidR="00C40E98" w:rsidRDefault="00C40E98" w:rsidP="00C40E98">
      <w:pPr>
        <w:tabs>
          <w:tab w:val="left" w:pos="2430"/>
        </w:tabs>
        <w:rPr>
          <w:rFonts w:ascii="Arial" w:hAnsi="Arial" w:cs="Arial"/>
          <w:sz w:val="16"/>
          <w:szCs w:val="16"/>
        </w:rPr>
      </w:pPr>
    </w:p>
    <w:p w14:paraId="74C5AE88" w14:textId="77777777" w:rsidR="00C40E98" w:rsidRDefault="00C40E98" w:rsidP="00C40E98">
      <w:pPr>
        <w:tabs>
          <w:tab w:val="left" w:pos="2430"/>
        </w:tabs>
        <w:rPr>
          <w:rFonts w:ascii="Arial" w:hAnsi="Arial" w:cs="Arial"/>
          <w:sz w:val="16"/>
          <w:szCs w:val="16"/>
        </w:rPr>
      </w:pPr>
    </w:p>
    <w:p w14:paraId="5B3F73DC" w14:textId="77777777" w:rsidR="00C40E98" w:rsidRDefault="00C40E98" w:rsidP="00C40E98">
      <w:pPr>
        <w:tabs>
          <w:tab w:val="left" w:pos="2430"/>
        </w:tabs>
        <w:rPr>
          <w:rFonts w:ascii="Arial" w:hAnsi="Arial" w:cs="Arial"/>
          <w:sz w:val="16"/>
          <w:szCs w:val="16"/>
        </w:rPr>
      </w:pPr>
    </w:p>
    <w:p w14:paraId="11B2A0D5" w14:textId="77777777" w:rsidR="00C40E98" w:rsidRDefault="00C40E98" w:rsidP="00C40E98">
      <w:pPr>
        <w:tabs>
          <w:tab w:val="left" w:pos="2430"/>
        </w:tabs>
        <w:rPr>
          <w:rFonts w:ascii="Arial" w:hAnsi="Arial" w:cs="Arial"/>
          <w:sz w:val="16"/>
          <w:szCs w:val="16"/>
        </w:rPr>
      </w:pPr>
    </w:p>
    <w:p w14:paraId="429DA20B" w14:textId="77777777" w:rsidR="00C40E98" w:rsidRDefault="00C40E98" w:rsidP="00C40E98">
      <w:pPr>
        <w:tabs>
          <w:tab w:val="left" w:pos="2430"/>
        </w:tabs>
        <w:rPr>
          <w:rFonts w:ascii="Arial" w:hAnsi="Arial" w:cs="Arial"/>
          <w:sz w:val="16"/>
          <w:szCs w:val="16"/>
        </w:rPr>
      </w:pPr>
    </w:p>
    <w:p w14:paraId="252FFB51" w14:textId="77777777" w:rsidR="00C40E98" w:rsidRDefault="00C40E98" w:rsidP="00C40E98">
      <w:pPr>
        <w:tabs>
          <w:tab w:val="left" w:pos="2430"/>
        </w:tabs>
        <w:rPr>
          <w:rFonts w:ascii="Arial" w:hAnsi="Arial" w:cs="Arial"/>
          <w:sz w:val="16"/>
          <w:szCs w:val="16"/>
        </w:rPr>
      </w:pPr>
    </w:p>
    <w:p w14:paraId="0BA8AA68" w14:textId="77777777" w:rsidR="00C40E98" w:rsidRDefault="00C40E98" w:rsidP="00C40E98">
      <w:pPr>
        <w:tabs>
          <w:tab w:val="left" w:pos="2430"/>
        </w:tabs>
        <w:rPr>
          <w:rFonts w:ascii="Arial" w:hAnsi="Arial" w:cs="Arial"/>
          <w:sz w:val="16"/>
          <w:szCs w:val="16"/>
        </w:rPr>
      </w:pPr>
    </w:p>
    <w:p w14:paraId="2A031613" w14:textId="77777777" w:rsidR="00C40E98" w:rsidRDefault="00C40E98" w:rsidP="00C40E98">
      <w:pPr>
        <w:tabs>
          <w:tab w:val="left" w:pos="2430"/>
        </w:tabs>
        <w:rPr>
          <w:rFonts w:ascii="Arial" w:hAnsi="Arial" w:cs="Arial"/>
          <w:sz w:val="16"/>
          <w:szCs w:val="16"/>
        </w:rPr>
      </w:pPr>
    </w:p>
    <w:p w14:paraId="6D2D91A8" w14:textId="77777777" w:rsidR="00C40E98" w:rsidRDefault="00C40E98" w:rsidP="00C40E98">
      <w:pPr>
        <w:tabs>
          <w:tab w:val="left" w:pos="2430"/>
        </w:tabs>
        <w:rPr>
          <w:rFonts w:ascii="Arial" w:hAnsi="Arial" w:cs="Arial"/>
          <w:sz w:val="16"/>
          <w:szCs w:val="16"/>
        </w:rPr>
      </w:pPr>
    </w:p>
    <w:p w14:paraId="2C67F923" w14:textId="77777777" w:rsidR="00C40E98" w:rsidRDefault="00C40E98" w:rsidP="00C40E98">
      <w:pPr>
        <w:tabs>
          <w:tab w:val="left" w:pos="2430"/>
        </w:tabs>
        <w:rPr>
          <w:rFonts w:ascii="Arial" w:hAnsi="Arial" w:cs="Arial"/>
          <w:sz w:val="16"/>
          <w:szCs w:val="16"/>
        </w:rPr>
      </w:pPr>
    </w:p>
    <w:p w14:paraId="05B409AB" w14:textId="77777777" w:rsidR="00C40E98" w:rsidRDefault="00C40E98" w:rsidP="00C40E98">
      <w:pPr>
        <w:tabs>
          <w:tab w:val="left" w:pos="2430"/>
        </w:tabs>
        <w:rPr>
          <w:rFonts w:ascii="Arial" w:hAnsi="Arial" w:cs="Arial"/>
          <w:sz w:val="16"/>
          <w:szCs w:val="16"/>
        </w:rPr>
      </w:pPr>
    </w:p>
    <w:p w14:paraId="46DD3AAC" w14:textId="77777777" w:rsidR="00C40E98" w:rsidRDefault="00C40E98" w:rsidP="00C40E98">
      <w:pPr>
        <w:tabs>
          <w:tab w:val="left" w:pos="2430"/>
        </w:tabs>
        <w:rPr>
          <w:rFonts w:ascii="Arial" w:hAnsi="Arial" w:cs="Arial"/>
          <w:sz w:val="16"/>
          <w:szCs w:val="16"/>
        </w:rPr>
      </w:pPr>
    </w:p>
    <w:p w14:paraId="72D2FB66" w14:textId="77777777" w:rsidR="00C40E98" w:rsidRDefault="00C40E98" w:rsidP="00C40E98">
      <w:pPr>
        <w:tabs>
          <w:tab w:val="left" w:pos="2430"/>
        </w:tabs>
        <w:rPr>
          <w:rFonts w:ascii="Arial" w:hAnsi="Arial" w:cs="Arial"/>
          <w:sz w:val="16"/>
          <w:szCs w:val="16"/>
        </w:rPr>
      </w:pPr>
    </w:p>
    <w:p w14:paraId="536658F9" w14:textId="77777777" w:rsidR="00C40E98" w:rsidRDefault="00C40E98" w:rsidP="00C40E98">
      <w:pPr>
        <w:tabs>
          <w:tab w:val="left" w:pos="2430"/>
        </w:tabs>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76799C7C" w14:textId="77777777" w:rsidR="00C105A5" w:rsidRPr="00C105A5" w:rsidRDefault="00C105A5" w:rsidP="00C105A5">
      <w:pPr>
        <w:spacing w:line="360" w:lineRule="auto"/>
        <w:ind w:left="2160" w:hanging="2160"/>
        <w:jc w:val="both"/>
        <w:rPr>
          <w:rFonts w:ascii="Arial" w:hAnsi="Arial" w:cs="Arial"/>
          <w:b/>
          <w:bCs/>
          <w:u w:val="single"/>
        </w:rPr>
      </w:pPr>
      <w:proofErr w:type="spellStart"/>
      <w:r w:rsidRPr="00C105A5">
        <w:rPr>
          <w:rFonts w:ascii="Arial" w:hAnsi="Arial" w:cs="Arial"/>
          <w:b/>
          <w:bCs/>
          <w:u w:val="single"/>
        </w:rPr>
        <w:t>Cineál</w:t>
      </w:r>
      <w:proofErr w:type="spellEnd"/>
      <w:r w:rsidRPr="00C105A5">
        <w:rPr>
          <w:rFonts w:ascii="Arial" w:hAnsi="Arial" w:cs="Arial"/>
          <w:b/>
          <w:bCs/>
          <w:u w:val="single"/>
        </w:rPr>
        <w:t xml:space="preserve"> Poist </w:t>
      </w:r>
    </w:p>
    <w:p w14:paraId="32754872" w14:textId="77777777" w:rsidR="00C105A5" w:rsidRPr="00C105A5" w:rsidRDefault="00C105A5" w:rsidP="00C105A5">
      <w:pPr>
        <w:spacing w:line="360" w:lineRule="auto"/>
        <w:jc w:val="both"/>
        <w:rPr>
          <w:rFonts w:ascii="Arial" w:hAnsi="Arial" w:cs="Arial"/>
          <w:bCs/>
        </w:rPr>
      </w:pPr>
      <w:proofErr w:type="spellStart"/>
      <w:r w:rsidRPr="00C105A5">
        <w:rPr>
          <w:rFonts w:ascii="Arial" w:hAnsi="Arial" w:cs="Arial"/>
          <w:bCs/>
        </w:rPr>
        <w:t>Bunófar</w:t>
      </w:r>
      <w:proofErr w:type="spellEnd"/>
      <w:r w:rsidRPr="00C105A5">
        <w:rPr>
          <w:rFonts w:ascii="Arial" w:hAnsi="Arial" w:cs="Arial"/>
          <w:bCs/>
        </w:rPr>
        <w:t xml:space="preserve"> </w:t>
      </w:r>
      <w:proofErr w:type="spellStart"/>
      <w:r w:rsidRPr="00C105A5">
        <w:rPr>
          <w:rFonts w:ascii="Arial" w:hAnsi="Arial" w:cs="Arial"/>
          <w:bCs/>
        </w:rPr>
        <w:t>painéal</w:t>
      </w:r>
      <w:proofErr w:type="spellEnd"/>
      <w:r w:rsidRPr="00C105A5">
        <w:rPr>
          <w:rFonts w:ascii="Arial" w:hAnsi="Arial" w:cs="Arial"/>
          <w:bCs/>
        </w:rPr>
        <w:t xml:space="preserve"> as a </w:t>
      </w:r>
      <w:proofErr w:type="spellStart"/>
      <w:r w:rsidRPr="00C105A5">
        <w:rPr>
          <w:rFonts w:ascii="Arial" w:hAnsi="Arial" w:cs="Arial"/>
          <w:bCs/>
        </w:rPr>
        <w:t>líonfar</w:t>
      </w:r>
      <w:proofErr w:type="spellEnd"/>
      <w:r w:rsidRPr="00C105A5">
        <w:rPr>
          <w:rFonts w:ascii="Arial" w:hAnsi="Arial" w:cs="Arial"/>
          <w:bCs/>
        </w:rPr>
        <w:t xml:space="preserve"> </w:t>
      </w:r>
      <w:proofErr w:type="spellStart"/>
      <w:r w:rsidRPr="00C105A5">
        <w:rPr>
          <w:rFonts w:ascii="Arial" w:hAnsi="Arial" w:cs="Arial"/>
          <w:bCs/>
        </w:rPr>
        <w:t>poist</w:t>
      </w:r>
      <w:proofErr w:type="spellEnd"/>
      <w:r w:rsidRPr="00C105A5">
        <w:rPr>
          <w:rFonts w:ascii="Arial" w:hAnsi="Arial" w:cs="Arial"/>
          <w:bCs/>
        </w:rPr>
        <w:t xml:space="preserve"> </w:t>
      </w:r>
      <w:proofErr w:type="spellStart"/>
      <w:r w:rsidRPr="00C105A5">
        <w:rPr>
          <w:rFonts w:ascii="Arial" w:hAnsi="Arial" w:cs="Arial"/>
          <w:bCs/>
        </w:rPr>
        <w:t>shealadacha</w:t>
      </w:r>
      <w:proofErr w:type="spellEnd"/>
      <w:r w:rsidRPr="00C105A5">
        <w:rPr>
          <w:rFonts w:ascii="Arial" w:hAnsi="Arial" w:cs="Arial"/>
          <w:bCs/>
        </w:rPr>
        <w:t xml:space="preserve"> </w:t>
      </w:r>
      <w:proofErr w:type="spellStart"/>
      <w:r w:rsidRPr="00C105A5">
        <w:rPr>
          <w:rFonts w:ascii="Arial" w:hAnsi="Arial" w:cs="Arial"/>
          <w:bCs/>
        </w:rPr>
        <w:t>agus</w:t>
      </w:r>
      <w:proofErr w:type="spellEnd"/>
      <w:r w:rsidRPr="00C105A5">
        <w:rPr>
          <w:rFonts w:ascii="Arial" w:hAnsi="Arial" w:cs="Arial"/>
          <w:bCs/>
        </w:rPr>
        <w:t xml:space="preserve"> </w:t>
      </w:r>
      <w:proofErr w:type="spellStart"/>
      <w:r w:rsidRPr="00C105A5">
        <w:rPr>
          <w:rFonts w:ascii="Arial" w:hAnsi="Arial" w:cs="Arial"/>
          <w:bCs/>
        </w:rPr>
        <w:t>bhuana</w:t>
      </w:r>
      <w:proofErr w:type="spellEnd"/>
      <w:r w:rsidRPr="00C105A5">
        <w:rPr>
          <w:rFonts w:ascii="Arial" w:hAnsi="Arial" w:cs="Arial"/>
          <w:bCs/>
        </w:rPr>
        <w:t xml:space="preserve"> </w:t>
      </w:r>
      <w:proofErr w:type="spellStart"/>
      <w:r w:rsidRPr="00C105A5">
        <w:rPr>
          <w:rFonts w:ascii="Arial" w:hAnsi="Arial" w:cs="Arial"/>
          <w:bCs/>
        </w:rPr>
        <w:t>ábhartha</w:t>
      </w:r>
      <w:proofErr w:type="spellEnd"/>
      <w:r w:rsidRPr="00C105A5">
        <w:rPr>
          <w:rFonts w:ascii="Arial" w:hAnsi="Arial" w:cs="Arial"/>
          <w:bCs/>
        </w:rPr>
        <w:t xml:space="preserve"> </w:t>
      </w:r>
      <w:proofErr w:type="spellStart"/>
      <w:r w:rsidRPr="00C105A5">
        <w:rPr>
          <w:rFonts w:ascii="Arial" w:hAnsi="Arial" w:cs="Arial"/>
          <w:bCs/>
        </w:rPr>
        <w:t>amach</w:t>
      </w:r>
      <w:proofErr w:type="spellEnd"/>
      <w:r w:rsidRPr="00C105A5">
        <w:rPr>
          <w:rFonts w:ascii="Arial" w:hAnsi="Arial" w:cs="Arial"/>
          <w:bCs/>
        </w:rPr>
        <w:t xml:space="preserve"> </w:t>
      </w:r>
      <w:proofErr w:type="spellStart"/>
      <w:r w:rsidRPr="00C105A5">
        <w:rPr>
          <w:rFonts w:ascii="Arial" w:hAnsi="Arial" w:cs="Arial"/>
          <w:bCs/>
        </w:rPr>
        <w:t>anseo</w:t>
      </w:r>
      <w:proofErr w:type="spellEnd"/>
      <w:r w:rsidRPr="00C105A5">
        <w:rPr>
          <w:rFonts w:ascii="Arial" w:hAnsi="Arial" w:cs="Arial"/>
          <w:bCs/>
        </w:rPr>
        <w:t xml:space="preserve"> le linn </w:t>
      </w:r>
      <w:proofErr w:type="spellStart"/>
      <w:r w:rsidRPr="00C105A5">
        <w:rPr>
          <w:rFonts w:ascii="Arial" w:hAnsi="Arial" w:cs="Arial"/>
          <w:bCs/>
        </w:rPr>
        <w:t>shaolré</w:t>
      </w:r>
      <w:proofErr w:type="spellEnd"/>
      <w:r w:rsidRPr="00C105A5">
        <w:rPr>
          <w:rFonts w:ascii="Arial" w:hAnsi="Arial" w:cs="Arial"/>
          <w:bCs/>
        </w:rPr>
        <w:t xml:space="preserve"> an </w:t>
      </w:r>
      <w:proofErr w:type="spellStart"/>
      <w:r w:rsidRPr="00C105A5">
        <w:rPr>
          <w:rFonts w:ascii="Arial" w:hAnsi="Arial" w:cs="Arial"/>
          <w:bCs/>
        </w:rPr>
        <w:t>phainéil</w:t>
      </w:r>
      <w:proofErr w:type="spellEnd"/>
      <w:r w:rsidRPr="00C105A5">
        <w:rPr>
          <w:rFonts w:ascii="Arial" w:hAnsi="Arial" w:cs="Arial"/>
          <w:bCs/>
        </w:rPr>
        <w:t xml:space="preserve">.  </w:t>
      </w:r>
      <w:proofErr w:type="spellStart"/>
      <w:r w:rsidRPr="00C105A5">
        <w:rPr>
          <w:rFonts w:ascii="Arial" w:hAnsi="Arial" w:cs="Arial"/>
          <w:bCs/>
        </w:rPr>
        <w:t>Beidh</w:t>
      </w:r>
      <w:proofErr w:type="spellEnd"/>
      <w:r w:rsidRPr="00C105A5">
        <w:rPr>
          <w:rFonts w:ascii="Arial" w:hAnsi="Arial" w:cs="Arial"/>
          <w:bCs/>
        </w:rPr>
        <w:t xml:space="preserve"> </w:t>
      </w:r>
      <w:proofErr w:type="gramStart"/>
      <w:r w:rsidRPr="00C105A5">
        <w:rPr>
          <w:rFonts w:ascii="Arial" w:hAnsi="Arial" w:cs="Arial"/>
          <w:bCs/>
        </w:rPr>
        <w:t>an</w:t>
      </w:r>
      <w:proofErr w:type="gramEnd"/>
      <w:r w:rsidRPr="00C105A5">
        <w:rPr>
          <w:rFonts w:ascii="Arial" w:hAnsi="Arial" w:cs="Arial"/>
          <w:bCs/>
        </w:rPr>
        <w:t xml:space="preserve"> post/</w:t>
      </w:r>
      <w:proofErr w:type="spellStart"/>
      <w:r w:rsidRPr="00C105A5">
        <w:rPr>
          <w:rFonts w:ascii="Arial" w:hAnsi="Arial" w:cs="Arial"/>
          <w:bCs/>
        </w:rPr>
        <w:t>na</w:t>
      </w:r>
      <w:proofErr w:type="spellEnd"/>
      <w:r w:rsidRPr="00C105A5">
        <w:rPr>
          <w:rFonts w:ascii="Arial" w:hAnsi="Arial" w:cs="Arial"/>
          <w:bCs/>
        </w:rPr>
        <w:t xml:space="preserve"> </w:t>
      </w:r>
      <w:proofErr w:type="spellStart"/>
      <w:r w:rsidRPr="00C105A5">
        <w:rPr>
          <w:rFonts w:ascii="Arial" w:hAnsi="Arial" w:cs="Arial"/>
          <w:bCs/>
        </w:rPr>
        <w:t>poist</w:t>
      </w:r>
      <w:proofErr w:type="spellEnd"/>
      <w:r w:rsidRPr="00C105A5">
        <w:rPr>
          <w:rFonts w:ascii="Arial" w:hAnsi="Arial" w:cs="Arial"/>
          <w:bCs/>
        </w:rPr>
        <w:t xml:space="preserve"> </w:t>
      </w:r>
      <w:proofErr w:type="spellStart"/>
      <w:r w:rsidRPr="00C105A5">
        <w:rPr>
          <w:rFonts w:ascii="Arial" w:hAnsi="Arial" w:cs="Arial"/>
          <w:bCs/>
        </w:rPr>
        <w:t>buan</w:t>
      </w:r>
      <w:proofErr w:type="spellEnd"/>
      <w:r w:rsidRPr="00C105A5">
        <w:rPr>
          <w:rFonts w:ascii="Arial" w:hAnsi="Arial" w:cs="Arial"/>
          <w:bCs/>
        </w:rPr>
        <w:t>/</w:t>
      </w:r>
      <w:proofErr w:type="spellStart"/>
      <w:r w:rsidRPr="00C105A5">
        <w:rPr>
          <w:rFonts w:ascii="Arial" w:hAnsi="Arial" w:cs="Arial"/>
          <w:bCs/>
        </w:rPr>
        <w:t>sealadach</w:t>
      </w:r>
      <w:proofErr w:type="spellEnd"/>
      <w:r w:rsidRPr="00C105A5">
        <w:rPr>
          <w:rFonts w:ascii="Arial" w:hAnsi="Arial" w:cs="Arial"/>
          <w:bCs/>
        </w:rPr>
        <w:t xml:space="preserve">, </w:t>
      </w:r>
      <w:proofErr w:type="spellStart"/>
      <w:r w:rsidRPr="00C105A5">
        <w:rPr>
          <w:rFonts w:ascii="Arial" w:hAnsi="Arial" w:cs="Arial"/>
          <w:bCs/>
        </w:rPr>
        <w:t>lánaimseartha</w:t>
      </w:r>
      <w:proofErr w:type="spellEnd"/>
      <w:r w:rsidRPr="00C105A5">
        <w:rPr>
          <w:rFonts w:ascii="Arial" w:hAnsi="Arial" w:cs="Arial"/>
          <w:bCs/>
        </w:rPr>
        <w:t xml:space="preserve">, </w:t>
      </w:r>
      <w:proofErr w:type="spellStart"/>
      <w:r w:rsidRPr="00C105A5">
        <w:rPr>
          <w:rFonts w:ascii="Arial" w:hAnsi="Arial" w:cs="Arial"/>
          <w:bCs/>
        </w:rPr>
        <w:t>agus</w:t>
      </w:r>
      <w:proofErr w:type="spellEnd"/>
      <w:r w:rsidRPr="00C105A5">
        <w:rPr>
          <w:rFonts w:ascii="Arial" w:hAnsi="Arial" w:cs="Arial"/>
          <w:bCs/>
        </w:rPr>
        <w:t xml:space="preserve"> </w:t>
      </w:r>
      <w:proofErr w:type="spellStart"/>
      <w:r w:rsidRPr="00C105A5">
        <w:rPr>
          <w:rFonts w:ascii="Arial" w:hAnsi="Arial" w:cs="Arial"/>
          <w:bCs/>
        </w:rPr>
        <w:t>inphinsin</w:t>
      </w:r>
      <w:proofErr w:type="spellEnd"/>
      <w:r w:rsidRPr="00C105A5">
        <w:rPr>
          <w:rFonts w:ascii="Arial" w:hAnsi="Arial" w:cs="Arial"/>
          <w:bCs/>
        </w:rPr>
        <w:t xml:space="preserve">.  </w:t>
      </w:r>
      <w:proofErr w:type="spellStart"/>
      <w:r w:rsidRPr="00C105A5">
        <w:rPr>
          <w:rFonts w:ascii="Arial" w:hAnsi="Arial" w:cs="Arial"/>
          <w:bCs/>
        </w:rPr>
        <w:t>Bliain</w:t>
      </w:r>
      <w:proofErr w:type="spellEnd"/>
      <w:r w:rsidRPr="00C105A5">
        <w:rPr>
          <w:rFonts w:ascii="Arial" w:hAnsi="Arial" w:cs="Arial"/>
          <w:bCs/>
        </w:rPr>
        <w:t xml:space="preserve"> </w:t>
      </w:r>
      <w:proofErr w:type="spellStart"/>
      <w:r w:rsidRPr="00C105A5">
        <w:rPr>
          <w:rFonts w:ascii="Arial" w:hAnsi="Arial" w:cs="Arial"/>
          <w:bCs/>
        </w:rPr>
        <w:t>amháin</w:t>
      </w:r>
      <w:proofErr w:type="spellEnd"/>
      <w:r w:rsidRPr="00C105A5">
        <w:rPr>
          <w:rFonts w:ascii="Arial" w:hAnsi="Arial" w:cs="Arial"/>
          <w:bCs/>
        </w:rPr>
        <w:t xml:space="preserve"> a </w:t>
      </w:r>
      <w:proofErr w:type="spellStart"/>
      <w:r w:rsidRPr="00C105A5">
        <w:rPr>
          <w:rFonts w:ascii="Arial" w:hAnsi="Arial" w:cs="Arial"/>
          <w:bCs/>
        </w:rPr>
        <w:t>mhairfidh</w:t>
      </w:r>
      <w:proofErr w:type="spellEnd"/>
      <w:r w:rsidRPr="00C105A5">
        <w:rPr>
          <w:rFonts w:ascii="Arial" w:hAnsi="Arial" w:cs="Arial"/>
          <w:bCs/>
        </w:rPr>
        <w:t xml:space="preserve"> </w:t>
      </w:r>
      <w:proofErr w:type="spellStart"/>
      <w:r w:rsidRPr="00C105A5">
        <w:rPr>
          <w:rFonts w:ascii="Arial" w:hAnsi="Arial" w:cs="Arial"/>
          <w:bCs/>
        </w:rPr>
        <w:t>aon</w:t>
      </w:r>
      <w:proofErr w:type="spellEnd"/>
      <w:r w:rsidRPr="00C105A5">
        <w:rPr>
          <w:rFonts w:ascii="Arial" w:hAnsi="Arial" w:cs="Arial"/>
          <w:bCs/>
        </w:rPr>
        <w:t xml:space="preserve"> </w:t>
      </w:r>
      <w:proofErr w:type="spellStart"/>
      <w:r w:rsidRPr="00C105A5">
        <w:rPr>
          <w:rFonts w:ascii="Arial" w:hAnsi="Arial" w:cs="Arial"/>
          <w:bCs/>
        </w:rPr>
        <w:t>phainéal</w:t>
      </w:r>
      <w:proofErr w:type="spellEnd"/>
      <w:r w:rsidRPr="00C105A5">
        <w:rPr>
          <w:rFonts w:ascii="Arial" w:hAnsi="Arial" w:cs="Arial"/>
          <w:bCs/>
        </w:rPr>
        <w:t xml:space="preserve"> den </w:t>
      </w:r>
      <w:proofErr w:type="spellStart"/>
      <w:r w:rsidRPr="00C105A5">
        <w:rPr>
          <w:rFonts w:ascii="Arial" w:hAnsi="Arial" w:cs="Arial"/>
          <w:bCs/>
        </w:rPr>
        <w:t>sórt</w:t>
      </w:r>
      <w:proofErr w:type="spellEnd"/>
      <w:r w:rsidRPr="00C105A5">
        <w:rPr>
          <w:rFonts w:ascii="Arial" w:hAnsi="Arial" w:cs="Arial"/>
          <w:bCs/>
        </w:rPr>
        <w:t xml:space="preserve"> sin.</w:t>
      </w:r>
    </w:p>
    <w:p w14:paraId="5868F995" w14:textId="77777777" w:rsidR="00C105A5" w:rsidRPr="00C105A5" w:rsidRDefault="00C105A5" w:rsidP="00C105A5">
      <w:pPr>
        <w:spacing w:line="360" w:lineRule="auto"/>
        <w:jc w:val="both"/>
        <w:rPr>
          <w:rFonts w:ascii="Arial" w:hAnsi="Arial" w:cs="Arial"/>
          <w:bCs/>
        </w:rPr>
      </w:pPr>
    </w:p>
    <w:p w14:paraId="4E3B9D7F" w14:textId="77777777" w:rsidR="00C105A5" w:rsidRPr="00C105A5" w:rsidRDefault="00C105A5" w:rsidP="00C105A5">
      <w:pPr>
        <w:pStyle w:val="NormalWeb"/>
        <w:spacing w:after="240" w:afterAutospacing="0" w:line="360" w:lineRule="auto"/>
        <w:rPr>
          <w:rFonts w:ascii="Arial" w:hAnsi="Arial" w:cs="Arial"/>
          <w:u w:val="single"/>
        </w:rPr>
      </w:pPr>
      <w:proofErr w:type="spellStart"/>
      <w:r w:rsidRPr="00C105A5">
        <w:rPr>
          <w:rStyle w:val="Strong"/>
          <w:rFonts w:ascii="Arial" w:hAnsi="Arial" w:cs="Arial"/>
          <w:u w:val="single"/>
        </w:rPr>
        <w:t>Foirmiú</w:t>
      </w:r>
      <w:proofErr w:type="spellEnd"/>
      <w:r w:rsidRPr="00C105A5">
        <w:rPr>
          <w:rStyle w:val="Strong"/>
          <w:rFonts w:ascii="Arial" w:hAnsi="Arial" w:cs="Arial"/>
          <w:u w:val="single"/>
        </w:rPr>
        <w:t xml:space="preserve"> an </w:t>
      </w:r>
      <w:proofErr w:type="spellStart"/>
      <w:r w:rsidRPr="00C105A5">
        <w:rPr>
          <w:rStyle w:val="Strong"/>
          <w:rFonts w:ascii="Arial" w:hAnsi="Arial" w:cs="Arial"/>
          <w:u w:val="single"/>
        </w:rPr>
        <w:t>Phainéil</w:t>
      </w:r>
      <w:proofErr w:type="spellEnd"/>
    </w:p>
    <w:p w14:paraId="6015FF34" w14:textId="77AB8688" w:rsidR="00C105A5" w:rsidRPr="00C105A5" w:rsidRDefault="00C105A5" w:rsidP="00C105A5">
      <w:pPr>
        <w:spacing w:line="360" w:lineRule="auto"/>
        <w:jc w:val="both"/>
        <w:rPr>
          <w:rFonts w:ascii="Arial" w:hAnsi="Arial" w:cs="Arial"/>
          <w:bCs/>
        </w:rPr>
      </w:pPr>
      <w:proofErr w:type="spellStart"/>
      <w:r w:rsidRPr="00C105A5">
        <w:rPr>
          <w:rFonts w:ascii="Arial" w:hAnsi="Arial" w:cs="Arial"/>
          <w:bCs/>
        </w:rPr>
        <w:t>Déanfar</w:t>
      </w:r>
      <w:proofErr w:type="spellEnd"/>
      <w:r w:rsidRPr="00C105A5">
        <w:rPr>
          <w:rFonts w:ascii="Arial" w:hAnsi="Arial" w:cs="Arial"/>
          <w:bCs/>
        </w:rPr>
        <w:t xml:space="preserve"> </w:t>
      </w:r>
      <w:proofErr w:type="spellStart"/>
      <w:r w:rsidRPr="00C105A5">
        <w:rPr>
          <w:rFonts w:ascii="Arial" w:hAnsi="Arial" w:cs="Arial"/>
          <w:bCs/>
        </w:rPr>
        <w:t>Gráid</w:t>
      </w:r>
      <w:proofErr w:type="spellEnd"/>
      <w:r w:rsidRPr="00C105A5">
        <w:rPr>
          <w:rFonts w:ascii="Arial" w:hAnsi="Arial" w:cs="Arial"/>
          <w:bCs/>
        </w:rPr>
        <w:t xml:space="preserve"> </w:t>
      </w:r>
      <w:proofErr w:type="spellStart"/>
      <w:r w:rsidRPr="00C105A5">
        <w:rPr>
          <w:rFonts w:ascii="Arial" w:hAnsi="Arial" w:cs="Arial"/>
          <w:bCs/>
        </w:rPr>
        <w:t>Riaracháin</w:t>
      </w:r>
      <w:proofErr w:type="spellEnd"/>
      <w:r w:rsidRPr="00C105A5">
        <w:rPr>
          <w:rFonts w:ascii="Arial" w:hAnsi="Arial" w:cs="Arial"/>
          <w:bCs/>
        </w:rPr>
        <w:t xml:space="preserve"> </w:t>
      </w:r>
      <w:proofErr w:type="spellStart"/>
      <w:r w:rsidRPr="00C105A5">
        <w:rPr>
          <w:rFonts w:ascii="Arial" w:hAnsi="Arial" w:cs="Arial"/>
          <w:bCs/>
        </w:rPr>
        <w:t>Chléireachais</w:t>
      </w:r>
      <w:proofErr w:type="spellEnd"/>
      <w:r w:rsidRPr="00C105A5">
        <w:rPr>
          <w:rFonts w:ascii="Arial" w:hAnsi="Arial" w:cs="Arial"/>
          <w:bCs/>
        </w:rPr>
        <w:t xml:space="preserve"> IV </w:t>
      </w:r>
      <w:proofErr w:type="gramStart"/>
      <w:r w:rsidRPr="00C105A5">
        <w:rPr>
          <w:rFonts w:ascii="Arial" w:hAnsi="Arial" w:cs="Arial"/>
          <w:bCs/>
        </w:rPr>
        <w:t>a</w:t>
      </w:r>
      <w:proofErr w:type="gramEnd"/>
      <w:r w:rsidRPr="00C105A5">
        <w:rPr>
          <w:rFonts w:ascii="Arial" w:hAnsi="Arial" w:cs="Arial"/>
          <w:bCs/>
        </w:rPr>
        <w:t xml:space="preserve"> </w:t>
      </w:r>
      <w:proofErr w:type="spellStart"/>
      <w:r w:rsidRPr="00C105A5">
        <w:rPr>
          <w:rFonts w:ascii="Arial" w:hAnsi="Arial" w:cs="Arial"/>
          <w:bCs/>
        </w:rPr>
        <w:t>earcú</w:t>
      </w:r>
      <w:proofErr w:type="spellEnd"/>
      <w:r w:rsidRPr="00C105A5">
        <w:rPr>
          <w:rFonts w:ascii="Arial" w:hAnsi="Arial" w:cs="Arial"/>
          <w:bCs/>
        </w:rPr>
        <w:t xml:space="preserve"> </w:t>
      </w:r>
      <w:proofErr w:type="spellStart"/>
      <w:r w:rsidRPr="00C105A5">
        <w:rPr>
          <w:rFonts w:ascii="Arial" w:hAnsi="Arial" w:cs="Arial"/>
          <w:bCs/>
        </w:rPr>
        <w:t>chuig</w:t>
      </w:r>
      <w:proofErr w:type="spellEnd"/>
      <w:r w:rsidRPr="00C105A5">
        <w:rPr>
          <w:rFonts w:ascii="Arial" w:hAnsi="Arial" w:cs="Arial"/>
          <w:bCs/>
        </w:rPr>
        <w:t xml:space="preserve"> </w:t>
      </w:r>
      <w:proofErr w:type="spellStart"/>
      <w:r w:rsidRPr="00C105A5">
        <w:rPr>
          <w:rFonts w:ascii="Arial" w:hAnsi="Arial" w:cs="Arial"/>
          <w:bCs/>
        </w:rPr>
        <w:t>Grád</w:t>
      </w:r>
      <w:proofErr w:type="spellEnd"/>
      <w:r w:rsidRPr="00C105A5">
        <w:rPr>
          <w:rFonts w:ascii="Arial" w:hAnsi="Arial" w:cs="Arial"/>
          <w:bCs/>
        </w:rPr>
        <w:t xml:space="preserve"> VII </w:t>
      </w:r>
      <w:proofErr w:type="spellStart"/>
      <w:r w:rsidRPr="00C105A5">
        <w:rPr>
          <w:rFonts w:ascii="Arial" w:hAnsi="Arial" w:cs="Arial"/>
          <w:bCs/>
        </w:rPr>
        <w:t>anois</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an </w:t>
      </w:r>
      <w:proofErr w:type="spellStart"/>
      <w:r w:rsidRPr="00C105A5">
        <w:rPr>
          <w:rFonts w:ascii="Arial" w:hAnsi="Arial" w:cs="Arial"/>
          <w:bCs/>
        </w:rPr>
        <w:t>mbonn</w:t>
      </w:r>
      <w:proofErr w:type="spellEnd"/>
      <w:r w:rsidRPr="00C105A5">
        <w:rPr>
          <w:rFonts w:ascii="Arial" w:hAnsi="Arial" w:cs="Arial"/>
          <w:bCs/>
        </w:rPr>
        <w:t xml:space="preserve"> </w:t>
      </w:r>
      <w:proofErr w:type="spellStart"/>
      <w:r w:rsidRPr="00C105A5">
        <w:rPr>
          <w:rFonts w:ascii="Arial" w:hAnsi="Arial" w:cs="Arial"/>
          <w:bCs/>
        </w:rPr>
        <w:t>seo</w:t>
      </w:r>
      <w:proofErr w:type="spellEnd"/>
      <w:r w:rsidRPr="00C105A5">
        <w:rPr>
          <w:rFonts w:ascii="Arial" w:hAnsi="Arial" w:cs="Arial"/>
          <w:bCs/>
        </w:rPr>
        <w:t xml:space="preserve"> </w:t>
      </w:r>
      <w:r w:rsidR="00531F48">
        <w:rPr>
          <w:rFonts w:ascii="Arial" w:hAnsi="Arial" w:cs="Arial"/>
          <w:bCs/>
        </w:rPr>
        <w:t xml:space="preserve">a </w:t>
      </w:r>
      <w:proofErr w:type="spellStart"/>
      <w:r w:rsidRPr="00C105A5">
        <w:rPr>
          <w:rFonts w:ascii="Arial" w:hAnsi="Arial" w:cs="Arial"/>
          <w:bCs/>
        </w:rPr>
        <w:t>leanas</w:t>
      </w:r>
      <w:proofErr w:type="spellEnd"/>
      <w:r w:rsidRPr="00C105A5">
        <w:rPr>
          <w:rFonts w:ascii="Arial" w:hAnsi="Arial" w:cs="Arial"/>
          <w:bCs/>
        </w:rPr>
        <w:t>:</w:t>
      </w:r>
      <w:r w:rsidRPr="00C105A5">
        <w:rPr>
          <w:rFonts w:ascii="Arial" w:hAnsi="Arial" w:cs="Arial"/>
          <w:bCs/>
        </w:rPr>
        <w:br/>
      </w:r>
      <w:r w:rsidRPr="00C105A5">
        <w:rPr>
          <w:rFonts w:ascii="Arial" w:hAnsi="Arial" w:cs="Arial"/>
          <w:b/>
          <w:bCs/>
        </w:rPr>
        <w:t>A.</w:t>
      </w:r>
      <w:r w:rsidRPr="00C105A5">
        <w:rPr>
          <w:rFonts w:ascii="Arial" w:hAnsi="Arial" w:cs="Arial"/>
          <w:bCs/>
        </w:rPr>
        <w:tab/>
        <w:t xml:space="preserve">50% </w:t>
      </w:r>
      <w:proofErr w:type="spellStart"/>
      <w:r w:rsidRPr="00C105A5">
        <w:rPr>
          <w:rFonts w:ascii="Arial" w:hAnsi="Arial" w:cs="Arial"/>
          <w:bCs/>
        </w:rPr>
        <w:t>teoranta</w:t>
      </w:r>
      <w:proofErr w:type="spellEnd"/>
      <w:r w:rsidRPr="00C105A5">
        <w:rPr>
          <w:rFonts w:ascii="Arial" w:hAnsi="Arial" w:cs="Arial"/>
          <w:bCs/>
        </w:rPr>
        <w:t xml:space="preserve"> </w:t>
      </w:r>
      <w:proofErr w:type="spellStart"/>
      <w:r w:rsidRPr="00C105A5">
        <w:rPr>
          <w:rFonts w:ascii="Arial" w:hAnsi="Arial" w:cs="Arial"/>
          <w:bCs/>
        </w:rPr>
        <w:t>d’fhostaithe</w:t>
      </w:r>
      <w:proofErr w:type="spellEnd"/>
      <w:r w:rsidRPr="00C105A5">
        <w:rPr>
          <w:rFonts w:ascii="Arial" w:hAnsi="Arial" w:cs="Arial"/>
          <w:bCs/>
        </w:rPr>
        <w:t xml:space="preserve"> </w:t>
      </w:r>
      <w:proofErr w:type="spellStart"/>
      <w:r w:rsidRPr="00C105A5">
        <w:rPr>
          <w:rFonts w:ascii="Arial" w:hAnsi="Arial" w:cs="Arial"/>
          <w:bCs/>
        </w:rPr>
        <w:t>na</w:t>
      </w:r>
      <w:proofErr w:type="spellEnd"/>
      <w:r w:rsidRPr="00C105A5">
        <w:rPr>
          <w:rFonts w:ascii="Arial" w:hAnsi="Arial" w:cs="Arial"/>
          <w:bCs/>
        </w:rPr>
        <w:t xml:space="preserve"> </w:t>
      </w:r>
      <w:proofErr w:type="spellStart"/>
      <w:r w:rsidRPr="00C105A5">
        <w:rPr>
          <w:rFonts w:ascii="Arial" w:hAnsi="Arial" w:cs="Arial"/>
          <w:bCs/>
        </w:rPr>
        <w:t>hearnála</w:t>
      </w:r>
      <w:proofErr w:type="spellEnd"/>
    </w:p>
    <w:p w14:paraId="46EC6793" w14:textId="77777777" w:rsidR="00C105A5" w:rsidRPr="00C105A5" w:rsidRDefault="00C105A5" w:rsidP="00C105A5">
      <w:pPr>
        <w:spacing w:line="360" w:lineRule="auto"/>
        <w:jc w:val="both"/>
        <w:rPr>
          <w:rFonts w:ascii="Arial" w:hAnsi="Arial" w:cs="Arial"/>
          <w:bCs/>
        </w:rPr>
      </w:pPr>
      <w:r w:rsidRPr="00C105A5">
        <w:rPr>
          <w:rFonts w:ascii="Arial" w:hAnsi="Arial" w:cs="Arial"/>
          <w:b/>
          <w:bCs/>
        </w:rPr>
        <w:t>B.</w:t>
      </w:r>
      <w:r w:rsidRPr="00C105A5">
        <w:rPr>
          <w:rFonts w:ascii="Arial" w:hAnsi="Arial" w:cs="Arial"/>
          <w:bCs/>
        </w:rPr>
        <w:tab/>
        <w:t xml:space="preserve">30% </w:t>
      </w:r>
      <w:proofErr w:type="spellStart"/>
      <w:r w:rsidRPr="00C105A5">
        <w:rPr>
          <w:rFonts w:ascii="Arial" w:hAnsi="Arial" w:cs="Arial"/>
          <w:bCs/>
        </w:rPr>
        <w:t>oscailte</w:t>
      </w:r>
      <w:proofErr w:type="spellEnd"/>
    </w:p>
    <w:p w14:paraId="764E4BA4" w14:textId="77777777" w:rsidR="00C105A5" w:rsidRPr="00C105A5" w:rsidRDefault="00C105A5" w:rsidP="00C105A5">
      <w:pPr>
        <w:spacing w:line="360" w:lineRule="auto"/>
        <w:jc w:val="both"/>
        <w:rPr>
          <w:rFonts w:ascii="Arial" w:hAnsi="Arial" w:cs="Arial"/>
          <w:bCs/>
        </w:rPr>
      </w:pPr>
      <w:r w:rsidRPr="00C105A5">
        <w:rPr>
          <w:rFonts w:ascii="Arial" w:hAnsi="Arial" w:cs="Arial"/>
          <w:b/>
          <w:bCs/>
        </w:rPr>
        <w:t>C</w:t>
      </w:r>
      <w:r w:rsidRPr="00C105A5">
        <w:rPr>
          <w:rFonts w:ascii="Arial" w:hAnsi="Arial" w:cs="Arial"/>
          <w:bCs/>
        </w:rPr>
        <w:t>.</w:t>
      </w:r>
      <w:r w:rsidRPr="00C105A5">
        <w:rPr>
          <w:rFonts w:ascii="Arial" w:hAnsi="Arial" w:cs="Arial"/>
          <w:bCs/>
        </w:rPr>
        <w:tab/>
        <w:t xml:space="preserve">20% </w:t>
      </w:r>
      <w:proofErr w:type="spellStart"/>
      <w:r w:rsidRPr="00C105A5">
        <w:rPr>
          <w:rFonts w:ascii="Arial" w:hAnsi="Arial" w:cs="Arial"/>
          <w:bCs/>
        </w:rPr>
        <w:t>teoranta</w:t>
      </w:r>
      <w:proofErr w:type="spellEnd"/>
      <w:r w:rsidRPr="00C105A5">
        <w:rPr>
          <w:rFonts w:ascii="Arial" w:hAnsi="Arial" w:cs="Arial"/>
          <w:bCs/>
        </w:rPr>
        <w:t xml:space="preserve"> </w:t>
      </w:r>
      <w:proofErr w:type="spellStart"/>
      <w:r w:rsidRPr="00C105A5">
        <w:rPr>
          <w:rFonts w:ascii="Arial" w:hAnsi="Arial" w:cs="Arial"/>
          <w:bCs/>
        </w:rPr>
        <w:t>d’fhostaithe</w:t>
      </w:r>
      <w:proofErr w:type="spellEnd"/>
      <w:r w:rsidRPr="00C105A5">
        <w:rPr>
          <w:rFonts w:ascii="Arial" w:hAnsi="Arial" w:cs="Arial"/>
          <w:bCs/>
        </w:rPr>
        <w:t xml:space="preserve"> </w:t>
      </w:r>
      <w:proofErr w:type="spellStart"/>
      <w:r w:rsidRPr="00C105A5">
        <w:rPr>
          <w:rFonts w:ascii="Arial" w:hAnsi="Arial" w:cs="Arial"/>
          <w:bCs/>
        </w:rPr>
        <w:t>Chomhairle</w:t>
      </w:r>
      <w:proofErr w:type="spellEnd"/>
      <w:r w:rsidRPr="00C105A5">
        <w:rPr>
          <w:rFonts w:ascii="Arial" w:hAnsi="Arial" w:cs="Arial"/>
          <w:bCs/>
        </w:rPr>
        <w:t xml:space="preserve"> </w:t>
      </w:r>
      <w:proofErr w:type="spellStart"/>
      <w:r w:rsidRPr="00C105A5">
        <w:rPr>
          <w:rFonts w:ascii="Arial" w:hAnsi="Arial" w:cs="Arial"/>
          <w:bCs/>
        </w:rPr>
        <w:t>Cathrach</w:t>
      </w:r>
      <w:proofErr w:type="spellEnd"/>
      <w:r w:rsidRPr="00C105A5">
        <w:rPr>
          <w:rFonts w:ascii="Arial" w:hAnsi="Arial" w:cs="Arial"/>
          <w:bCs/>
        </w:rPr>
        <w:t xml:space="preserve"> </w:t>
      </w:r>
      <w:proofErr w:type="spellStart"/>
      <w:r w:rsidRPr="00C105A5">
        <w:rPr>
          <w:rFonts w:ascii="Arial" w:hAnsi="Arial" w:cs="Arial"/>
          <w:bCs/>
        </w:rPr>
        <w:t>na</w:t>
      </w:r>
      <w:proofErr w:type="spellEnd"/>
      <w:r w:rsidRPr="00C105A5">
        <w:rPr>
          <w:rFonts w:ascii="Arial" w:hAnsi="Arial" w:cs="Arial"/>
          <w:bCs/>
        </w:rPr>
        <w:t xml:space="preserve"> </w:t>
      </w:r>
      <w:proofErr w:type="spellStart"/>
      <w:r w:rsidRPr="00C105A5">
        <w:rPr>
          <w:rFonts w:ascii="Arial" w:hAnsi="Arial" w:cs="Arial"/>
          <w:bCs/>
        </w:rPr>
        <w:t>Gaillimhe</w:t>
      </w:r>
      <w:proofErr w:type="spellEnd"/>
      <w:r w:rsidRPr="00C105A5">
        <w:rPr>
          <w:rFonts w:ascii="Arial" w:hAnsi="Arial" w:cs="Arial"/>
          <w:bCs/>
        </w:rPr>
        <w:t xml:space="preserve"> </w:t>
      </w:r>
    </w:p>
    <w:p w14:paraId="34B8B93B" w14:textId="77777777" w:rsidR="00C105A5" w:rsidRPr="00C105A5" w:rsidRDefault="00C105A5" w:rsidP="00C105A5">
      <w:pPr>
        <w:spacing w:line="360" w:lineRule="auto"/>
        <w:jc w:val="both"/>
        <w:rPr>
          <w:rFonts w:ascii="Arial" w:hAnsi="Arial" w:cs="Arial"/>
          <w:bCs/>
        </w:rPr>
      </w:pPr>
    </w:p>
    <w:p w14:paraId="2DA6E094" w14:textId="1D3A5D21" w:rsidR="00C105A5" w:rsidRPr="00C105A5" w:rsidRDefault="00C105A5" w:rsidP="00C105A5">
      <w:pPr>
        <w:spacing w:line="360" w:lineRule="auto"/>
        <w:ind w:left="1440" w:hanging="1440"/>
        <w:jc w:val="both"/>
        <w:rPr>
          <w:rFonts w:ascii="Arial" w:hAnsi="Arial" w:cs="Arial"/>
        </w:rPr>
      </w:pPr>
      <w:bookmarkStart w:id="8" w:name="_Hlk145954582"/>
      <w:proofErr w:type="spellStart"/>
      <w:r w:rsidRPr="00C105A5">
        <w:rPr>
          <w:rFonts w:ascii="Arial" w:hAnsi="Arial" w:cs="Arial"/>
          <w:b/>
          <w:bCs/>
          <w:color w:val="C0504D"/>
        </w:rPr>
        <w:t>Painéal</w:t>
      </w:r>
      <w:proofErr w:type="spellEnd"/>
      <w:r>
        <w:rPr>
          <w:rFonts w:ascii="Arial" w:hAnsi="Arial" w:cs="Arial"/>
          <w:b/>
          <w:bCs/>
          <w:color w:val="C0504D"/>
        </w:rPr>
        <w:t xml:space="preserve"> A</w:t>
      </w:r>
      <w:r w:rsidRPr="00C105A5">
        <w:rPr>
          <w:rFonts w:ascii="Arial" w:hAnsi="Arial" w:cs="Arial"/>
          <w:color w:val="C0504D"/>
        </w:rPr>
        <w:t>:</w:t>
      </w:r>
      <w:r w:rsidRPr="00C105A5">
        <w:rPr>
          <w:rFonts w:ascii="Arial" w:hAnsi="Arial" w:cs="Arial"/>
        </w:rPr>
        <w:tab/>
        <w:t>(</w:t>
      </w:r>
      <w:proofErr w:type="spellStart"/>
      <w:r w:rsidRPr="00C105A5">
        <w:rPr>
          <w:rFonts w:ascii="Arial" w:hAnsi="Arial" w:cs="Arial"/>
          <w:b/>
          <w:bCs/>
        </w:rPr>
        <w:t>Faoi</w:t>
      </w:r>
      <w:proofErr w:type="spellEnd"/>
      <w:r w:rsidRPr="00C105A5">
        <w:rPr>
          <w:rFonts w:ascii="Arial" w:hAnsi="Arial" w:cs="Arial"/>
          <w:b/>
          <w:bCs/>
        </w:rPr>
        <w:t xml:space="preserve"> </w:t>
      </w:r>
      <w:proofErr w:type="spellStart"/>
      <w:r w:rsidRPr="00C105A5">
        <w:rPr>
          <w:rFonts w:ascii="Arial" w:hAnsi="Arial" w:cs="Arial"/>
          <w:b/>
          <w:bCs/>
        </w:rPr>
        <w:t>réir</w:t>
      </w:r>
      <w:proofErr w:type="spellEnd"/>
      <w:r w:rsidRPr="00C105A5">
        <w:rPr>
          <w:rFonts w:ascii="Arial" w:hAnsi="Arial" w:cs="Arial"/>
          <w:b/>
          <w:bCs/>
        </w:rPr>
        <w:t xml:space="preserve"> </w:t>
      </w:r>
      <w:proofErr w:type="spellStart"/>
      <w:r w:rsidRPr="00C105A5">
        <w:rPr>
          <w:rFonts w:ascii="Arial" w:hAnsi="Arial" w:cs="Arial"/>
          <w:b/>
          <w:bCs/>
        </w:rPr>
        <w:t>Earnáil</w:t>
      </w:r>
      <w:proofErr w:type="spellEnd"/>
      <w:r w:rsidRPr="00C105A5">
        <w:rPr>
          <w:rFonts w:ascii="Arial" w:hAnsi="Arial" w:cs="Arial"/>
          <w:b/>
          <w:bCs/>
        </w:rPr>
        <w:t xml:space="preserve"> </w:t>
      </w:r>
      <w:proofErr w:type="spellStart"/>
      <w:r w:rsidRPr="00C105A5">
        <w:rPr>
          <w:rFonts w:ascii="Arial" w:hAnsi="Arial" w:cs="Arial"/>
          <w:b/>
          <w:bCs/>
        </w:rPr>
        <w:t>na</w:t>
      </w:r>
      <w:proofErr w:type="spellEnd"/>
      <w:r w:rsidRPr="00C105A5">
        <w:rPr>
          <w:rFonts w:ascii="Arial" w:hAnsi="Arial" w:cs="Arial"/>
          <w:b/>
          <w:bCs/>
        </w:rPr>
        <w:t xml:space="preserve"> </w:t>
      </w:r>
      <w:proofErr w:type="spellStart"/>
      <w:r w:rsidRPr="00C105A5">
        <w:rPr>
          <w:rFonts w:ascii="Arial" w:hAnsi="Arial" w:cs="Arial"/>
          <w:b/>
          <w:bCs/>
        </w:rPr>
        <w:t>nÚdarás</w:t>
      </w:r>
      <w:proofErr w:type="spellEnd"/>
      <w:r w:rsidRPr="00C105A5">
        <w:rPr>
          <w:rFonts w:ascii="Arial" w:hAnsi="Arial" w:cs="Arial"/>
          <w:b/>
          <w:bCs/>
        </w:rPr>
        <w:t xml:space="preserve"> </w:t>
      </w:r>
      <w:proofErr w:type="spellStart"/>
      <w:r w:rsidRPr="00C105A5">
        <w:rPr>
          <w:rFonts w:ascii="Arial" w:hAnsi="Arial" w:cs="Arial"/>
          <w:b/>
          <w:bCs/>
        </w:rPr>
        <w:t>Áitiúil</w:t>
      </w:r>
      <w:proofErr w:type="spellEnd"/>
      <w:r w:rsidRPr="00C105A5">
        <w:rPr>
          <w:rFonts w:ascii="Arial" w:hAnsi="Arial" w:cs="Arial"/>
        </w:rPr>
        <w:t xml:space="preserve">) </w:t>
      </w:r>
      <w:proofErr w:type="spellStart"/>
      <w:r w:rsidRPr="00C105A5">
        <w:rPr>
          <w:rFonts w:ascii="Arial" w:hAnsi="Arial" w:cs="Arial"/>
        </w:rPr>
        <w:t>beidh</w:t>
      </w:r>
      <w:proofErr w:type="spellEnd"/>
      <w:r w:rsidRPr="00C105A5">
        <w:rPr>
          <w:rFonts w:ascii="Arial" w:hAnsi="Arial" w:cs="Arial"/>
        </w:rPr>
        <w:t xml:space="preserve"> </w:t>
      </w:r>
      <w:proofErr w:type="spellStart"/>
      <w:r w:rsidRPr="00C105A5">
        <w:rPr>
          <w:rFonts w:ascii="Arial" w:hAnsi="Arial" w:cs="Arial"/>
        </w:rPr>
        <w:t>iarratasóirí</w:t>
      </w:r>
      <w:proofErr w:type="spellEnd"/>
      <w:r w:rsidRPr="00C105A5">
        <w:rPr>
          <w:rFonts w:ascii="Arial" w:hAnsi="Arial" w:cs="Arial"/>
        </w:rPr>
        <w:t xml:space="preserve"> </w:t>
      </w:r>
      <w:proofErr w:type="spellStart"/>
      <w:r w:rsidRPr="00C105A5">
        <w:rPr>
          <w:rFonts w:ascii="Arial" w:hAnsi="Arial" w:cs="Arial"/>
        </w:rPr>
        <w:t>rathúla</w:t>
      </w:r>
      <w:proofErr w:type="spellEnd"/>
      <w:r w:rsidRPr="00C105A5">
        <w:rPr>
          <w:rFonts w:ascii="Arial" w:hAnsi="Arial" w:cs="Arial"/>
        </w:rPr>
        <w:t xml:space="preserve">, de </w:t>
      </w:r>
      <w:proofErr w:type="spellStart"/>
      <w:r w:rsidRPr="00C105A5">
        <w:rPr>
          <w:rFonts w:ascii="Arial" w:hAnsi="Arial" w:cs="Arial"/>
        </w:rPr>
        <w:t>réir</w:t>
      </w:r>
      <w:proofErr w:type="spellEnd"/>
      <w:r w:rsidRPr="00C105A5">
        <w:rPr>
          <w:rFonts w:ascii="Arial" w:hAnsi="Arial" w:cs="Arial"/>
        </w:rPr>
        <w:t xml:space="preserve"> </w:t>
      </w:r>
      <w:proofErr w:type="spellStart"/>
      <w:r w:rsidRPr="00C105A5">
        <w:rPr>
          <w:rFonts w:ascii="Arial" w:hAnsi="Arial" w:cs="Arial"/>
        </w:rPr>
        <w:t>ord</w:t>
      </w:r>
      <w:proofErr w:type="spellEnd"/>
      <w:r w:rsidRPr="00C105A5">
        <w:rPr>
          <w:rFonts w:ascii="Arial" w:hAnsi="Arial" w:cs="Arial"/>
        </w:rPr>
        <w:t xml:space="preserve"> </w:t>
      </w:r>
      <w:proofErr w:type="spellStart"/>
      <w:r w:rsidRPr="00C105A5">
        <w:rPr>
          <w:rFonts w:ascii="Arial" w:hAnsi="Arial" w:cs="Arial"/>
        </w:rPr>
        <w:t>fiúntais</w:t>
      </w:r>
      <w:proofErr w:type="spellEnd"/>
      <w:r w:rsidRPr="00C105A5">
        <w:rPr>
          <w:rFonts w:ascii="Arial" w:hAnsi="Arial" w:cs="Arial"/>
        </w:rPr>
        <w:t xml:space="preserve">, ó </w:t>
      </w:r>
      <w:proofErr w:type="spellStart"/>
      <w:r w:rsidRPr="00C105A5">
        <w:rPr>
          <w:rFonts w:ascii="Arial" w:hAnsi="Arial" w:cs="Arial"/>
        </w:rPr>
        <w:t>laistigh</w:t>
      </w:r>
      <w:proofErr w:type="spellEnd"/>
      <w:r w:rsidRPr="00C105A5">
        <w:rPr>
          <w:rFonts w:ascii="Arial" w:hAnsi="Arial" w:cs="Arial"/>
        </w:rPr>
        <w:t xml:space="preserve"> </w:t>
      </w:r>
      <w:proofErr w:type="spellStart"/>
      <w:r w:rsidRPr="00C105A5">
        <w:rPr>
          <w:rFonts w:ascii="Arial" w:hAnsi="Arial" w:cs="Arial"/>
        </w:rPr>
        <w:t>d’Earnáil</w:t>
      </w:r>
      <w:proofErr w:type="spellEnd"/>
      <w:r w:rsidRPr="00C105A5">
        <w:rPr>
          <w:rFonts w:ascii="Arial" w:hAnsi="Arial" w:cs="Arial"/>
        </w:rPr>
        <w:t xml:space="preserve"> </w:t>
      </w:r>
      <w:proofErr w:type="spellStart"/>
      <w:r w:rsidRPr="00C105A5">
        <w:rPr>
          <w:rFonts w:ascii="Arial" w:hAnsi="Arial" w:cs="Arial"/>
        </w:rPr>
        <w:t>na</w:t>
      </w:r>
      <w:proofErr w:type="spellEnd"/>
      <w:r w:rsidRPr="00C105A5">
        <w:rPr>
          <w:rFonts w:ascii="Arial" w:hAnsi="Arial" w:cs="Arial"/>
        </w:rPr>
        <w:t xml:space="preserve"> </w:t>
      </w:r>
      <w:proofErr w:type="spellStart"/>
      <w:r w:rsidRPr="00C105A5">
        <w:rPr>
          <w:rFonts w:ascii="Arial" w:hAnsi="Arial" w:cs="Arial"/>
        </w:rPr>
        <w:t>nÚdarás</w:t>
      </w:r>
      <w:proofErr w:type="spellEnd"/>
      <w:r w:rsidRPr="00C105A5">
        <w:rPr>
          <w:rFonts w:ascii="Arial" w:hAnsi="Arial" w:cs="Arial"/>
        </w:rPr>
        <w:t xml:space="preserve"> </w:t>
      </w:r>
      <w:proofErr w:type="spellStart"/>
      <w:r w:rsidRPr="00C105A5">
        <w:rPr>
          <w:rFonts w:ascii="Arial" w:hAnsi="Arial" w:cs="Arial"/>
        </w:rPr>
        <w:t>Áitiúil</w:t>
      </w:r>
      <w:proofErr w:type="spellEnd"/>
      <w:r w:rsidRPr="00C105A5">
        <w:rPr>
          <w:rFonts w:ascii="Arial" w:hAnsi="Arial" w:cs="Arial"/>
        </w:rPr>
        <w:t xml:space="preserve"> </w:t>
      </w:r>
      <w:proofErr w:type="spellStart"/>
      <w:r w:rsidRPr="00C105A5">
        <w:rPr>
          <w:rFonts w:ascii="Arial" w:hAnsi="Arial" w:cs="Arial"/>
        </w:rPr>
        <w:t>amháin</w:t>
      </w:r>
      <w:proofErr w:type="spellEnd"/>
      <w:r w:rsidRPr="00C105A5">
        <w:rPr>
          <w:rFonts w:ascii="Arial" w:hAnsi="Arial" w:cs="Arial"/>
        </w:rPr>
        <w:t xml:space="preserve">, i.e. </w:t>
      </w:r>
      <w:proofErr w:type="spellStart"/>
      <w:r w:rsidRPr="00C105A5">
        <w:rPr>
          <w:rFonts w:ascii="Arial" w:hAnsi="Arial" w:cs="Arial"/>
        </w:rPr>
        <w:t>iarrthóirí</w:t>
      </w:r>
      <w:proofErr w:type="spellEnd"/>
      <w:r w:rsidRPr="00C105A5">
        <w:rPr>
          <w:rFonts w:ascii="Arial" w:hAnsi="Arial" w:cs="Arial"/>
        </w:rPr>
        <w:t xml:space="preserve"> </w:t>
      </w:r>
      <w:proofErr w:type="spellStart"/>
      <w:r w:rsidRPr="00C105A5">
        <w:rPr>
          <w:rFonts w:ascii="Arial" w:hAnsi="Arial" w:cs="Arial"/>
        </w:rPr>
        <w:t>atá</w:t>
      </w:r>
      <w:proofErr w:type="spellEnd"/>
      <w:r w:rsidRPr="00C105A5">
        <w:rPr>
          <w:rFonts w:ascii="Arial" w:hAnsi="Arial" w:cs="Arial"/>
        </w:rPr>
        <w:t xml:space="preserve"> ag </w:t>
      </w:r>
      <w:proofErr w:type="spellStart"/>
      <w:r w:rsidRPr="00C105A5">
        <w:rPr>
          <w:rFonts w:ascii="Arial" w:hAnsi="Arial" w:cs="Arial"/>
        </w:rPr>
        <w:t>obair</w:t>
      </w:r>
      <w:proofErr w:type="spellEnd"/>
      <w:r w:rsidRPr="00C105A5">
        <w:rPr>
          <w:rFonts w:ascii="Arial" w:hAnsi="Arial" w:cs="Arial"/>
        </w:rPr>
        <w:t xml:space="preserve"> i </w:t>
      </w:r>
      <w:proofErr w:type="spellStart"/>
      <w:r w:rsidRPr="00C105A5">
        <w:rPr>
          <w:rFonts w:ascii="Arial" w:hAnsi="Arial" w:cs="Arial"/>
        </w:rPr>
        <w:t>dTionól</w:t>
      </w:r>
      <w:proofErr w:type="spellEnd"/>
      <w:r w:rsidRPr="00C105A5">
        <w:rPr>
          <w:rFonts w:ascii="Arial" w:hAnsi="Arial" w:cs="Arial"/>
        </w:rPr>
        <w:t xml:space="preserve"> </w:t>
      </w:r>
      <w:proofErr w:type="spellStart"/>
      <w:r w:rsidRPr="00C105A5">
        <w:rPr>
          <w:rFonts w:ascii="Arial" w:hAnsi="Arial" w:cs="Arial"/>
        </w:rPr>
        <w:t>Áitiúil</w:t>
      </w:r>
      <w:proofErr w:type="spellEnd"/>
      <w:r w:rsidRPr="00C105A5">
        <w:rPr>
          <w:rFonts w:ascii="Arial" w:hAnsi="Arial" w:cs="Arial"/>
        </w:rPr>
        <w:t xml:space="preserve"> </w:t>
      </w:r>
      <w:proofErr w:type="spellStart"/>
      <w:r w:rsidRPr="00C105A5">
        <w:rPr>
          <w:rFonts w:ascii="Arial" w:hAnsi="Arial" w:cs="Arial"/>
        </w:rPr>
        <w:t>nó</w:t>
      </w:r>
      <w:proofErr w:type="spellEnd"/>
      <w:r w:rsidRPr="00C105A5">
        <w:rPr>
          <w:rFonts w:ascii="Arial" w:hAnsi="Arial" w:cs="Arial"/>
        </w:rPr>
        <w:t xml:space="preserve"> i </w:t>
      </w:r>
      <w:proofErr w:type="spellStart"/>
      <w:r w:rsidRPr="00C105A5">
        <w:rPr>
          <w:rFonts w:ascii="Arial" w:hAnsi="Arial" w:cs="Arial"/>
        </w:rPr>
        <w:t>dTionól</w:t>
      </w:r>
      <w:proofErr w:type="spellEnd"/>
      <w:r w:rsidRPr="00C105A5">
        <w:rPr>
          <w:rFonts w:ascii="Arial" w:hAnsi="Arial" w:cs="Arial"/>
        </w:rPr>
        <w:t xml:space="preserve"> </w:t>
      </w:r>
      <w:proofErr w:type="spellStart"/>
      <w:r w:rsidRPr="00C105A5">
        <w:rPr>
          <w:rFonts w:ascii="Arial" w:hAnsi="Arial" w:cs="Arial"/>
        </w:rPr>
        <w:t>Réigiúnach</w:t>
      </w:r>
      <w:proofErr w:type="spellEnd"/>
      <w:r w:rsidRPr="00C105A5">
        <w:rPr>
          <w:rFonts w:ascii="Arial" w:hAnsi="Arial" w:cs="Arial"/>
        </w:rPr>
        <w:t xml:space="preserve"> (</w:t>
      </w:r>
      <w:proofErr w:type="spellStart"/>
      <w:r w:rsidRPr="00C105A5">
        <w:rPr>
          <w:rFonts w:ascii="Arial" w:hAnsi="Arial" w:cs="Arial"/>
        </w:rPr>
        <w:t>más</w:t>
      </w:r>
      <w:proofErr w:type="spellEnd"/>
      <w:r w:rsidRPr="00C105A5">
        <w:rPr>
          <w:rFonts w:ascii="Arial" w:hAnsi="Arial" w:cs="Arial"/>
        </w:rPr>
        <w:t xml:space="preserve"> </w:t>
      </w:r>
      <w:proofErr w:type="spellStart"/>
      <w:r w:rsidRPr="00C105A5">
        <w:rPr>
          <w:rFonts w:ascii="Arial" w:hAnsi="Arial" w:cs="Arial"/>
        </w:rPr>
        <w:t>infheidhme</w:t>
      </w:r>
      <w:proofErr w:type="spellEnd"/>
      <w:r w:rsidRPr="00C105A5">
        <w:rPr>
          <w:rFonts w:ascii="Arial" w:hAnsi="Arial" w:cs="Arial"/>
        </w:rPr>
        <w:t xml:space="preserve">). </w:t>
      </w:r>
    </w:p>
    <w:p w14:paraId="760266ED" w14:textId="77777777" w:rsidR="00C105A5" w:rsidRPr="00C105A5" w:rsidRDefault="00C105A5" w:rsidP="00C105A5">
      <w:pPr>
        <w:spacing w:line="360" w:lineRule="auto"/>
        <w:jc w:val="both"/>
        <w:rPr>
          <w:rFonts w:ascii="Arial" w:hAnsi="Arial" w:cs="Arial"/>
        </w:rPr>
      </w:pPr>
    </w:p>
    <w:p w14:paraId="55339825" w14:textId="77777777" w:rsidR="00C105A5" w:rsidRPr="00C105A5" w:rsidRDefault="00C105A5" w:rsidP="00C105A5">
      <w:pPr>
        <w:spacing w:line="360" w:lineRule="auto"/>
        <w:ind w:left="1440" w:hanging="1440"/>
        <w:jc w:val="both"/>
        <w:rPr>
          <w:rFonts w:ascii="Arial" w:hAnsi="Arial" w:cs="Arial"/>
        </w:rPr>
      </w:pPr>
      <w:proofErr w:type="spellStart"/>
      <w:r w:rsidRPr="00C105A5">
        <w:rPr>
          <w:rFonts w:ascii="Arial" w:hAnsi="Arial" w:cs="Arial"/>
          <w:b/>
          <w:bCs/>
          <w:color w:val="C0504D"/>
        </w:rPr>
        <w:t>Painéal</w:t>
      </w:r>
      <w:proofErr w:type="spellEnd"/>
      <w:r w:rsidRPr="00C105A5">
        <w:rPr>
          <w:rFonts w:ascii="Arial" w:hAnsi="Arial" w:cs="Arial"/>
          <w:b/>
          <w:bCs/>
          <w:color w:val="C0504D"/>
        </w:rPr>
        <w:t xml:space="preserve"> B:</w:t>
      </w:r>
      <w:r w:rsidRPr="00C105A5">
        <w:rPr>
          <w:rFonts w:ascii="Arial" w:hAnsi="Arial" w:cs="Arial"/>
        </w:rPr>
        <w:tab/>
        <w:t xml:space="preserve"> (</w:t>
      </w:r>
      <w:proofErr w:type="spellStart"/>
      <w:r w:rsidRPr="00C105A5">
        <w:rPr>
          <w:rFonts w:ascii="Arial" w:hAnsi="Arial" w:cs="Arial"/>
          <w:b/>
          <w:bCs/>
        </w:rPr>
        <w:t>Comórtas</w:t>
      </w:r>
      <w:proofErr w:type="spellEnd"/>
      <w:r w:rsidRPr="00C105A5">
        <w:rPr>
          <w:rFonts w:ascii="Arial" w:hAnsi="Arial" w:cs="Arial"/>
          <w:b/>
          <w:bCs/>
        </w:rPr>
        <w:t xml:space="preserve"> </w:t>
      </w:r>
      <w:proofErr w:type="spellStart"/>
      <w:r w:rsidRPr="00C105A5">
        <w:rPr>
          <w:rFonts w:ascii="Arial" w:hAnsi="Arial" w:cs="Arial"/>
          <w:b/>
          <w:bCs/>
        </w:rPr>
        <w:t>Oscailte</w:t>
      </w:r>
      <w:proofErr w:type="spellEnd"/>
      <w:r w:rsidRPr="00C105A5">
        <w:rPr>
          <w:rFonts w:ascii="Arial" w:hAnsi="Arial" w:cs="Arial"/>
        </w:rPr>
        <w:t xml:space="preserve">) </w:t>
      </w:r>
      <w:proofErr w:type="spellStart"/>
      <w:r w:rsidRPr="00C105A5">
        <w:rPr>
          <w:rFonts w:ascii="Arial" w:hAnsi="Arial" w:cs="Arial"/>
        </w:rPr>
        <w:t>comhdhéanta</w:t>
      </w:r>
      <w:proofErr w:type="spellEnd"/>
      <w:r w:rsidRPr="00C105A5">
        <w:rPr>
          <w:rFonts w:ascii="Arial" w:hAnsi="Arial" w:cs="Arial"/>
        </w:rPr>
        <w:t xml:space="preserve"> </w:t>
      </w:r>
      <w:proofErr w:type="spellStart"/>
      <w:r w:rsidRPr="00C105A5">
        <w:rPr>
          <w:rFonts w:ascii="Arial" w:hAnsi="Arial" w:cs="Arial"/>
        </w:rPr>
        <w:t>d’iarratasóirí</w:t>
      </w:r>
      <w:proofErr w:type="spellEnd"/>
      <w:r w:rsidRPr="00C105A5">
        <w:rPr>
          <w:rFonts w:ascii="Arial" w:hAnsi="Arial" w:cs="Arial"/>
        </w:rPr>
        <w:t xml:space="preserve"> </w:t>
      </w:r>
      <w:proofErr w:type="spellStart"/>
      <w:r w:rsidRPr="00C105A5">
        <w:rPr>
          <w:rFonts w:ascii="Arial" w:hAnsi="Arial" w:cs="Arial"/>
        </w:rPr>
        <w:t>rathúla</w:t>
      </w:r>
      <w:proofErr w:type="spellEnd"/>
      <w:r w:rsidRPr="00C105A5">
        <w:rPr>
          <w:rFonts w:ascii="Arial" w:hAnsi="Arial" w:cs="Arial"/>
        </w:rPr>
        <w:t xml:space="preserve"> in </w:t>
      </w:r>
      <w:proofErr w:type="spellStart"/>
      <w:r w:rsidRPr="00C105A5">
        <w:rPr>
          <w:rFonts w:ascii="Arial" w:hAnsi="Arial" w:cs="Arial"/>
        </w:rPr>
        <w:t>ord</w:t>
      </w:r>
      <w:proofErr w:type="spellEnd"/>
      <w:r w:rsidRPr="00C105A5">
        <w:rPr>
          <w:rFonts w:ascii="Arial" w:hAnsi="Arial" w:cs="Arial"/>
        </w:rPr>
        <w:t xml:space="preserve"> </w:t>
      </w:r>
      <w:proofErr w:type="spellStart"/>
      <w:r w:rsidRPr="00C105A5">
        <w:rPr>
          <w:rFonts w:ascii="Arial" w:hAnsi="Arial" w:cs="Arial"/>
        </w:rPr>
        <w:t>fiúntais</w:t>
      </w:r>
      <w:proofErr w:type="spellEnd"/>
      <w:r w:rsidRPr="00C105A5">
        <w:rPr>
          <w:rFonts w:ascii="Arial" w:hAnsi="Arial" w:cs="Arial"/>
        </w:rPr>
        <w:t xml:space="preserve"> </w:t>
      </w:r>
      <w:proofErr w:type="spellStart"/>
      <w:r w:rsidRPr="00C105A5">
        <w:rPr>
          <w:rFonts w:ascii="Arial" w:hAnsi="Arial" w:cs="Arial"/>
        </w:rPr>
        <w:t>agus</w:t>
      </w:r>
      <w:proofErr w:type="spellEnd"/>
      <w:r w:rsidRPr="00C105A5">
        <w:rPr>
          <w:rFonts w:ascii="Arial" w:hAnsi="Arial" w:cs="Arial"/>
        </w:rPr>
        <w:t xml:space="preserve"> </w:t>
      </w:r>
      <w:proofErr w:type="spellStart"/>
      <w:r w:rsidRPr="00C105A5">
        <w:rPr>
          <w:rFonts w:ascii="Arial" w:hAnsi="Arial" w:cs="Arial"/>
        </w:rPr>
        <w:t>d’fhéadfadh</w:t>
      </w:r>
      <w:proofErr w:type="spellEnd"/>
      <w:r w:rsidRPr="00C105A5">
        <w:rPr>
          <w:rFonts w:ascii="Arial" w:hAnsi="Arial" w:cs="Arial"/>
        </w:rPr>
        <w:t xml:space="preserve"> </w:t>
      </w:r>
      <w:proofErr w:type="spellStart"/>
      <w:r w:rsidRPr="00C105A5">
        <w:rPr>
          <w:rFonts w:ascii="Arial" w:hAnsi="Arial" w:cs="Arial"/>
        </w:rPr>
        <w:t>iarrthóirí</w:t>
      </w:r>
      <w:proofErr w:type="spellEnd"/>
      <w:r w:rsidRPr="00C105A5">
        <w:rPr>
          <w:rFonts w:ascii="Arial" w:hAnsi="Arial" w:cs="Arial"/>
        </w:rPr>
        <w:t xml:space="preserve"> </w:t>
      </w:r>
      <w:proofErr w:type="spellStart"/>
      <w:r w:rsidRPr="00C105A5">
        <w:rPr>
          <w:rFonts w:ascii="Arial" w:hAnsi="Arial" w:cs="Arial"/>
        </w:rPr>
        <w:t>atá</w:t>
      </w:r>
      <w:proofErr w:type="spellEnd"/>
      <w:r w:rsidRPr="00C105A5">
        <w:rPr>
          <w:rFonts w:ascii="Arial" w:hAnsi="Arial" w:cs="Arial"/>
        </w:rPr>
        <w:t xml:space="preserve"> ag </w:t>
      </w:r>
      <w:proofErr w:type="spellStart"/>
      <w:r w:rsidRPr="00C105A5">
        <w:rPr>
          <w:rFonts w:ascii="Arial" w:hAnsi="Arial" w:cs="Arial"/>
        </w:rPr>
        <w:t>fónamh</w:t>
      </w:r>
      <w:proofErr w:type="spellEnd"/>
      <w:r w:rsidRPr="00C105A5">
        <w:rPr>
          <w:rFonts w:ascii="Arial" w:hAnsi="Arial" w:cs="Arial"/>
        </w:rPr>
        <w:t xml:space="preserve"> in </w:t>
      </w:r>
      <w:proofErr w:type="spellStart"/>
      <w:r w:rsidRPr="00C105A5">
        <w:rPr>
          <w:rFonts w:ascii="Arial" w:hAnsi="Arial" w:cs="Arial"/>
        </w:rPr>
        <w:t>Údarás</w:t>
      </w:r>
      <w:proofErr w:type="spellEnd"/>
      <w:r w:rsidRPr="00C105A5">
        <w:rPr>
          <w:rFonts w:ascii="Arial" w:hAnsi="Arial" w:cs="Arial"/>
        </w:rPr>
        <w:t xml:space="preserve"> </w:t>
      </w:r>
      <w:proofErr w:type="spellStart"/>
      <w:r w:rsidRPr="00C105A5">
        <w:rPr>
          <w:rFonts w:ascii="Arial" w:hAnsi="Arial" w:cs="Arial"/>
        </w:rPr>
        <w:t>Áitiúil</w:t>
      </w:r>
      <w:proofErr w:type="spellEnd"/>
      <w:r w:rsidRPr="00C105A5">
        <w:rPr>
          <w:rFonts w:ascii="Arial" w:hAnsi="Arial" w:cs="Arial"/>
        </w:rPr>
        <w:t xml:space="preserve">, </w:t>
      </w:r>
      <w:proofErr w:type="spellStart"/>
      <w:r w:rsidRPr="00C105A5">
        <w:rPr>
          <w:rFonts w:ascii="Arial" w:hAnsi="Arial" w:cs="Arial"/>
        </w:rPr>
        <w:t>Tionól</w:t>
      </w:r>
      <w:proofErr w:type="spellEnd"/>
      <w:r w:rsidRPr="00C105A5">
        <w:rPr>
          <w:rFonts w:ascii="Arial" w:hAnsi="Arial" w:cs="Arial"/>
        </w:rPr>
        <w:t xml:space="preserve"> </w:t>
      </w:r>
      <w:proofErr w:type="spellStart"/>
      <w:r w:rsidRPr="00C105A5">
        <w:rPr>
          <w:rFonts w:ascii="Arial" w:hAnsi="Arial" w:cs="Arial"/>
        </w:rPr>
        <w:t>Réigiúnach</w:t>
      </w:r>
      <w:proofErr w:type="spellEnd"/>
      <w:r w:rsidRPr="00C105A5">
        <w:rPr>
          <w:rFonts w:ascii="Arial" w:hAnsi="Arial" w:cs="Arial"/>
        </w:rPr>
        <w:t xml:space="preserve"> </w:t>
      </w:r>
      <w:proofErr w:type="spellStart"/>
      <w:r w:rsidRPr="00C105A5">
        <w:rPr>
          <w:rFonts w:ascii="Arial" w:hAnsi="Arial" w:cs="Arial"/>
        </w:rPr>
        <w:t>agus</w:t>
      </w:r>
      <w:proofErr w:type="spellEnd"/>
      <w:r w:rsidRPr="00C105A5">
        <w:rPr>
          <w:rFonts w:ascii="Arial" w:hAnsi="Arial" w:cs="Arial"/>
        </w:rPr>
        <w:t xml:space="preserve"> </w:t>
      </w:r>
      <w:proofErr w:type="spellStart"/>
      <w:r w:rsidRPr="00C105A5">
        <w:rPr>
          <w:rFonts w:ascii="Arial" w:hAnsi="Arial" w:cs="Arial"/>
        </w:rPr>
        <w:t>iarrthóirí</w:t>
      </w:r>
      <w:proofErr w:type="spellEnd"/>
      <w:r w:rsidRPr="00C105A5">
        <w:rPr>
          <w:rFonts w:ascii="Arial" w:hAnsi="Arial" w:cs="Arial"/>
        </w:rPr>
        <w:t xml:space="preserve"> </w:t>
      </w:r>
      <w:proofErr w:type="spellStart"/>
      <w:r w:rsidRPr="00C105A5">
        <w:rPr>
          <w:rFonts w:ascii="Arial" w:hAnsi="Arial" w:cs="Arial"/>
        </w:rPr>
        <w:t>seachtracha</w:t>
      </w:r>
      <w:proofErr w:type="spellEnd"/>
      <w:r w:rsidRPr="00C105A5">
        <w:rPr>
          <w:rFonts w:ascii="Arial" w:hAnsi="Arial" w:cs="Arial"/>
        </w:rPr>
        <w:t xml:space="preserve"> a </w:t>
      </w:r>
      <w:proofErr w:type="spellStart"/>
      <w:r w:rsidRPr="00C105A5">
        <w:rPr>
          <w:rFonts w:ascii="Arial" w:hAnsi="Arial" w:cs="Arial"/>
        </w:rPr>
        <w:t>bheith</w:t>
      </w:r>
      <w:proofErr w:type="spellEnd"/>
      <w:r w:rsidRPr="00C105A5">
        <w:rPr>
          <w:rFonts w:ascii="Arial" w:hAnsi="Arial" w:cs="Arial"/>
        </w:rPr>
        <w:t xml:space="preserve"> </w:t>
      </w:r>
      <w:proofErr w:type="spellStart"/>
      <w:r w:rsidRPr="00C105A5">
        <w:rPr>
          <w:rFonts w:ascii="Arial" w:hAnsi="Arial" w:cs="Arial"/>
        </w:rPr>
        <w:t>san</w:t>
      </w:r>
      <w:proofErr w:type="spellEnd"/>
      <w:r w:rsidRPr="00C105A5">
        <w:rPr>
          <w:rFonts w:ascii="Arial" w:hAnsi="Arial" w:cs="Arial"/>
        </w:rPr>
        <w:t xml:space="preserve"> </w:t>
      </w:r>
      <w:proofErr w:type="spellStart"/>
      <w:r w:rsidRPr="00C105A5">
        <w:rPr>
          <w:rFonts w:ascii="Arial" w:hAnsi="Arial" w:cs="Arial"/>
        </w:rPr>
        <w:t>áireamh</w:t>
      </w:r>
      <w:proofErr w:type="spellEnd"/>
      <w:r w:rsidRPr="00C105A5">
        <w:rPr>
          <w:rFonts w:ascii="Arial" w:hAnsi="Arial" w:cs="Arial"/>
        </w:rPr>
        <w:t xml:space="preserve">. </w:t>
      </w:r>
    </w:p>
    <w:p w14:paraId="37609BA2" w14:textId="77777777" w:rsidR="00C105A5" w:rsidRPr="00C105A5" w:rsidRDefault="00C105A5" w:rsidP="00C105A5">
      <w:pPr>
        <w:spacing w:line="360" w:lineRule="auto"/>
        <w:jc w:val="both"/>
        <w:rPr>
          <w:rFonts w:ascii="Arial" w:hAnsi="Arial" w:cs="Arial"/>
        </w:rPr>
      </w:pPr>
    </w:p>
    <w:p w14:paraId="103F67AD" w14:textId="77777777" w:rsidR="00C105A5" w:rsidRPr="00C105A5" w:rsidRDefault="00C105A5" w:rsidP="00C105A5">
      <w:pPr>
        <w:spacing w:line="360" w:lineRule="auto"/>
        <w:ind w:left="1440" w:hanging="1440"/>
        <w:jc w:val="both"/>
        <w:rPr>
          <w:rFonts w:ascii="Arial" w:hAnsi="Arial" w:cs="Arial"/>
          <w:bCs/>
        </w:rPr>
      </w:pPr>
      <w:proofErr w:type="spellStart"/>
      <w:r w:rsidRPr="00C105A5">
        <w:rPr>
          <w:rFonts w:ascii="Arial" w:hAnsi="Arial" w:cs="Arial"/>
          <w:b/>
          <w:bCs/>
          <w:color w:val="C0504D"/>
        </w:rPr>
        <w:t>Painéal</w:t>
      </w:r>
      <w:proofErr w:type="spellEnd"/>
      <w:r w:rsidRPr="00C105A5">
        <w:rPr>
          <w:rFonts w:ascii="Arial" w:hAnsi="Arial" w:cs="Arial"/>
          <w:b/>
          <w:bCs/>
          <w:color w:val="C0504D"/>
        </w:rPr>
        <w:t xml:space="preserve"> C:</w:t>
      </w:r>
      <w:r w:rsidRPr="00C105A5">
        <w:rPr>
          <w:rFonts w:ascii="Arial" w:hAnsi="Arial" w:cs="Arial"/>
        </w:rPr>
        <w:tab/>
        <w:t xml:space="preserve"> (</w:t>
      </w:r>
      <w:r w:rsidRPr="00C105A5">
        <w:rPr>
          <w:rFonts w:ascii="Arial" w:hAnsi="Arial" w:cs="Arial"/>
          <w:b/>
          <w:bCs/>
        </w:rPr>
        <w:t xml:space="preserve">In </w:t>
      </w:r>
      <w:proofErr w:type="spellStart"/>
      <w:r w:rsidRPr="00C105A5">
        <w:rPr>
          <w:rFonts w:ascii="Arial" w:hAnsi="Arial" w:cs="Arial"/>
          <w:b/>
          <w:bCs/>
        </w:rPr>
        <w:t>éineacht</w:t>
      </w:r>
      <w:proofErr w:type="spellEnd"/>
      <w:r w:rsidRPr="00C105A5">
        <w:rPr>
          <w:rFonts w:ascii="Arial" w:hAnsi="Arial" w:cs="Arial"/>
          <w:b/>
          <w:bCs/>
        </w:rPr>
        <w:t xml:space="preserve"> le Comhairle </w:t>
      </w:r>
      <w:proofErr w:type="spellStart"/>
      <w:r w:rsidRPr="00C105A5">
        <w:rPr>
          <w:rFonts w:ascii="Arial" w:hAnsi="Arial" w:cs="Arial"/>
          <w:b/>
          <w:bCs/>
        </w:rPr>
        <w:t>Cathrach</w:t>
      </w:r>
      <w:proofErr w:type="spellEnd"/>
      <w:r w:rsidRPr="00C105A5">
        <w:rPr>
          <w:rFonts w:ascii="Arial" w:hAnsi="Arial" w:cs="Arial"/>
          <w:b/>
          <w:bCs/>
        </w:rPr>
        <w:t xml:space="preserve"> </w:t>
      </w:r>
      <w:proofErr w:type="spellStart"/>
      <w:r w:rsidRPr="00C105A5">
        <w:rPr>
          <w:rFonts w:ascii="Arial" w:hAnsi="Arial" w:cs="Arial"/>
          <w:b/>
          <w:bCs/>
        </w:rPr>
        <w:t>na</w:t>
      </w:r>
      <w:proofErr w:type="spellEnd"/>
      <w:r w:rsidRPr="00C105A5">
        <w:rPr>
          <w:rFonts w:ascii="Arial" w:hAnsi="Arial" w:cs="Arial"/>
          <w:b/>
          <w:bCs/>
        </w:rPr>
        <w:t xml:space="preserve"> </w:t>
      </w:r>
      <w:proofErr w:type="spellStart"/>
      <w:r w:rsidRPr="00C105A5">
        <w:rPr>
          <w:rFonts w:ascii="Arial" w:hAnsi="Arial" w:cs="Arial"/>
          <w:b/>
          <w:bCs/>
        </w:rPr>
        <w:t>Gaillimhe</w:t>
      </w:r>
      <w:proofErr w:type="spellEnd"/>
      <w:r w:rsidRPr="00C105A5">
        <w:rPr>
          <w:rFonts w:ascii="Arial" w:hAnsi="Arial" w:cs="Arial"/>
        </w:rPr>
        <w:t xml:space="preserve">) </w:t>
      </w:r>
      <w:proofErr w:type="spellStart"/>
      <w:r w:rsidRPr="00C105A5">
        <w:rPr>
          <w:rFonts w:ascii="Arial" w:hAnsi="Arial" w:cs="Arial"/>
        </w:rPr>
        <w:t>beidh</w:t>
      </w:r>
      <w:proofErr w:type="spellEnd"/>
      <w:r w:rsidRPr="00C105A5">
        <w:rPr>
          <w:rFonts w:ascii="Arial" w:hAnsi="Arial" w:cs="Arial"/>
        </w:rPr>
        <w:t xml:space="preserve"> </w:t>
      </w:r>
      <w:proofErr w:type="spellStart"/>
      <w:r w:rsidRPr="00C105A5">
        <w:rPr>
          <w:rFonts w:ascii="Arial" w:hAnsi="Arial" w:cs="Arial"/>
        </w:rPr>
        <w:t>iarratasóirí</w:t>
      </w:r>
      <w:proofErr w:type="spellEnd"/>
      <w:r w:rsidRPr="00C105A5">
        <w:rPr>
          <w:rFonts w:ascii="Arial" w:hAnsi="Arial" w:cs="Arial"/>
        </w:rPr>
        <w:t xml:space="preserve"> </w:t>
      </w:r>
      <w:proofErr w:type="spellStart"/>
      <w:r w:rsidRPr="00C105A5">
        <w:rPr>
          <w:rFonts w:ascii="Arial" w:hAnsi="Arial" w:cs="Arial"/>
        </w:rPr>
        <w:t>rathúla</w:t>
      </w:r>
      <w:proofErr w:type="spellEnd"/>
      <w:r w:rsidRPr="00C105A5">
        <w:rPr>
          <w:rFonts w:ascii="Arial" w:hAnsi="Arial" w:cs="Arial"/>
        </w:rPr>
        <w:t xml:space="preserve">, de </w:t>
      </w:r>
      <w:proofErr w:type="spellStart"/>
      <w:r w:rsidRPr="00C105A5">
        <w:rPr>
          <w:rFonts w:ascii="Arial" w:hAnsi="Arial" w:cs="Arial"/>
        </w:rPr>
        <w:t>réir</w:t>
      </w:r>
      <w:proofErr w:type="spellEnd"/>
      <w:r w:rsidRPr="00C105A5">
        <w:rPr>
          <w:rFonts w:ascii="Arial" w:hAnsi="Arial" w:cs="Arial"/>
        </w:rPr>
        <w:t xml:space="preserve"> </w:t>
      </w:r>
      <w:proofErr w:type="spellStart"/>
      <w:r w:rsidRPr="00C105A5">
        <w:rPr>
          <w:rFonts w:ascii="Arial" w:hAnsi="Arial" w:cs="Arial"/>
        </w:rPr>
        <w:t>ord</w:t>
      </w:r>
      <w:proofErr w:type="spellEnd"/>
      <w:r w:rsidRPr="00C105A5">
        <w:rPr>
          <w:rFonts w:ascii="Arial" w:hAnsi="Arial" w:cs="Arial"/>
        </w:rPr>
        <w:t xml:space="preserve"> </w:t>
      </w:r>
      <w:proofErr w:type="spellStart"/>
      <w:r w:rsidRPr="00C105A5">
        <w:rPr>
          <w:rFonts w:ascii="Arial" w:hAnsi="Arial" w:cs="Arial"/>
        </w:rPr>
        <w:t>fiúntais</w:t>
      </w:r>
      <w:proofErr w:type="spellEnd"/>
      <w:r w:rsidRPr="00C105A5">
        <w:rPr>
          <w:rFonts w:ascii="Arial" w:hAnsi="Arial" w:cs="Arial"/>
        </w:rPr>
        <w:t xml:space="preserve">, ó </w:t>
      </w:r>
      <w:proofErr w:type="spellStart"/>
      <w:r w:rsidRPr="00C105A5">
        <w:rPr>
          <w:rFonts w:ascii="Arial" w:hAnsi="Arial" w:cs="Arial"/>
        </w:rPr>
        <w:t>laistigh</w:t>
      </w:r>
      <w:proofErr w:type="spellEnd"/>
      <w:r w:rsidRPr="00C105A5">
        <w:rPr>
          <w:rFonts w:ascii="Arial" w:hAnsi="Arial" w:cs="Arial"/>
        </w:rPr>
        <w:t xml:space="preserve"> de </w:t>
      </w:r>
      <w:proofErr w:type="spellStart"/>
      <w:r w:rsidRPr="00C105A5">
        <w:rPr>
          <w:rFonts w:ascii="Arial" w:hAnsi="Arial" w:cs="Arial"/>
        </w:rPr>
        <w:t>Chomhairle</w:t>
      </w:r>
      <w:proofErr w:type="spellEnd"/>
      <w:r w:rsidRPr="00C105A5">
        <w:rPr>
          <w:rFonts w:ascii="Arial" w:hAnsi="Arial" w:cs="Arial"/>
        </w:rPr>
        <w:t xml:space="preserve"> </w:t>
      </w:r>
      <w:proofErr w:type="spellStart"/>
      <w:r w:rsidRPr="00C105A5">
        <w:rPr>
          <w:rFonts w:ascii="Arial" w:hAnsi="Arial" w:cs="Arial"/>
        </w:rPr>
        <w:t>Cathrach</w:t>
      </w:r>
      <w:proofErr w:type="spellEnd"/>
      <w:r w:rsidRPr="00C105A5">
        <w:rPr>
          <w:rFonts w:ascii="Arial" w:hAnsi="Arial" w:cs="Arial"/>
        </w:rPr>
        <w:t xml:space="preserve"> </w:t>
      </w:r>
      <w:proofErr w:type="spellStart"/>
      <w:r w:rsidRPr="00C105A5">
        <w:rPr>
          <w:rFonts w:ascii="Arial" w:hAnsi="Arial" w:cs="Arial"/>
        </w:rPr>
        <w:t>na</w:t>
      </w:r>
      <w:proofErr w:type="spellEnd"/>
      <w:r w:rsidRPr="00C105A5">
        <w:rPr>
          <w:rFonts w:ascii="Arial" w:hAnsi="Arial" w:cs="Arial"/>
        </w:rPr>
        <w:t xml:space="preserve"> </w:t>
      </w:r>
      <w:proofErr w:type="spellStart"/>
      <w:r w:rsidRPr="00C105A5">
        <w:rPr>
          <w:rFonts w:ascii="Arial" w:hAnsi="Arial" w:cs="Arial"/>
        </w:rPr>
        <w:t>Gaillimhe</w:t>
      </w:r>
      <w:proofErr w:type="spellEnd"/>
      <w:r w:rsidRPr="00C105A5">
        <w:rPr>
          <w:rFonts w:ascii="Arial" w:hAnsi="Arial" w:cs="Arial"/>
        </w:rPr>
        <w:t xml:space="preserve"> </w:t>
      </w:r>
      <w:proofErr w:type="spellStart"/>
      <w:r w:rsidRPr="00C105A5">
        <w:rPr>
          <w:rFonts w:ascii="Arial" w:hAnsi="Arial" w:cs="Arial"/>
        </w:rPr>
        <w:t>amháin</w:t>
      </w:r>
      <w:proofErr w:type="spellEnd"/>
      <w:r w:rsidRPr="00C105A5">
        <w:rPr>
          <w:rFonts w:ascii="Arial" w:hAnsi="Arial" w:cs="Arial"/>
        </w:rPr>
        <w:t xml:space="preserve">.  </w:t>
      </w:r>
    </w:p>
    <w:bookmarkEnd w:id="8"/>
    <w:p w14:paraId="6B7918CF" w14:textId="77777777" w:rsidR="00C105A5" w:rsidRPr="00C105A5" w:rsidRDefault="00C105A5" w:rsidP="00C105A5">
      <w:pPr>
        <w:spacing w:line="360" w:lineRule="auto"/>
        <w:jc w:val="both"/>
        <w:rPr>
          <w:rFonts w:ascii="Arial" w:hAnsi="Arial" w:cs="Arial"/>
          <w:bCs/>
        </w:rPr>
      </w:pPr>
    </w:p>
    <w:p w14:paraId="1FB9A98C" w14:textId="77777777" w:rsidR="00C105A5" w:rsidRPr="00C105A5" w:rsidRDefault="00C105A5" w:rsidP="00C105A5">
      <w:pPr>
        <w:spacing w:line="360" w:lineRule="auto"/>
        <w:jc w:val="both"/>
        <w:rPr>
          <w:rFonts w:ascii="Arial" w:hAnsi="Arial" w:cs="Arial"/>
          <w:bCs/>
        </w:rPr>
      </w:pPr>
      <w:proofErr w:type="spellStart"/>
      <w:r w:rsidRPr="00C105A5">
        <w:rPr>
          <w:rFonts w:ascii="Arial" w:hAnsi="Arial" w:cs="Arial"/>
          <w:bCs/>
        </w:rPr>
        <w:t>Tá</w:t>
      </w:r>
      <w:proofErr w:type="spellEnd"/>
      <w:r w:rsidRPr="00C105A5">
        <w:rPr>
          <w:rFonts w:ascii="Arial" w:hAnsi="Arial" w:cs="Arial"/>
          <w:bCs/>
        </w:rPr>
        <w:t xml:space="preserve"> an </w:t>
      </w:r>
      <w:proofErr w:type="spellStart"/>
      <w:r w:rsidRPr="00C105A5">
        <w:rPr>
          <w:rFonts w:ascii="Arial" w:hAnsi="Arial" w:cs="Arial"/>
          <w:bCs/>
        </w:rPr>
        <w:t>próiseas</w:t>
      </w:r>
      <w:proofErr w:type="spellEnd"/>
      <w:r w:rsidRPr="00C105A5">
        <w:rPr>
          <w:rFonts w:ascii="Arial" w:hAnsi="Arial" w:cs="Arial"/>
          <w:bCs/>
        </w:rPr>
        <w:t xml:space="preserve"> </w:t>
      </w:r>
      <w:proofErr w:type="spellStart"/>
      <w:r w:rsidRPr="00C105A5">
        <w:rPr>
          <w:rFonts w:ascii="Arial" w:hAnsi="Arial" w:cs="Arial"/>
          <w:bCs/>
        </w:rPr>
        <w:t>fógraíochta</w:t>
      </w:r>
      <w:proofErr w:type="spellEnd"/>
      <w:r w:rsidRPr="00C105A5">
        <w:rPr>
          <w:rFonts w:ascii="Arial" w:hAnsi="Arial" w:cs="Arial"/>
          <w:bCs/>
        </w:rPr>
        <w:t xml:space="preserve"> </w:t>
      </w:r>
      <w:proofErr w:type="spellStart"/>
      <w:r w:rsidRPr="00C105A5">
        <w:rPr>
          <w:rFonts w:ascii="Arial" w:hAnsi="Arial" w:cs="Arial"/>
          <w:bCs/>
        </w:rPr>
        <w:t>chun</w:t>
      </w:r>
      <w:proofErr w:type="spellEnd"/>
      <w:r w:rsidRPr="00C105A5">
        <w:rPr>
          <w:rFonts w:ascii="Arial" w:hAnsi="Arial" w:cs="Arial"/>
          <w:bCs/>
        </w:rPr>
        <w:t xml:space="preserve"> </w:t>
      </w:r>
      <w:proofErr w:type="spellStart"/>
      <w:r w:rsidRPr="00C105A5">
        <w:rPr>
          <w:rFonts w:ascii="Arial" w:hAnsi="Arial" w:cs="Arial"/>
          <w:bCs/>
        </w:rPr>
        <w:t>poist</w:t>
      </w:r>
      <w:proofErr w:type="spellEnd"/>
      <w:r w:rsidRPr="00C105A5">
        <w:rPr>
          <w:rFonts w:ascii="Arial" w:hAnsi="Arial" w:cs="Arial"/>
          <w:bCs/>
        </w:rPr>
        <w:t xml:space="preserve"> a </w:t>
      </w:r>
      <w:proofErr w:type="spellStart"/>
      <w:r w:rsidRPr="00C105A5">
        <w:rPr>
          <w:rFonts w:ascii="Arial" w:hAnsi="Arial" w:cs="Arial"/>
          <w:bCs/>
        </w:rPr>
        <w:t>líonadh</w:t>
      </w:r>
      <w:proofErr w:type="spellEnd"/>
      <w:r w:rsidRPr="00C105A5">
        <w:rPr>
          <w:rFonts w:ascii="Arial" w:hAnsi="Arial" w:cs="Arial"/>
          <w:bCs/>
        </w:rPr>
        <w:t xml:space="preserve"> de </w:t>
      </w:r>
      <w:proofErr w:type="spellStart"/>
      <w:r w:rsidRPr="00C105A5">
        <w:rPr>
          <w:rFonts w:ascii="Arial" w:hAnsi="Arial" w:cs="Arial"/>
          <w:bCs/>
        </w:rPr>
        <w:t>réir</w:t>
      </w:r>
      <w:proofErr w:type="spellEnd"/>
      <w:r w:rsidRPr="00C105A5">
        <w:rPr>
          <w:rFonts w:ascii="Arial" w:hAnsi="Arial" w:cs="Arial"/>
          <w:bCs/>
        </w:rPr>
        <w:t xml:space="preserve"> </w:t>
      </w:r>
      <w:proofErr w:type="spellStart"/>
      <w:r w:rsidRPr="00C105A5">
        <w:rPr>
          <w:rFonts w:ascii="Arial" w:hAnsi="Arial" w:cs="Arial"/>
          <w:bCs/>
        </w:rPr>
        <w:t>na</w:t>
      </w:r>
      <w:proofErr w:type="spellEnd"/>
      <w:r w:rsidRPr="00C105A5">
        <w:rPr>
          <w:rFonts w:ascii="Arial" w:hAnsi="Arial" w:cs="Arial"/>
          <w:bCs/>
        </w:rPr>
        <w:t xml:space="preserve"> </w:t>
      </w:r>
      <w:proofErr w:type="spellStart"/>
      <w:r w:rsidRPr="00C105A5">
        <w:rPr>
          <w:rFonts w:ascii="Arial" w:hAnsi="Arial" w:cs="Arial"/>
          <w:bCs/>
        </w:rPr>
        <w:t>nósanna</w:t>
      </w:r>
      <w:proofErr w:type="spellEnd"/>
      <w:r w:rsidRPr="00C105A5">
        <w:rPr>
          <w:rFonts w:ascii="Arial" w:hAnsi="Arial" w:cs="Arial"/>
          <w:bCs/>
        </w:rPr>
        <w:t xml:space="preserve"> </w:t>
      </w:r>
      <w:proofErr w:type="spellStart"/>
      <w:r w:rsidRPr="00C105A5">
        <w:rPr>
          <w:rFonts w:ascii="Arial" w:hAnsi="Arial" w:cs="Arial"/>
          <w:bCs/>
        </w:rPr>
        <w:t>imeachta</w:t>
      </w:r>
      <w:proofErr w:type="spellEnd"/>
      <w:r w:rsidRPr="00C105A5">
        <w:rPr>
          <w:rFonts w:ascii="Arial" w:hAnsi="Arial" w:cs="Arial"/>
          <w:bCs/>
        </w:rPr>
        <w:t xml:space="preserve"> </w:t>
      </w:r>
      <w:proofErr w:type="spellStart"/>
      <w:r w:rsidRPr="00C105A5">
        <w:rPr>
          <w:rFonts w:ascii="Arial" w:hAnsi="Arial" w:cs="Arial"/>
          <w:bCs/>
        </w:rPr>
        <w:t>seo</w:t>
      </w:r>
      <w:proofErr w:type="spellEnd"/>
      <w:r w:rsidRPr="00C105A5">
        <w:rPr>
          <w:rFonts w:ascii="Arial" w:hAnsi="Arial" w:cs="Arial"/>
          <w:bCs/>
        </w:rPr>
        <w:t xml:space="preserve"> </w:t>
      </w:r>
      <w:proofErr w:type="spellStart"/>
      <w:r w:rsidRPr="00C105A5">
        <w:rPr>
          <w:rFonts w:ascii="Arial" w:hAnsi="Arial" w:cs="Arial"/>
          <w:bCs/>
        </w:rPr>
        <w:t>bunaithe</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an </w:t>
      </w:r>
      <w:proofErr w:type="spellStart"/>
      <w:r w:rsidRPr="00C105A5">
        <w:rPr>
          <w:rFonts w:ascii="Arial" w:hAnsi="Arial" w:cs="Arial"/>
          <w:bCs/>
        </w:rPr>
        <w:t>méid</w:t>
      </w:r>
      <w:proofErr w:type="spellEnd"/>
      <w:r w:rsidRPr="00C105A5">
        <w:rPr>
          <w:rFonts w:ascii="Arial" w:hAnsi="Arial" w:cs="Arial"/>
          <w:bCs/>
        </w:rPr>
        <w:t xml:space="preserve"> </w:t>
      </w:r>
      <w:proofErr w:type="spellStart"/>
      <w:r w:rsidRPr="00C105A5">
        <w:rPr>
          <w:rFonts w:ascii="Arial" w:hAnsi="Arial" w:cs="Arial"/>
          <w:bCs/>
        </w:rPr>
        <w:t>seo</w:t>
      </w:r>
      <w:proofErr w:type="spellEnd"/>
      <w:r w:rsidRPr="00C105A5">
        <w:rPr>
          <w:rFonts w:ascii="Arial" w:hAnsi="Arial" w:cs="Arial"/>
          <w:bCs/>
        </w:rPr>
        <w:t xml:space="preserve"> a </w:t>
      </w:r>
      <w:proofErr w:type="spellStart"/>
      <w:r w:rsidRPr="00C105A5">
        <w:rPr>
          <w:rFonts w:ascii="Arial" w:hAnsi="Arial" w:cs="Arial"/>
          <w:bCs/>
        </w:rPr>
        <w:t>leanas</w:t>
      </w:r>
      <w:proofErr w:type="spellEnd"/>
      <w:r w:rsidRPr="00C105A5">
        <w:rPr>
          <w:rFonts w:ascii="Arial" w:hAnsi="Arial" w:cs="Arial"/>
          <w:bCs/>
        </w:rPr>
        <w:t>:</w:t>
      </w:r>
    </w:p>
    <w:p w14:paraId="30AA2C83" w14:textId="77777777" w:rsidR="00C105A5" w:rsidRPr="00C105A5" w:rsidRDefault="00C105A5" w:rsidP="00C105A5">
      <w:pPr>
        <w:pStyle w:val="ListParagraph"/>
        <w:numPr>
          <w:ilvl w:val="0"/>
          <w:numId w:val="23"/>
        </w:numPr>
        <w:spacing w:line="360" w:lineRule="auto"/>
        <w:jc w:val="both"/>
        <w:rPr>
          <w:rFonts w:ascii="Arial" w:hAnsi="Arial" w:cs="Arial"/>
          <w:bCs/>
        </w:rPr>
      </w:pPr>
      <w:proofErr w:type="spellStart"/>
      <w:r w:rsidRPr="00C105A5">
        <w:rPr>
          <w:rFonts w:ascii="Arial" w:hAnsi="Arial" w:cs="Arial"/>
          <w:bCs/>
        </w:rPr>
        <w:t>Fógraíocht</w:t>
      </w:r>
      <w:proofErr w:type="spellEnd"/>
      <w:r w:rsidRPr="00C105A5">
        <w:rPr>
          <w:rFonts w:ascii="Arial" w:hAnsi="Arial" w:cs="Arial"/>
          <w:bCs/>
        </w:rPr>
        <w:t xml:space="preserve"> a </w:t>
      </w:r>
      <w:proofErr w:type="spellStart"/>
      <w:r w:rsidRPr="00C105A5">
        <w:rPr>
          <w:rFonts w:ascii="Arial" w:hAnsi="Arial" w:cs="Arial"/>
          <w:bCs/>
        </w:rPr>
        <w:t>dhéanamh</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w:t>
      </w:r>
      <w:proofErr w:type="spellStart"/>
      <w:r w:rsidRPr="00C105A5">
        <w:rPr>
          <w:rFonts w:ascii="Arial" w:hAnsi="Arial" w:cs="Arial"/>
          <w:bCs/>
        </w:rPr>
        <w:t>chomórtas</w:t>
      </w:r>
      <w:proofErr w:type="spellEnd"/>
      <w:r w:rsidRPr="00C105A5">
        <w:rPr>
          <w:rFonts w:ascii="Arial" w:hAnsi="Arial" w:cs="Arial"/>
          <w:bCs/>
        </w:rPr>
        <w:t xml:space="preserve"> </w:t>
      </w:r>
      <w:proofErr w:type="spellStart"/>
      <w:r w:rsidRPr="00C105A5">
        <w:rPr>
          <w:rFonts w:ascii="Arial" w:hAnsi="Arial" w:cs="Arial"/>
          <w:bCs/>
        </w:rPr>
        <w:t>amháin</w:t>
      </w:r>
      <w:proofErr w:type="spellEnd"/>
      <w:r w:rsidRPr="00C105A5">
        <w:rPr>
          <w:rFonts w:ascii="Arial" w:hAnsi="Arial" w:cs="Arial"/>
          <w:bCs/>
        </w:rPr>
        <w:t xml:space="preserve"> </w:t>
      </w:r>
      <w:proofErr w:type="spellStart"/>
      <w:r w:rsidRPr="00C105A5">
        <w:rPr>
          <w:rFonts w:ascii="Arial" w:hAnsi="Arial" w:cs="Arial"/>
          <w:bCs/>
        </w:rPr>
        <w:t>agus</w:t>
      </w:r>
      <w:proofErr w:type="spellEnd"/>
      <w:r w:rsidRPr="00C105A5">
        <w:rPr>
          <w:rFonts w:ascii="Arial" w:hAnsi="Arial" w:cs="Arial"/>
          <w:bCs/>
        </w:rPr>
        <w:t xml:space="preserve"> </w:t>
      </w:r>
    </w:p>
    <w:p w14:paraId="0B7A7077" w14:textId="77777777" w:rsidR="00C105A5" w:rsidRPr="00C105A5" w:rsidRDefault="00C105A5" w:rsidP="00C105A5">
      <w:pPr>
        <w:pStyle w:val="ListParagraph"/>
        <w:numPr>
          <w:ilvl w:val="0"/>
          <w:numId w:val="23"/>
        </w:numPr>
        <w:spacing w:line="360" w:lineRule="auto"/>
        <w:jc w:val="both"/>
        <w:rPr>
          <w:rFonts w:ascii="Arial" w:hAnsi="Arial" w:cs="Arial"/>
          <w:bCs/>
        </w:rPr>
      </w:pPr>
      <w:r w:rsidRPr="00C105A5">
        <w:rPr>
          <w:rFonts w:ascii="Arial" w:hAnsi="Arial" w:cs="Arial"/>
          <w:bCs/>
        </w:rPr>
        <w:t xml:space="preserve">Trí </w:t>
      </w:r>
      <w:proofErr w:type="spellStart"/>
      <w:r w:rsidRPr="00C105A5">
        <w:rPr>
          <w:rFonts w:ascii="Arial" w:hAnsi="Arial" w:cs="Arial"/>
          <w:bCs/>
        </w:rPr>
        <w:t>phainéal</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w:t>
      </w:r>
      <w:proofErr w:type="spellStart"/>
      <w:r w:rsidRPr="00C105A5">
        <w:rPr>
          <w:rFonts w:ascii="Arial" w:hAnsi="Arial" w:cs="Arial"/>
          <w:bCs/>
        </w:rPr>
        <w:t>leith</w:t>
      </w:r>
      <w:proofErr w:type="spellEnd"/>
      <w:r w:rsidRPr="00C105A5">
        <w:rPr>
          <w:rFonts w:ascii="Arial" w:hAnsi="Arial" w:cs="Arial"/>
          <w:bCs/>
        </w:rPr>
        <w:t xml:space="preserve"> a </w:t>
      </w:r>
      <w:proofErr w:type="spellStart"/>
      <w:r w:rsidRPr="00C105A5">
        <w:rPr>
          <w:rFonts w:ascii="Arial" w:hAnsi="Arial" w:cs="Arial"/>
          <w:bCs/>
        </w:rPr>
        <w:t>fhoirmiú</w:t>
      </w:r>
      <w:proofErr w:type="spellEnd"/>
      <w:r w:rsidRPr="00C105A5">
        <w:rPr>
          <w:rFonts w:ascii="Arial" w:hAnsi="Arial" w:cs="Arial"/>
          <w:bCs/>
        </w:rPr>
        <w:t xml:space="preserve"> </w:t>
      </w:r>
      <w:proofErr w:type="spellStart"/>
      <w:r w:rsidRPr="00C105A5">
        <w:rPr>
          <w:rFonts w:ascii="Arial" w:hAnsi="Arial" w:cs="Arial"/>
          <w:bCs/>
        </w:rPr>
        <w:t>chun</w:t>
      </w:r>
      <w:proofErr w:type="spellEnd"/>
      <w:r w:rsidRPr="00C105A5">
        <w:rPr>
          <w:rFonts w:ascii="Arial" w:hAnsi="Arial" w:cs="Arial"/>
          <w:bCs/>
        </w:rPr>
        <w:t xml:space="preserve"> </w:t>
      </w:r>
      <w:proofErr w:type="spellStart"/>
      <w:r w:rsidRPr="00C105A5">
        <w:rPr>
          <w:rFonts w:ascii="Arial" w:hAnsi="Arial" w:cs="Arial"/>
          <w:bCs/>
        </w:rPr>
        <w:t>freastal</w:t>
      </w:r>
      <w:proofErr w:type="spellEnd"/>
      <w:r w:rsidRPr="00C105A5">
        <w:rPr>
          <w:rFonts w:ascii="Arial" w:hAnsi="Arial" w:cs="Arial"/>
          <w:bCs/>
        </w:rPr>
        <w:t xml:space="preserve"> </w:t>
      </w:r>
      <w:proofErr w:type="spellStart"/>
      <w:r w:rsidRPr="00C105A5">
        <w:rPr>
          <w:rFonts w:ascii="Arial" w:hAnsi="Arial" w:cs="Arial"/>
          <w:bCs/>
        </w:rPr>
        <w:t>ar</w:t>
      </w:r>
      <w:proofErr w:type="spellEnd"/>
      <w:r w:rsidRPr="00C105A5">
        <w:rPr>
          <w:rFonts w:ascii="Arial" w:hAnsi="Arial" w:cs="Arial"/>
          <w:bCs/>
        </w:rPr>
        <w:t xml:space="preserve"> </w:t>
      </w:r>
      <w:proofErr w:type="spellStart"/>
      <w:r w:rsidRPr="00C105A5">
        <w:rPr>
          <w:rFonts w:ascii="Arial" w:hAnsi="Arial" w:cs="Arial"/>
          <w:bCs/>
        </w:rPr>
        <w:t>riachtanais</w:t>
      </w:r>
      <w:proofErr w:type="spellEnd"/>
      <w:r w:rsidRPr="00C105A5">
        <w:rPr>
          <w:rFonts w:ascii="Arial" w:hAnsi="Arial" w:cs="Arial"/>
          <w:bCs/>
        </w:rPr>
        <w:t xml:space="preserve"> an </w:t>
      </w:r>
      <w:proofErr w:type="spellStart"/>
      <w:r w:rsidRPr="00C105A5">
        <w:rPr>
          <w:rFonts w:ascii="Arial" w:hAnsi="Arial" w:cs="Arial"/>
          <w:bCs/>
        </w:rPr>
        <w:t>chóimheasa</w:t>
      </w:r>
      <w:proofErr w:type="spellEnd"/>
      <w:r w:rsidRPr="00C105A5">
        <w:rPr>
          <w:rFonts w:ascii="Arial" w:hAnsi="Arial" w:cs="Arial"/>
          <w:bCs/>
        </w:rPr>
        <w:t xml:space="preserve"> post a </w:t>
      </w:r>
      <w:proofErr w:type="spellStart"/>
      <w:r w:rsidRPr="00C105A5">
        <w:rPr>
          <w:rFonts w:ascii="Arial" w:hAnsi="Arial" w:cs="Arial"/>
          <w:bCs/>
        </w:rPr>
        <w:t>bheidh</w:t>
      </w:r>
      <w:proofErr w:type="spellEnd"/>
      <w:r w:rsidRPr="00C105A5">
        <w:rPr>
          <w:rFonts w:ascii="Arial" w:hAnsi="Arial" w:cs="Arial"/>
          <w:bCs/>
        </w:rPr>
        <w:t xml:space="preserve"> </w:t>
      </w:r>
      <w:proofErr w:type="spellStart"/>
      <w:r w:rsidRPr="00C105A5">
        <w:rPr>
          <w:rFonts w:ascii="Arial" w:hAnsi="Arial" w:cs="Arial"/>
          <w:bCs/>
        </w:rPr>
        <w:t>teoranta</w:t>
      </w:r>
      <w:proofErr w:type="spellEnd"/>
      <w:r w:rsidRPr="00C105A5">
        <w:rPr>
          <w:rFonts w:ascii="Arial" w:hAnsi="Arial" w:cs="Arial"/>
          <w:bCs/>
        </w:rPr>
        <w:t xml:space="preserve"> </w:t>
      </w:r>
      <w:proofErr w:type="spellStart"/>
      <w:r w:rsidRPr="00C105A5">
        <w:rPr>
          <w:rFonts w:ascii="Arial" w:hAnsi="Arial" w:cs="Arial"/>
          <w:bCs/>
        </w:rPr>
        <w:t>d’earnáil</w:t>
      </w:r>
      <w:proofErr w:type="spellEnd"/>
      <w:r w:rsidRPr="00C105A5">
        <w:rPr>
          <w:rFonts w:ascii="Arial" w:hAnsi="Arial" w:cs="Arial"/>
          <w:bCs/>
        </w:rPr>
        <w:t xml:space="preserve"> an </w:t>
      </w:r>
      <w:proofErr w:type="spellStart"/>
      <w:r w:rsidRPr="00C105A5">
        <w:rPr>
          <w:rFonts w:ascii="Arial" w:hAnsi="Arial" w:cs="Arial"/>
          <w:bCs/>
        </w:rPr>
        <w:t>rialtais</w:t>
      </w:r>
      <w:proofErr w:type="spellEnd"/>
      <w:r w:rsidRPr="00C105A5">
        <w:rPr>
          <w:rFonts w:ascii="Arial" w:hAnsi="Arial" w:cs="Arial"/>
          <w:bCs/>
        </w:rPr>
        <w:t xml:space="preserve"> </w:t>
      </w:r>
      <w:proofErr w:type="spellStart"/>
      <w:r w:rsidRPr="00C105A5">
        <w:rPr>
          <w:rFonts w:ascii="Arial" w:hAnsi="Arial" w:cs="Arial"/>
          <w:bCs/>
        </w:rPr>
        <w:t>áitiúil</w:t>
      </w:r>
      <w:proofErr w:type="spellEnd"/>
      <w:r w:rsidRPr="00C105A5">
        <w:rPr>
          <w:rFonts w:ascii="Arial" w:hAnsi="Arial" w:cs="Arial"/>
          <w:bCs/>
        </w:rPr>
        <w:t xml:space="preserve">, </w:t>
      </w:r>
      <w:proofErr w:type="spellStart"/>
      <w:r w:rsidRPr="00C105A5">
        <w:rPr>
          <w:rFonts w:ascii="Arial" w:hAnsi="Arial" w:cs="Arial"/>
          <w:bCs/>
        </w:rPr>
        <w:t>oscailte</w:t>
      </w:r>
      <w:proofErr w:type="spellEnd"/>
      <w:r w:rsidRPr="00C105A5">
        <w:rPr>
          <w:rFonts w:ascii="Arial" w:hAnsi="Arial" w:cs="Arial"/>
          <w:bCs/>
        </w:rPr>
        <w:t xml:space="preserve"> </w:t>
      </w:r>
      <w:proofErr w:type="spellStart"/>
      <w:r w:rsidRPr="00C105A5">
        <w:rPr>
          <w:rFonts w:ascii="Arial" w:hAnsi="Arial" w:cs="Arial"/>
          <w:bCs/>
        </w:rPr>
        <w:t>agus</w:t>
      </w:r>
      <w:proofErr w:type="spellEnd"/>
      <w:r w:rsidRPr="00C105A5">
        <w:rPr>
          <w:rFonts w:ascii="Arial" w:hAnsi="Arial" w:cs="Arial"/>
          <w:bCs/>
        </w:rPr>
        <w:t xml:space="preserve"> </w:t>
      </w:r>
      <w:proofErr w:type="spellStart"/>
      <w:r w:rsidRPr="00C105A5">
        <w:rPr>
          <w:rFonts w:ascii="Arial" w:hAnsi="Arial" w:cs="Arial"/>
          <w:bCs/>
        </w:rPr>
        <w:t>teoranta</w:t>
      </w:r>
      <w:proofErr w:type="spellEnd"/>
      <w:r w:rsidRPr="00C105A5">
        <w:rPr>
          <w:rFonts w:ascii="Arial" w:hAnsi="Arial" w:cs="Arial"/>
          <w:bCs/>
        </w:rPr>
        <w:t xml:space="preserve"> don </w:t>
      </w:r>
      <w:proofErr w:type="spellStart"/>
      <w:r w:rsidRPr="00C105A5">
        <w:rPr>
          <w:rFonts w:ascii="Arial" w:hAnsi="Arial" w:cs="Arial"/>
          <w:bCs/>
        </w:rPr>
        <w:t>údarás</w:t>
      </w:r>
      <w:proofErr w:type="spellEnd"/>
      <w:r w:rsidRPr="00C105A5">
        <w:rPr>
          <w:rFonts w:ascii="Arial" w:hAnsi="Arial" w:cs="Arial"/>
          <w:bCs/>
        </w:rPr>
        <w:t xml:space="preserve"> </w:t>
      </w:r>
      <w:proofErr w:type="spellStart"/>
      <w:r w:rsidRPr="00C105A5">
        <w:rPr>
          <w:rFonts w:ascii="Arial" w:hAnsi="Arial" w:cs="Arial"/>
          <w:bCs/>
        </w:rPr>
        <w:t>áitiúil</w:t>
      </w:r>
      <w:proofErr w:type="spellEnd"/>
      <w:r w:rsidRPr="00C105A5">
        <w:rPr>
          <w:rFonts w:ascii="Arial" w:hAnsi="Arial" w:cs="Arial"/>
          <w:bCs/>
        </w:rPr>
        <w:t xml:space="preserve"> mar </w:t>
      </w:r>
      <w:proofErr w:type="spellStart"/>
      <w:r w:rsidRPr="00C105A5">
        <w:rPr>
          <w:rFonts w:ascii="Arial" w:hAnsi="Arial" w:cs="Arial"/>
          <w:bCs/>
        </w:rPr>
        <w:t>atá</w:t>
      </w:r>
      <w:proofErr w:type="spellEnd"/>
      <w:r w:rsidRPr="00C105A5">
        <w:rPr>
          <w:rFonts w:ascii="Arial" w:hAnsi="Arial" w:cs="Arial"/>
          <w:bCs/>
        </w:rPr>
        <w:t xml:space="preserve"> </w:t>
      </w:r>
      <w:proofErr w:type="spellStart"/>
      <w:r w:rsidRPr="00C105A5">
        <w:rPr>
          <w:rFonts w:ascii="Arial" w:hAnsi="Arial" w:cs="Arial"/>
          <w:bCs/>
        </w:rPr>
        <w:t>léirithe</w:t>
      </w:r>
      <w:proofErr w:type="spellEnd"/>
      <w:r w:rsidRPr="00C105A5">
        <w:rPr>
          <w:rFonts w:ascii="Arial" w:hAnsi="Arial" w:cs="Arial"/>
          <w:bCs/>
        </w:rPr>
        <w:t xml:space="preserve"> </w:t>
      </w:r>
      <w:proofErr w:type="spellStart"/>
      <w:r w:rsidRPr="00C105A5">
        <w:rPr>
          <w:rFonts w:ascii="Arial" w:hAnsi="Arial" w:cs="Arial"/>
          <w:bCs/>
        </w:rPr>
        <w:t>thuas</w:t>
      </w:r>
      <w:proofErr w:type="spellEnd"/>
      <w:r w:rsidRPr="00C105A5">
        <w:rPr>
          <w:rFonts w:ascii="Arial" w:hAnsi="Arial" w:cs="Arial"/>
          <w:bCs/>
        </w:rPr>
        <w:t xml:space="preserve">. </w:t>
      </w:r>
    </w:p>
    <w:p w14:paraId="71E30686" w14:textId="77777777" w:rsidR="004A3F72" w:rsidRDefault="004A3F72" w:rsidP="00FF5E26">
      <w:pPr>
        <w:spacing w:line="360" w:lineRule="auto"/>
        <w:rPr>
          <w:rFonts w:ascii="Arial" w:hAnsi="Arial" w:cs="Arial"/>
          <w:b/>
          <w:snapToGrid w:val="0"/>
          <w:lang w:eastAsia="en-GB" w:bidi="ar-SA"/>
        </w:rPr>
      </w:pPr>
    </w:p>
    <w:p w14:paraId="54B5724D" w14:textId="77777777" w:rsidR="003B5647" w:rsidRPr="00FF5E26" w:rsidRDefault="003B5647"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lastRenderedPageBreak/>
        <w:t xml:space="preserve">Luach Saothair </w:t>
      </w:r>
    </w:p>
    <w:p w14:paraId="4D8D3684" w14:textId="5C6D0DBA"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Imlitir</w:t>
      </w:r>
      <w:proofErr w:type="spellEnd"/>
      <w:r w:rsidRPr="00FF5E26">
        <w:rPr>
          <w:rFonts w:ascii="Arial" w:hAnsi="Arial" w:cs="Arial"/>
        </w:rPr>
        <w:t xml:space="preserve"> </w:t>
      </w:r>
      <w:r w:rsidRPr="004A3F72">
        <w:rPr>
          <w:rFonts w:ascii="Arial" w:hAnsi="Arial" w:cs="Arial"/>
        </w:rPr>
        <w:t>EL 0</w:t>
      </w:r>
      <w:r w:rsidR="004A3F72" w:rsidRPr="004A3F72">
        <w:rPr>
          <w:rFonts w:ascii="Arial" w:hAnsi="Arial" w:cs="Arial"/>
        </w:rPr>
        <w:t>2</w:t>
      </w:r>
      <w:r w:rsidRPr="004A3F72">
        <w:rPr>
          <w:rFonts w:ascii="Arial" w:hAnsi="Arial" w:cs="Arial"/>
        </w:rPr>
        <w:t>/202</w:t>
      </w:r>
      <w:r w:rsidR="004A3F72" w:rsidRPr="004A3F72">
        <w:rPr>
          <w:rFonts w:ascii="Arial" w:hAnsi="Arial" w:cs="Arial"/>
        </w:rPr>
        <w:t>4</w:t>
      </w:r>
      <w:r w:rsidRPr="004A3F72">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041799"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041799" w:rsidRDefault="008F74AE" w:rsidP="00FF5E26">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43C6752A" w:rsidR="008F74AE" w:rsidRPr="00041799" w:rsidRDefault="008F74AE" w:rsidP="00FF5E26">
            <w:pPr>
              <w:widowControl/>
              <w:suppressAutoHyphens w:val="0"/>
              <w:spacing w:line="360" w:lineRule="auto"/>
              <w:rPr>
                <w:rFonts w:ascii="Arial" w:eastAsia="Times New Roman" w:hAnsi="Arial" w:cs="Arial"/>
                <w:b/>
                <w:bCs/>
                <w:color w:val="000000"/>
                <w:kern w:val="0"/>
                <w:lang w:eastAsia="en-GB" w:bidi="ar-SA"/>
              </w:rPr>
            </w:pPr>
            <w:r w:rsidRPr="00041799">
              <w:rPr>
                <w:rFonts w:ascii="Arial" w:eastAsia="Times New Roman" w:hAnsi="Arial" w:cs="Arial"/>
                <w:b/>
                <w:bCs/>
                <w:color w:val="000000"/>
                <w:kern w:val="0"/>
                <w:lang w:eastAsia="en-GB" w:bidi="ar-SA"/>
              </w:rPr>
              <w:t>01/0</w:t>
            </w:r>
            <w:r w:rsidR="004A3F72" w:rsidRPr="00041799">
              <w:rPr>
                <w:rFonts w:ascii="Arial" w:eastAsia="Times New Roman" w:hAnsi="Arial" w:cs="Arial"/>
                <w:b/>
                <w:bCs/>
                <w:color w:val="000000"/>
                <w:kern w:val="0"/>
                <w:lang w:eastAsia="en-GB" w:bidi="ar-SA"/>
              </w:rPr>
              <w:t>6</w:t>
            </w:r>
            <w:r w:rsidRPr="00041799">
              <w:rPr>
                <w:rFonts w:ascii="Arial" w:eastAsia="Times New Roman" w:hAnsi="Arial" w:cs="Arial"/>
                <w:b/>
                <w:bCs/>
                <w:color w:val="000000"/>
                <w:kern w:val="0"/>
                <w:lang w:eastAsia="en-GB" w:bidi="ar-SA"/>
              </w:rPr>
              <w:t>/202</w:t>
            </w:r>
            <w:r w:rsidR="004A3F72" w:rsidRPr="00041799">
              <w:rPr>
                <w:rFonts w:ascii="Arial" w:eastAsia="Times New Roman" w:hAnsi="Arial" w:cs="Arial"/>
                <w:b/>
                <w:bCs/>
                <w:color w:val="000000"/>
                <w:kern w:val="0"/>
                <w:lang w:eastAsia="en-GB" w:bidi="ar-SA"/>
              </w:rPr>
              <w:t>4</w:t>
            </w:r>
          </w:p>
        </w:tc>
      </w:tr>
      <w:tr w:rsidR="00041799" w:rsidRPr="00041799" w14:paraId="3F292B09"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65DBDFE4" w14:textId="7705E429" w:rsidR="00041799" w:rsidRPr="00041799" w:rsidRDefault="00041799" w:rsidP="00041799">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€33,760</w:t>
            </w:r>
          </w:p>
        </w:tc>
      </w:tr>
      <w:tr w:rsidR="00041799" w:rsidRPr="00041799" w14:paraId="0A9CD9A6"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91D0D88" w14:textId="312C4931" w:rsidR="00041799" w:rsidRPr="00041799" w:rsidRDefault="00041799" w:rsidP="00041799">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€35,866</w:t>
            </w:r>
          </w:p>
        </w:tc>
      </w:tr>
      <w:tr w:rsidR="00041799" w:rsidRPr="00041799" w14:paraId="5B2900D9"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15BEFE28" w14:textId="3534E5B5" w:rsidR="00041799" w:rsidRPr="00041799" w:rsidRDefault="00041799" w:rsidP="00041799">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€38,855</w:t>
            </w:r>
          </w:p>
        </w:tc>
      </w:tr>
      <w:tr w:rsidR="00041799" w:rsidRPr="00041799" w14:paraId="268E9B91"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100B8F8C" w14:textId="1662F8F4" w:rsidR="00041799" w:rsidRPr="00041799" w:rsidRDefault="00041799" w:rsidP="00041799">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€40,818</w:t>
            </w:r>
          </w:p>
        </w:tc>
      </w:tr>
      <w:tr w:rsidR="00041799" w:rsidRPr="00041799" w14:paraId="08EF72AC"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4AE9DDD1" w14:textId="7B06839B" w:rsidR="00041799" w:rsidRPr="00041799" w:rsidRDefault="00041799" w:rsidP="00041799">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€42,535</w:t>
            </w:r>
          </w:p>
        </w:tc>
      </w:tr>
      <w:tr w:rsidR="00041799" w:rsidRPr="00041799" w14:paraId="1EA29A49"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2C089936" w14:textId="5F05970B"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6</w:t>
            </w:r>
          </w:p>
        </w:tc>
        <w:tc>
          <w:tcPr>
            <w:tcW w:w="1540" w:type="dxa"/>
            <w:tcBorders>
              <w:top w:val="nil"/>
              <w:left w:val="nil"/>
              <w:bottom w:val="single" w:sz="4" w:space="0" w:color="auto"/>
              <w:right w:val="single" w:sz="4" w:space="0" w:color="auto"/>
            </w:tcBorders>
            <w:shd w:val="clear" w:color="auto" w:fill="auto"/>
            <w:noWrap/>
            <w:vAlign w:val="center"/>
          </w:tcPr>
          <w:p w14:paraId="60EA7BF7" w14:textId="43F3DB67" w:rsidR="00041799" w:rsidRPr="00041799" w:rsidRDefault="00041799" w:rsidP="00041799">
            <w:pPr>
              <w:widowControl/>
              <w:suppressAutoHyphens w:val="0"/>
              <w:spacing w:line="360" w:lineRule="auto"/>
              <w:rPr>
                <w:rFonts w:ascii="Arial" w:hAnsi="Arial" w:cs="Arial"/>
                <w:b/>
                <w:bCs/>
              </w:rPr>
            </w:pPr>
            <w:r w:rsidRPr="00041799">
              <w:rPr>
                <w:rFonts w:ascii="Arial" w:hAnsi="Arial" w:cs="Arial"/>
                <w:b/>
                <w:bCs/>
                <w:color w:val="000000"/>
              </w:rPr>
              <w:t>€44,196</w:t>
            </w:r>
          </w:p>
        </w:tc>
      </w:tr>
      <w:tr w:rsidR="00041799" w:rsidRPr="00041799" w14:paraId="25979060"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1BBD0A01" w14:textId="7480677F"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7</w:t>
            </w:r>
          </w:p>
        </w:tc>
        <w:tc>
          <w:tcPr>
            <w:tcW w:w="1540" w:type="dxa"/>
            <w:tcBorders>
              <w:top w:val="nil"/>
              <w:left w:val="nil"/>
              <w:bottom w:val="single" w:sz="4" w:space="0" w:color="auto"/>
              <w:right w:val="single" w:sz="4" w:space="0" w:color="auto"/>
            </w:tcBorders>
            <w:shd w:val="clear" w:color="auto" w:fill="auto"/>
            <w:noWrap/>
            <w:vAlign w:val="center"/>
          </w:tcPr>
          <w:p w14:paraId="3E3580B6" w14:textId="7D34CF43" w:rsidR="00041799" w:rsidRPr="00041799" w:rsidRDefault="00041799" w:rsidP="00041799">
            <w:pPr>
              <w:widowControl/>
              <w:suppressAutoHyphens w:val="0"/>
              <w:spacing w:line="360" w:lineRule="auto"/>
              <w:rPr>
                <w:rFonts w:ascii="Arial" w:hAnsi="Arial" w:cs="Arial"/>
                <w:b/>
                <w:bCs/>
              </w:rPr>
            </w:pPr>
            <w:r w:rsidRPr="00041799">
              <w:rPr>
                <w:rFonts w:ascii="Arial" w:hAnsi="Arial" w:cs="Arial"/>
                <w:b/>
                <w:bCs/>
                <w:color w:val="000000"/>
              </w:rPr>
              <w:t>€46,438</w:t>
            </w:r>
          </w:p>
        </w:tc>
      </w:tr>
      <w:tr w:rsidR="00041799" w:rsidRPr="00041799" w14:paraId="59FD888F"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5E20889" w14:textId="6E6CC105"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8</w:t>
            </w:r>
          </w:p>
        </w:tc>
        <w:tc>
          <w:tcPr>
            <w:tcW w:w="1540" w:type="dxa"/>
            <w:tcBorders>
              <w:top w:val="nil"/>
              <w:left w:val="nil"/>
              <w:bottom w:val="single" w:sz="4" w:space="0" w:color="auto"/>
              <w:right w:val="single" w:sz="4" w:space="0" w:color="auto"/>
            </w:tcBorders>
            <w:shd w:val="clear" w:color="auto" w:fill="auto"/>
            <w:noWrap/>
            <w:vAlign w:val="center"/>
          </w:tcPr>
          <w:p w14:paraId="4B6E1A8E" w14:textId="6E003D2A" w:rsidR="00041799" w:rsidRPr="00041799" w:rsidRDefault="00041799" w:rsidP="00041799">
            <w:pPr>
              <w:widowControl/>
              <w:suppressAutoHyphens w:val="0"/>
              <w:spacing w:line="360" w:lineRule="auto"/>
              <w:rPr>
                <w:rFonts w:ascii="Arial" w:hAnsi="Arial" w:cs="Arial"/>
                <w:b/>
                <w:bCs/>
              </w:rPr>
            </w:pPr>
            <w:r w:rsidRPr="00041799">
              <w:rPr>
                <w:rFonts w:ascii="Arial" w:hAnsi="Arial" w:cs="Arial"/>
                <w:b/>
                <w:bCs/>
                <w:color w:val="000000"/>
              </w:rPr>
              <w:t>€48,060</w:t>
            </w:r>
          </w:p>
        </w:tc>
      </w:tr>
      <w:tr w:rsidR="00041799" w:rsidRPr="00041799" w14:paraId="526ADF6D"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914DCA2" w14:textId="448B97A1"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9</w:t>
            </w:r>
          </w:p>
        </w:tc>
        <w:tc>
          <w:tcPr>
            <w:tcW w:w="1540" w:type="dxa"/>
            <w:tcBorders>
              <w:top w:val="nil"/>
              <w:left w:val="nil"/>
              <w:bottom w:val="single" w:sz="4" w:space="0" w:color="auto"/>
              <w:right w:val="single" w:sz="4" w:space="0" w:color="auto"/>
            </w:tcBorders>
            <w:shd w:val="clear" w:color="auto" w:fill="auto"/>
            <w:noWrap/>
            <w:vAlign w:val="center"/>
          </w:tcPr>
          <w:p w14:paraId="7060F383" w14:textId="1A376FF8" w:rsidR="00041799" w:rsidRPr="00041799" w:rsidRDefault="00041799" w:rsidP="00041799">
            <w:pPr>
              <w:widowControl/>
              <w:suppressAutoHyphens w:val="0"/>
              <w:spacing w:line="360" w:lineRule="auto"/>
              <w:rPr>
                <w:rFonts w:ascii="Arial" w:hAnsi="Arial" w:cs="Arial"/>
                <w:b/>
                <w:bCs/>
              </w:rPr>
            </w:pPr>
            <w:r w:rsidRPr="00041799">
              <w:rPr>
                <w:rFonts w:ascii="Arial" w:hAnsi="Arial" w:cs="Arial"/>
                <w:b/>
                <w:bCs/>
                <w:color w:val="000000"/>
              </w:rPr>
              <w:t>€49,706</w:t>
            </w:r>
          </w:p>
        </w:tc>
      </w:tr>
      <w:tr w:rsidR="00041799" w:rsidRPr="00041799" w14:paraId="2746DDC1"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059459D4" w14:textId="5BCF2C5F" w:rsidR="00041799" w:rsidRPr="00041799" w:rsidRDefault="00041799" w:rsidP="00041799">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€51,221</w:t>
            </w:r>
          </w:p>
        </w:tc>
      </w:tr>
      <w:tr w:rsidR="00041799" w:rsidRPr="00041799" w14:paraId="7DA3AB0F" w14:textId="77777777" w:rsidTr="00CD5A78">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041799" w:rsidRPr="00041799" w:rsidRDefault="00041799" w:rsidP="00041799">
            <w:pPr>
              <w:widowControl/>
              <w:suppressAutoHyphens w:val="0"/>
              <w:spacing w:line="360" w:lineRule="auto"/>
              <w:rPr>
                <w:rFonts w:ascii="Arial" w:eastAsia="Times New Roman" w:hAnsi="Arial" w:cs="Arial"/>
                <w:color w:val="000000"/>
                <w:kern w:val="0"/>
                <w:lang w:eastAsia="en-GB" w:bidi="ar-SA"/>
              </w:rPr>
            </w:pPr>
            <w:r w:rsidRPr="00041799">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D3AD14" w14:textId="35E629F4" w:rsidR="00041799" w:rsidRPr="00041799" w:rsidRDefault="00041799" w:rsidP="00041799">
            <w:pPr>
              <w:widowControl/>
              <w:suppressAutoHyphens w:val="0"/>
              <w:spacing w:line="360" w:lineRule="auto"/>
              <w:rPr>
                <w:rFonts w:ascii="Arial" w:eastAsia="Times New Roman" w:hAnsi="Arial" w:cs="Arial"/>
                <w:b/>
                <w:bCs/>
                <w:color w:val="000000"/>
                <w:kern w:val="0"/>
                <w:highlight w:val="yellow"/>
                <w:lang w:eastAsia="en-GB" w:bidi="ar-SA"/>
              </w:rPr>
            </w:pPr>
            <w:r w:rsidRPr="00041799">
              <w:rPr>
                <w:rFonts w:ascii="Arial" w:hAnsi="Arial" w:cs="Arial"/>
                <w:b/>
                <w:bCs/>
                <w:color w:val="000000"/>
              </w:rPr>
              <w:t>€52,773</w:t>
            </w:r>
          </w:p>
        </w:tc>
      </w:tr>
    </w:tbl>
    <w:p w14:paraId="527ED20F" w14:textId="77777777" w:rsidR="001A3079" w:rsidRPr="00FF5E26" w:rsidRDefault="001A3079" w:rsidP="00FF5E26">
      <w:pPr>
        <w:spacing w:line="360" w:lineRule="auto"/>
        <w:rPr>
          <w:rFonts w:ascii="Arial" w:hAnsi="Arial" w:cs="Arial"/>
        </w:rPr>
      </w:pPr>
    </w:p>
    <w:p w14:paraId="76027D5F" w14:textId="67520539"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4A3F72">
        <w:rPr>
          <w:rFonts w:ascii="Arial" w:eastAsia="Times New Roman" w:hAnsi="Arial" w:cs="Arial"/>
          <w:bCs/>
          <w:color w:val="000000" w:themeColor="text1"/>
          <w:lang w:val="ga-IE" w:eastAsia="en-IE"/>
        </w:rPr>
        <w:t>€</w:t>
      </w:r>
      <w:r w:rsidR="00030AEF">
        <w:rPr>
          <w:rFonts w:ascii="Arial" w:eastAsia="Times New Roman" w:hAnsi="Arial" w:cs="Arial"/>
          <w:bCs/>
          <w:color w:val="000000" w:themeColor="text1"/>
          <w:lang w:val="ga-IE" w:eastAsia="en-IE"/>
        </w:rPr>
        <w:t>33,760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Default="001A3079" w:rsidP="00FF5E26">
      <w:pPr>
        <w:tabs>
          <w:tab w:val="left" w:pos="990"/>
        </w:tabs>
        <w:spacing w:line="360" w:lineRule="auto"/>
        <w:rPr>
          <w:rFonts w:ascii="Arial" w:hAnsi="Arial" w:cs="Arial"/>
          <w:u w:val="single"/>
        </w:rPr>
      </w:pPr>
    </w:p>
    <w:p w14:paraId="0530D712" w14:textId="77777777" w:rsidR="00BF798B" w:rsidRDefault="00BF798B" w:rsidP="00FF5E26">
      <w:pPr>
        <w:tabs>
          <w:tab w:val="left" w:pos="990"/>
        </w:tabs>
        <w:spacing w:line="360" w:lineRule="auto"/>
        <w:rPr>
          <w:rFonts w:ascii="Arial" w:hAnsi="Arial" w:cs="Arial"/>
          <w:u w:val="single"/>
        </w:rPr>
      </w:pPr>
    </w:p>
    <w:p w14:paraId="43956B5C" w14:textId="77777777" w:rsidR="00BF798B" w:rsidRDefault="00BF798B" w:rsidP="00FF5E26">
      <w:pPr>
        <w:tabs>
          <w:tab w:val="left" w:pos="990"/>
        </w:tabs>
        <w:spacing w:line="360" w:lineRule="auto"/>
        <w:rPr>
          <w:rFonts w:ascii="Arial" w:hAnsi="Arial" w:cs="Arial"/>
          <w:u w:val="single"/>
        </w:rPr>
      </w:pPr>
    </w:p>
    <w:p w14:paraId="1B660B9D" w14:textId="77777777" w:rsidR="00BF798B" w:rsidRPr="00FF5E26" w:rsidRDefault="00BF798B"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seachtain </w:t>
      </w:r>
      <w:r w:rsidRPr="004A3F72">
        <w:rPr>
          <w:rFonts w:ascii="Arial" w:hAnsi="Arial" w:cs="Arial"/>
          <w:snapToGrid w:val="0"/>
          <w:lang w:val="ga-IE" w:eastAsia="en-GB" w:bidi="ar-SA"/>
        </w:rPr>
        <w:t>oibre 3</w:t>
      </w:r>
      <w:r w:rsidR="00A03318" w:rsidRPr="004A3F72">
        <w:rPr>
          <w:rFonts w:ascii="Arial" w:hAnsi="Arial" w:cs="Arial"/>
          <w:snapToGrid w:val="0"/>
          <w:lang w:val="ga-IE" w:eastAsia="en-GB" w:bidi="ar-SA"/>
        </w:rPr>
        <w:t>5</w:t>
      </w:r>
      <w:r w:rsidRPr="004A3F72">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BF798B">
      <w:pPr>
        <w:spacing w:line="360" w:lineRule="auto"/>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4A3F72">
        <w:rPr>
          <w:rFonts w:ascii="Arial" w:hAnsi="Arial" w:cs="Arial"/>
          <w:snapToGrid w:val="0"/>
          <w:lang w:val="ga-IE" w:eastAsia="en-GB" w:bidi="ar-SA"/>
        </w:rPr>
        <w:t>30</w:t>
      </w:r>
      <w:r w:rsidR="00721B38" w:rsidRPr="004A3F72">
        <w:rPr>
          <w:rFonts w:ascii="Arial" w:hAnsi="Arial" w:cs="Arial"/>
          <w:snapToGrid w:val="0"/>
          <w:lang w:val="ga-IE" w:eastAsia="en-GB" w:bidi="ar-SA"/>
        </w:rPr>
        <w:t xml:space="preserve"> lá sa bhliain </w:t>
      </w:r>
      <w:r w:rsidR="00641279" w:rsidRPr="004A3F72">
        <w:rPr>
          <w:rFonts w:ascii="Arial" w:hAnsi="Arial" w:cs="Arial"/>
          <w:snapToGrid w:val="0"/>
          <w:lang w:val="ga-IE" w:eastAsia="en-GB" w:bidi="ar-SA"/>
        </w:rPr>
        <w:t>a</w:t>
      </w:r>
      <w:r w:rsidRPr="004A3F72">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3B5647" w:rsidRDefault="00E63C72" w:rsidP="00E63C72">
      <w:pPr>
        <w:spacing w:line="360" w:lineRule="auto"/>
        <w:rPr>
          <w:rFonts w:ascii="Arial" w:eastAsia="Times New Roman" w:hAnsi="Arial" w:cs="Arial"/>
          <w:b/>
          <w:bCs/>
          <w:snapToGrid w:val="0"/>
          <w:u w:val="single"/>
          <w:lang w:eastAsia="en-GB" w:bidi="ar-SA"/>
        </w:rPr>
      </w:pPr>
      <w:proofErr w:type="spellStart"/>
      <w:r w:rsidRPr="003B5647">
        <w:rPr>
          <w:rFonts w:ascii="Arial" w:eastAsia="Times New Roman" w:hAnsi="Arial" w:cs="Arial"/>
          <w:b/>
          <w:bCs/>
          <w:snapToGrid w:val="0"/>
          <w:u w:val="single"/>
          <w:lang w:eastAsia="en-GB" w:bidi="ar-SA"/>
        </w:rPr>
        <w:t>Caitheamh</w:t>
      </w:r>
      <w:proofErr w:type="spellEnd"/>
      <w:r w:rsidRPr="003B5647">
        <w:rPr>
          <w:rFonts w:ascii="Arial" w:eastAsia="Times New Roman" w:hAnsi="Arial" w:cs="Arial"/>
          <w:b/>
          <w:bCs/>
          <w:snapToGrid w:val="0"/>
          <w:u w:val="single"/>
          <w:lang w:eastAsia="en-GB" w:bidi="ar-SA"/>
        </w:rPr>
        <w:t xml:space="preserve"> </w:t>
      </w:r>
      <w:proofErr w:type="spellStart"/>
      <w:r w:rsidRPr="003B5647">
        <w:rPr>
          <w:rFonts w:ascii="Arial" w:eastAsia="Times New Roman" w:hAnsi="Arial" w:cs="Arial"/>
          <w:b/>
          <w:bCs/>
          <w:snapToGrid w:val="0"/>
          <w:u w:val="single"/>
          <w:lang w:eastAsia="en-GB" w:bidi="ar-SA"/>
        </w:rPr>
        <w:t>Tiomána</w:t>
      </w:r>
      <w:proofErr w:type="spellEnd"/>
      <w:r w:rsidRPr="003B5647">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3B5647">
        <w:rPr>
          <w:rFonts w:ascii="Arial" w:eastAsia="Times New Roman" w:hAnsi="Arial" w:cs="Arial"/>
          <w:snapToGrid w:val="0"/>
          <w:lang w:eastAsia="en-GB" w:bidi="ar-SA"/>
        </w:rPr>
        <w:t>Tá</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sé</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inmhianaithe</w:t>
      </w:r>
      <w:proofErr w:type="spellEnd"/>
      <w:r w:rsidRPr="003B5647">
        <w:rPr>
          <w:rFonts w:ascii="Arial" w:eastAsia="Times New Roman" w:hAnsi="Arial" w:cs="Arial"/>
          <w:snapToGrid w:val="0"/>
          <w:lang w:eastAsia="en-GB" w:bidi="ar-SA"/>
        </w:rPr>
        <w:t xml:space="preserve"> go </w:t>
      </w:r>
      <w:proofErr w:type="spellStart"/>
      <w:r w:rsidRPr="003B5647">
        <w:rPr>
          <w:rFonts w:ascii="Arial" w:eastAsia="Times New Roman" w:hAnsi="Arial" w:cs="Arial"/>
          <w:snapToGrid w:val="0"/>
          <w:lang w:eastAsia="en-GB" w:bidi="ar-SA"/>
        </w:rPr>
        <w:t>mbeadh</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ceadúnas</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tiomána</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iomlán</w:t>
      </w:r>
      <w:proofErr w:type="spellEnd"/>
      <w:r w:rsidRPr="003B5647">
        <w:rPr>
          <w:rFonts w:ascii="Arial" w:eastAsia="Times New Roman" w:hAnsi="Arial" w:cs="Arial"/>
          <w:snapToGrid w:val="0"/>
          <w:lang w:eastAsia="en-GB" w:bidi="ar-SA"/>
        </w:rPr>
        <w:t xml:space="preserve"> ag </w:t>
      </w:r>
      <w:proofErr w:type="spellStart"/>
      <w:r w:rsidRPr="003B5647">
        <w:rPr>
          <w:rFonts w:ascii="Arial" w:eastAsia="Times New Roman" w:hAnsi="Arial" w:cs="Arial"/>
          <w:snapToGrid w:val="0"/>
          <w:lang w:eastAsia="en-GB" w:bidi="ar-SA"/>
        </w:rPr>
        <w:t>Iarrthóirí</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Aisíocfar</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speansais</w:t>
      </w:r>
      <w:proofErr w:type="spellEnd"/>
      <w:r w:rsidRPr="003B5647">
        <w:rPr>
          <w:rFonts w:ascii="Arial" w:eastAsia="Times New Roman" w:hAnsi="Arial" w:cs="Arial"/>
          <w:snapToGrid w:val="0"/>
          <w:lang w:eastAsia="en-GB" w:bidi="ar-SA"/>
        </w:rPr>
        <w:t xml:space="preserve"> arna </w:t>
      </w:r>
      <w:proofErr w:type="spellStart"/>
      <w:r w:rsidRPr="003B5647">
        <w:rPr>
          <w:rFonts w:ascii="Arial" w:eastAsia="Times New Roman" w:hAnsi="Arial" w:cs="Arial"/>
          <w:snapToGrid w:val="0"/>
          <w:lang w:eastAsia="en-GB" w:bidi="ar-SA"/>
        </w:rPr>
        <w:t>dtabhú</w:t>
      </w:r>
      <w:proofErr w:type="spellEnd"/>
      <w:r w:rsidRPr="003B5647">
        <w:rPr>
          <w:rFonts w:ascii="Arial" w:eastAsia="Times New Roman" w:hAnsi="Arial" w:cs="Arial"/>
          <w:snapToGrid w:val="0"/>
          <w:lang w:eastAsia="en-GB" w:bidi="ar-SA"/>
        </w:rPr>
        <w:t xml:space="preserve"> ag an </w:t>
      </w:r>
      <w:proofErr w:type="spellStart"/>
      <w:r w:rsidRPr="003B5647">
        <w:rPr>
          <w:rFonts w:ascii="Arial" w:eastAsia="Times New Roman" w:hAnsi="Arial" w:cs="Arial"/>
          <w:snapToGrid w:val="0"/>
          <w:lang w:eastAsia="en-GB" w:bidi="ar-SA"/>
        </w:rPr>
        <w:t>té</w:t>
      </w:r>
      <w:proofErr w:type="spellEnd"/>
      <w:r w:rsidRPr="003B5647">
        <w:rPr>
          <w:rFonts w:ascii="Arial" w:eastAsia="Times New Roman" w:hAnsi="Arial" w:cs="Arial"/>
          <w:snapToGrid w:val="0"/>
          <w:lang w:eastAsia="en-GB" w:bidi="ar-SA"/>
        </w:rPr>
        <w:t xml:space="preserve"> a </w:t>
      </w:r>
      <w:proofErr w:type="spellStart"/>
      <w:r w:rsidRPr="003B5647">
        <w:rPr>
          <w:rFonts w:ascii="Arial" w:eastAsia="Times New Roman" w:hAnsi="Arial" w:cs="Arial"/>
          <w:snapToGrid w:val="0"/>
          <w:lang w:eastAsia="en-GB" w:bidi="ar-SA"/>
        </w:rPr>
        <w:t>cheapfar</w:t>
      </w:r>
      <w:proofErr w:type="spellEnd"/>
      <w:r w:rsidRPr="003B5647">
        <w:rPr>
          <w:rFonts w:ascii="Arial" w:eastAsia="Times New Roman" w:hAnsi="Arial" w:cs="Arial"/>
          <w:snapToGrid w:val="0"/>
          <w:lang w:eastAsia="en-GB" w:bidi="ar-SA"/>
        </w:rPr>
        <w:t xml:space="preserve"> i </w:t>
      </w:r>
      <w:proofErr w:type="spellStart"/>
      <w:r w:rsidRPr="003B5647">
        <w:rPr>
          <w:rFonts w:ascii="Arial" w:eastAsia="Times New Roman" w:hAnsi="Arial" w:cs="Arial"/>
          <w:snapToGrid w:val="0"/>
          <w:lang w:eastAsia="en-GB" w:bidi="ar-SA"/>
        </w:rPr>
        <w:t>ndáil</w:t>
      </w:r>
      <w:proofErr w:type="spellEnd"/>
      <w:r w:rsidRPr="003B5647">
        <w:rPr>
          <w:rFonts w:ascii="Arial" w:eastAsia="Times New Roman" w:hAnsi="Arial" w:cs="Arial"/>
          <w:snapToGrid w:val="0"/>
          <w:lang w:eastAsia="en-GB" w:bidi="ar-SA"/>
        </w:rPr>
        <w:t xml:space="preserve"> le </w:t>
      </w:r>
      <w:proofErr w:type="spellStart"/>
      <w:r w:rsidRPr="003B5647">
        <w:rPr>
          <w:rFonts w:ascii="Arial" w:eastAsia="Times New Roman" w:hAnsi="Arial" w:cs="Arial"/>
          <w:snapToGrid w:val="0"/>
          <w:lang w:eastAsia="en-GB" w:bidi="ar-SA"/>
        </w:rPr>
        <w:t>taisteal</w:t>
      </w:r>
      <w:proofErr w:type="spellEnd"/>
      <w:r w:rsidRPr="003B5647">
        <w:rPr>
          <w:rFonts w:ascii="Arial" w:eastAsia="Times New Roman" w:hAnsi="Arial" w:cs="Arial"/>
          <w:snapToGrid w:val="0"/>
          <w:lang w:eastAsia="en-GB" w:bidi="ar-SA"/>
        </w:rPr>
        <w:t xml:space="preserve"> a </w:t>
      </w:r>
      <w:proofErr w:type="spellStart"/>
      <w:r w:rsidRPr="003B5647">
        <w:rPr>
          <w:rFonts w:ascii="Arial" w:eastAsia="Times New Roman" w:hAnsi="Arial" w:cs="Arial"/>
          <w:snapToGrid w:val="0"/>
          <w:lang w:eastAsia="en-GB" w:bidi="ar-SA"/>
        </w:rPr>
        <w:t>bhaineann</w:t>
      </w:r>
      <w:proofErr w:type="spellEnd"/>
      <w:r w:rsidRPr="003B5647">
        <w:rPr>
          <w:rFonts w:ascii="Arial" w:eastAsia="Times New Roman" w:hAnsi="Arial" w:cs="Arial"/>
          <w:snapToGrid w:val="0"/>
          <w:lang w:eastAsia="en-GB" w:bidi="ar-SA"/>
        </w:rPr>
        <w:t xml:space="preserve"> leis an </w:t>
      </w:r>
      <w:proofErr w:type="spellStart"/>
      <w:r w:rsidRPr="003B5647">
        <w:rPr>
          <w:rFonts w:ascii="Arial" w:eastAsia="Times New Roman" w:hAnsi="Arial" w:cs="Arial"/>
          <w:snapToGrid w:val="0"/>
          <w:lang w:eastAsia="en-GB" w:bidi="ar-SA"/>
        </w:rPr>
        <w:t>obair</w:t>
      </w:r>
      <w:proofErr w:type="spellEnd"/>
      <w:r w:rsidRPr="003B5647">
        <w:rPr>
          <w:rFonts w:ascii="Arial" w:eastAsia="Times New Roman" w:hAnsi="Arial" w:cs="Arial"/>
          <w:snapToGrid w:val="0"/>
          <w:lang w:eastAsia="en-GB" w:bidi="ar-SA"/>
        </w:rPr>
        <w:t xml:space="preserve"> de </w:t>
      </w:r>
      <w:proofErr w:type="spellStart"/>
      <w:r w:rsidRPr="003B5647">
        <w:rPr>
          <w:rFonts w:ascii="Arial" w:eastAsia="Times New Roman" w:hAnsi="Arial" w:cs="Arial"/>
          <w:snapToGrid w:val="0"/>
          <w:lang w:eastAsia="en-GB" w:bidi="ar-SA"/>
        </w:rPr>
        <w:t>réir</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ciorcláin</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na</w:t>
      </w:r>
      <w:proofErr w:type="spellEnd"/>
      <w:r w:rsidRPr="003B5647">
        <w:rPr>
          <w:rFonts w:ascii="Arial" w:eastAsia="Times New Roman" w:hAnsi="Arial" w:cs="Arial"/>
          <w:snapToGrid w:val="0"/>
          <w:lang w:eastAsia="en-GB" w:bidi="ar-SA"/>
        </w:rPr>
        <w:t xml:space="preserve"> </w:t>
      </w:r>
      <w:proofErr w:type="spellStart"/>
      <w:r w:rsidRPr="003B5647">
        <w:rPr>
          <w:rFonts w:ascii="Arial" w:eastAsia="Times New Roman" w:hAnsi="Arial" w:cs="Arial"/>
          <w:snapToGrid w:val="0"/>
          <w:lang w:eastAsia="en-GB" w:bidi="ar-SA"/>
        </w:rPr>
        <w:t>Roinne</w:t>
      </w:r>
      <w:proofErr w:type="spellEnd"/>
      <w:r w:rsidRPr="003B5647">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4A3F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BF798B" w:rsidRDefault="00721B38" w:rsidP="00FF5E26">
      <w:pPr>
        <w:numPr>
          <w:ilvl w:val="0"/>
          <w:numId w:val="2"/>
        </w:numPr>
        <w:tabs>
          <w:tab w:val="num" w:pos="0"/>
        </w:tabs>
        <w:spacing w:line="360" w:lineRule="auto"/>
        <w:ind w:left="0" w:hanging="6"/>
        <w:rPr>
          <w:rFonts w:ascii="Arial" w:hAnsi="Arial" w:cs="Arial"/>
          <w:snapToGrid w:val="0"/>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6D00BA36" w:rsidR="00C17B50" w:rsidRPr="00BF798B" w:rsidRDefault="00721B38" w:rsidP="00BF798B">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905424A" w14:textId="69CCE387" w:rsidR="00A03318" w:rsidRDefault="00A03318" w:rsidP="00FF5E26">
      <w:pPr>
        <w:pStyle w:val="NoSpacing"/>
        <w:spacing w:line="360" w:lineRule="auto"/>
        <w:rPr>
          <w:rFonts w:ascii="Arial" w:hAnsi="Arial" w:cs="Arial"/>
          <w:szCs w:val="24"/>
        </w:rPr>
      </w:pPr>
    </w:p>
    <w:p w14:paraId="32E8DABD" w14:textId="77777777" w:rsidR="00910D60" w:rsidRPr="00FF5E26" w:rsidRDefault="00910D60"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35257FFD"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Cathrach na Gaillimhe, Halla na </w:t>
      </w:r>
      <w:r w:rsidRPr="004A3F72">
        <w:rPr>
          <w:rFonts w:ascii="Arial" w:hAnsi="Arial" w:cs="Arial"/>
          <w:b/>
          <w:bCs/>
          <w:lang w:val="ga"/>
        </w:rPr>
        <w:t>Cathrach, Bóthar an Choláiste, Gaillimh,</w:t>
      </w:r>
      <w:r w:rsidRPr="004A3F72">
        <w:rPr>
          <w:rFonts w:ascii="Arial" w:hAnsi="Arial" w:cs="Arial"/>
          <w:lang w:val="ga"/>
        </w:rPr>
        <w:t xml:space="preserve"> tráth nach déanaí </w:t>
      </w:r>
      <w:bookmarkStart w:id="9" w:name="_Hlk138411002"/>
      <w:r w:rsidRPr="004A3F72">
        <w:rPr>
          <w:rFonts w:ascii="Arial" w:hAnsi="Arial" w:cs="Arial"/>
          <w:lang w:val="ga"/>
        </w:rPr>
        <w:t xml:space="preserve">ná </w:t>
      </w:r>
      <w:bookmarkStart w:id="10" w:name="_Hlk169261834"/>
      <w:bookmarkEnd w:id="9"/>
      <w:r w:rsidR="00DE6CA1" w:rsidRPr="004A3F72">
        <w:rPr>
          <w:rFonts w:ascii="Arial" w:hAnsi="Arial" w:cs="Arial"/>
          <w:b/>
          <w:u w:val="single"/>
          <w:lang w:val="en-US"/>
        </w:rPr>
        <w:t>4.</w:t>
      </w:r>
      <w:r w:rsidR="00DE6CA1" w:rsidRPr="00BF798B">
        <w:rPr>
          <w:rFonts w:ascii="Arial" w:hAnsi="Arial" w:cs="Arial"/>
          <w:b/>
          <w:u w:val="single"/>
          <w:lang w:val="en-US"/>
        </w:rPr>
        <w:t xml:space="preserve">00pm </w:t>
      </w:r>
      <w:proofErr w:type="spellStart"/>
      <w:r w:rsidR="00DE6CA1" w:rsidRPr="00BF798B">
        <w:rPr>
          <w:rFonts w:ascii="Arial" w:hAnsi="Arial" w:cs="Arial"/>
          <w:b/>
          <w:u w:val="single"/>
          <w:lang w:val="en-US"/>
        </w:rPr>
        <w:t>Dé</w:t>
      </w:r>
      <w:proofErr w:type="spellEnd"/>
      <w:r w:rsidR="00DE6CA1" w:rsidRPr="00BF798B">
        <w:rPr>
          <w:rFonts w:ascii="Arial" w:hAnsi="Arial" w:cs="Arial"/>
          <w:b/>
          <w:u w:val="single"/>
          <w:lang w:val="en-US"/>
        </w:rPr>
        <w:t xml:space="preserve"> </w:t>
      </w:r>
      <w:r w:rsidR="00BF798B" w:rsidRPr="00BF798B">
        <w:rPr>
          <w:rFonts w:ascii="Arial" w:hAnsi="Arial" w:cs="Arial"/>
          <w:b/>
          <w:u w:val="single"/>
          <w:lang w:val="en-US"/>
        </w:rPr>
        <w:t>Luain,</w:t>
      </w:r>
      <w:r w:rsidR="00BF798B">
        <w:rPr>
          <w:rFonts w:ascii="Arial" w:hAnsi="Arial" w:cs="Arial"/>
          <w:b/>
          <w:u w:val="single"/>
          <w:lang w:val="en-US"/>
        </w:rPr>
        <w:t xml:space="preserve"> 14 </w:t>
      </w:r>
      <w:proofErr w:type="spellStart"/>
      <w:r w:rsidR="00BF798B">
        <w:rPr>
          <w:rFonts w:ascii="Arial" w:hAnsi="Arial" w:cs="Arial"/>
          <w:b/>
          <w:u w:val="single"/>
          <w:lang w:val="en-US"/>
        </w:rPr>
        <w:t>Deireadh</w:t>
      </w:r>
      <w:proofErr w:type="spellEnd"/>
      <w:r w:rsidR="00BF798B">
        <w:rPr>
          <w:rFonts w:ascii="Arial" w:hAnsi="Arial" w:cs="Arial"/>
          <w:b/>
          <w:u w:val="single"/>
          <w:lang w:val="en-US"/>
        </w:rPr>
        <w:t xml:space="preserve"> </w:t>
      </w:r>
      <w:proofErr w:type="spellStart"/>
      <w:r w:rsidR="00BF798B">
        <w:rPr>
          <w:rFonts w:ascii="Arial" w:hAnsi="Arial" w:cs="Arial"/>
          <w:b/>
          <w:u w:val="single"/>
          <w:lang w:val="en-US"/>
        </w:rPr>
        <w:t>Fómhair</w:t>
      </w:r>
      <w:proofErr w:type="spellEnd"/>
      <w:r w:rsidR="004A3F72" w:rsidRPr="004A3F72">
        <w:rPr>
          <w:rFonts w:ascii="Arial" w:hAnsi="Arial" w:cs="Arial"/>
          <w:b/>
          <w:u w:val="single"/>
          <w:lang w:val="en-US"/>
        </w:rPr>
        <w:t xml:space="preserve"> 2024</w:t>
      </w:r>
      <w:r w:rsidR="005D478E" w:rsidRPr="004A3F72">
        <w:rPr>
          <w:rFonts w:ascii="Arial" w:hAnsi="Arial" w:cs="Arial"/>
          <w:b/>
          <w:u w:val="single"/>
          <w:lang w:val="en-US"/>
        </w:rPr>
        <w:t xml:space="preserve">. </w:t>
      </w:r>
      <w:bookmarkEnd w:id="10"/>
      <w:r w:rsidRPr="004A3F72">
        <w:rPr>
          <w:rFonts w:ascii="Arial" w:hAnsi="Arial" w:cs="Arial"/>
          <w:lang w:val="ga"/>
        </w:rPr>
        <w:t xml:space="preserve">Ní thógfar san </w:t>
      </w:r>
      <w:r w:rsidRPr="00FF5E26">
        <w:rPr>
          <w:rFonts w:ascii="Arial" w:hAnsi="Arial" w:cs="Arial"/>
          <w:lang w:val="ga"/>
        </w:rPr>
        <w:t>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w:t>
      </w:r>
      <w:r w:rsidRPr="00FF5E26">
        <w:rPr>
          <w:rFonts w:ascii="Arial" w:hAnsi="Arial" w:cs="Arial"/>
          <w:lang w:val="ga"/>
        </w:rPr>
        <w:lastRenderedPageBreak/>
        <w:t>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3"/>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5F215838" w14:textId="02BFBA9B" w:rsidR="004327F7" w:rsidRPr="00021493" w:rsidRDefault="004327F7" w:rsidP="004327F7">
    <w:pPr>
      <w:ind w:left="-567" w:right="-765"/>
      <w:jc w:val="center"/>
      <w:rPr>
        <w:rFonts w:ascii="Calibri" w:hAnsi="Calibri" w:cs="Calibri"/>
        <w:b/>
        <w:sz w:val="28"/>
        <w:szCs w:val="28"/>
        <w:lang w:val="ga"/>
      </w:rPr>
    </w:pPr>
    <w:r w:rsidRPr="00021493">
      <w:rPr>
        <w:rFonts w:ascii="Calibri" w:hAnsi="Calibri" w:cs="Calibri"/>
        <w:b/>
        <w:sz w:val="28"/>
        <w:szCs w:val="28"/>
        <w:lang w:val="ga"/>
      </w:rPr>
      <w:t xml:space="preserve">Oifigeach </w:t>
    </w:r>
    <w:r w:rsidR="00041799">
      <w:rPr>
        <w:rFonts w:ascii="Calibri" w:hAnsi="Calibri" w:cs="Calibri"/>
        <w:b/>
        <w:sz w:val="28"/>
        <w:szCs w:val="28"/>
        <w:lang w:val="ga"/>
      </w:rPr>
      <w:t xml:space="preserve">Cúnta </w:t>
    </w:r>
    <w:r w:rsidRPr="00021493">
      <w:rPr>
        <w:rFonts w:ascii="Calibri" w:hAnsi="Calibri" w:cs="Calibri"/>
        <w:b/>
        <w:sz w:val="28"/>
        <w:szCs w:val="28"/>
        <w:lang w:val="ga"/>
      </w:rPr>
      <w:t>Foirne</w:t>
    </w:r>
    <w:r w:rsidR="00041799">
      <w:rPr>
        <w:rFonts w:ascii="Calibri" w:hAnsi="Calibri" w:cs="Calibri"/>
        <w:b/>
        <w:sz w:val="28"/>
        <w:szCs w:val="28"/>
        <w:lang w:val="ga"/>
      </w:rPr>
      <w:t xml:space="preserve"> (Grád IV)</w:t>
    </w:r>
    <w:r w:rsidRPr="00021493">
      <w:rPr>
        <w:rFonts w:ascii="Calibri" w:hAnsi="Calibri" w:cs="Calibri"/>
        <w:b/>
        <w:sz w:val="28"/>
        <w:szCs w:val="28"/>
        <w:lang w:val="ga"/>
      </w:rPr>
      <w:t xml:space="preserve"> </w:t>
    </w:r>
  </w:p>
  <w:p w14:paraId="483EAAC1" w14:textId="4658E69A" w:rsidR="001E660F" w:rsidRPr="001E660F" w:rsidRDefault="001E660F" w:rsidP="001E660F">
    <w:pPr>
      <w:pStyle w:val="BlockText"/>
      <w:spacing w:line="360" w:lineRule="auto"/>
      <w:ind w:right="-765"/>
      <w:jc w:val="center"/>
      <w:rPr>
        <w:rFonts w:asciiTheme="minorHAnsi" w:hAnsiTheme="minorHAnsi" w:cstheme="minorHAnsi"/>
        <w:b/>
        <w:bCs/>
      </w:rPr>
    </w:pP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34235"/>
    <w:multiLevelType w:val="hybridMultilevel"/>
    <w:tmpl w:val="69788D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1996B38"/>
    <w:multiLevelType w:val="hybridMultilevel"/>
    <w:tmpl w:val="5DF27DCE"/>
    <w:lvl w:ilvl="0" w:tplc="1CCC4128">
      <w:start w:val="1"/>
      <w:numFmt w:val="lowerLetter"/>
      <w:lvlText w:val="(%1)"/>
      <w:lvlJc w:val="left"/>
      <w:pPr>
        <w:ind w:left="502" w:hanging="360"/>
      </w:pPr>
      <w:rPr>
        <w:rFonts w:hint="default"/>
        <w:b/>
        <w:bCs/>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D193745"/>
    <w:multiLevelType w:val="hybridMultilevel"/>
    <w:tmpl w:val="5AF03560"/>
    <w:lvl w:ilvl="0" w:tplc="B502B8A0">
      <w:start w:val="1"/>
      <w:numFmt w:val="lowerLetter"/>
      <w:lvlText w:val="(%1)"/>
      <w:lvlJc w:val="left"/>
      <w:pPr>
        <w:ind w:left="1080" w:hanging="360"/>
      </w:pPr>
      <w:rPr>
        <w:rFonts w:hint="default"/>
        <w:b/>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 w15:restartNumberingAfterBreak="0">
    <w:nsid w:val="0EDA7967"/>
    <w:multiLevelType w:val="hybridMultilevel"/>
    <w:tmpl w:val="58925D32"/>
    <w:lvl w:ilvl="0" w:tplc="32E6ED14">
      <w:start w:val="1"/>
      <w:numFmt w:val="bullet"/>
      <w:lvlText w:val=""/>
      <w:lvlJc w:val="left"/>
      <w:pPr>
        <w:ind w:left="720" w:hanging="360"/>
      </w:pPr>
      <w:rPr>
        <w:rFonts w:ascii="Symbol" w:hAnsi="Symbol" w:hint="default"/>
      </w:rPr>
    </w:lvl>
    <w:lvl w:ilvl="1" w:tplc="A1FA8446" w:tentative="1">
      <w:start w:val="1"/>
      <w:numFmt w:val="bullet"/>
      <w:lvlText w:val="o"/>
      <w:lvlJc w:val="left"/>
      <w:pPr>
        <w:ind w:left="1440" w:hanging="360"/>
      </w:pPr>
      <w:rPr>
        <w:rFonts w:ascii="Courier New" w:hAnsi="Courier New" w:cs="Courier New" w:hint="default"/>
      </w:rPr>
    </w:lvl>
    <w:lvl w:ilvl="2" w:tplc="05CCA160" w:tentative="1">
      <w:start w:val="1"/>
      <w:numFmt w:val="bullet"/>
      <w:lvlText w:val=""/>
      <w:lvlJc w:val="left"/>
      <w:pPr>
        <w:ind w:left="2160" w:hanging="360"/>
      </w:pPr>
      <w:rPr>
        <w:rFonts w:ascii="Wingdings" w:hAnsi="Wingdings" w:hint="default"/>
      </w:rPr>
    </w:lvl>
    <w:lvl w:ilvl="3" w:tplc="5E72B03A" w:tentative="1">
      <w:start w:val="1"/>
      <w:numFmt w:val="bullet"/>
      <w:lvlText w:val=""/>
      <w:lvlJc w:val="left"/>
      <w:pPr>
        <w:ind w:left="2880" w:hanging="360"/>
      </w:pPr>
      <w:rPr>
        <w:rFonts w:ascii="Symbol" w:hAnsi="Symbol" w:hint="default"/>
      </w:rPr>
    </w:lvl>
    <w:lvl w:ilvl="4" w:tplc="2A5C923A" w:tentative="1">
      <w:start w:val="1"/>
      <w:numFmt w:val="bullet"/>
      <w:lvlText w:val="o"/>
      <w:lvlJc w:val="left"/>
      <w:pPr>
        <w:ind w:left="3600" w:hanging="360"/>
      </w:pPr>
      <w:rPr>
        <w:rFonts w:ascii="Courier New" w:hAnsi="Courier New" w:cs="Courier New" w:hint="default"/>
      </w:rPr>
    </w:lvl>
    <w:lvl w:ilvl="5" w:tplc="5C82806A" w:tentative="1">
      <w:start w:val="1"/>
      <w:numFmt w:val="bullet"/>
      <w:lvlText w:val=""/>
      <w:lvlJc w:val="left"/>
      <w:pPr>
        <w:ind w:left="4320" w:hanging="360"/>
      </w:pPr>
      <w:rPr>
        <w:rFonts w:ascii="Wingdings" w:hAnsi="Wingdings" w:hint="default"/>
      </w:rPr>
    </w:lvl>
    <w:lvl w:ilvl="6" w:tplc="CD189530" w:tentative="1">
      <w:start w:val="1"/>
      <w:numFmt w:val="bullet"/>
      <w:lvlText w:val=""/>
      <w:lvlJc w:val="left"/>
      <w:pPr>
        <w:ind w:left="5040" w:hanging="360"/>
      </w:pPr>
      <w:rPr>
        <w:rFonts w:ascii="Symbol" w:hAnsi="Symbol" w:hint="default"/>
      </w:rPr>
    </w:lvl>
    <w:lvl w:ilvl="7" w:tplc="DFAC5F2E" w:tentative="1">
      <w:start w:val="1"/>
      <w:numFmt w:val="bullet"/>
      <w:lvlText w:val="o"/>
      <w:lvlJc w:val="left"/>
      <w:pPr>
        <w:ind w:left="5760" w:hanging="360"/>
      </w:pPr>
      <w:rPr>
        <w:rFonts w:ascii="Courier New" w:hAnsi="Courier New" w:cs="Courier New" w:hint="default"/>
      </w:rPr>
    </w:lvl>
    <w:lvl w:ilvl="8" w:tplc="D27C63B8" w:tentative="1">
      <w:start w:val="1"/>
      <w:numFmt w:val="bullet"/>
      <w:lvlText w:val=""/>
      <w:lvlJc w:val="left"/>
      <w:pPr>
        <w:ind w:left="6480" w:hanging="360"/>
      </w:pPr>
      <w:rPr>
        <w:rFonts w:ascii="Wingdings" w:hAnsi="Wingdings" w:hint="default"/>
      </w:rPr>
    </w:lvl>
  </w:abstractNum>
  <w:abstractNum w:abstractNumId="11" w15:restartNumberingAfterBreak="0">
    <w:nsid w:val="12FE46E5"/>
    <w:multiLevelType w:val="hybridMultilevel"/>
    <w:tmpl w:val="05389C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ABC50EA"/>
    <w:multiLevelType w:val="hybridMultilevel"/>
    <w:tmpl w:val="725CD6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E5E340B"/>
    <w:multiLevelType w:val="hybridMultilevel"/>
    <w:tmpl w:val="784C70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8E68E6"/>
    <w:multiLevelType w:val="hybridMultilevel"/>
    <w:tmpl w:val="0CB85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2346370"/>
    <w:multiLevelType w:val="hybridMultilevel"/>
    <w:tmpl w:val="3BBAB2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7D25E25"/>
    <w:multiLevelType w:val="hybridMultilevel"/>
    <w:tmpl w:val="F446D498"/>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0"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CA53B1E"/>
    <w:multiLevelType w:val="multilevel"/>
    <w:tmpl w:val="8F30B5DE"/>
    <w:lvl w:ilvl="0">
      <w:start w:val="1"/>
      <w:numFmt w:val="bullet"/>
      <w:lvlText w:val=""/>
      <w:lvlJc w:val="left"/>
      <w:pPr>
        <w:tabs>
          <w:tab w:val="num" w:pos="1058"/>
        </w:tabs>
        <w:ind w:left="1490" w:hanging="432"/>
      </w:pPr>
      <w:rPr>
        <w:rFonts w:ascii="Symbol" w:hAnsi="Symbol" w:hint="default"/>
      </w:r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2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FC03EB7"/>
    <w:multiLevelType w:val="hybridMultilevel"/>
    <w:tmpl w:val="41421498"/>
    <w:lvl w:ilvl="0" w:tplc="AD6C9E4C">
      <w:start w:val="1"/>
      <w:numFmt w:val="bullet"/>
      <w:lvlText w:val=""/>
      <w:lvlJc w:val="left"/>
      <w:pPr>
        <w:ind w:left="720" w:hanging="360"/>
      </w:pPr>
      <w:rPr>
        <w:rFonts w:ascii="Symbol" w:hAnsi="Symbol" w:hint="default"/>
      </w:rPr>
    </w:lvl>
    <w:lvl w:ilvl="1" w:tplc="75640524" w:tentative="1">
      <w:start w:val="1"/>
      <w:numFmt w:val="bullet"/>
      <w:lvlText w:val="o"/>
      <w:lvlJc w:val="left"/>
      <w:pPr>
        <w:ind w:left="1440" w:hanging="360"/>
      </w:pPr>
      <w:rPr>
        <w:rFonts w:ascii="Courier New" w:hAnsi="Courier New" w:cs="Courier New" w:hint="default"/>
      </w:rPr>
    </w:lvl>
    <w:lvl w:ilvl="2" w:tplc="7DFE1158" w:tentative="1">
      <w:start w:val="1"/>
      <w:numFmt w:val="bullet"/>
      <w:lvlText w:val=""/>
      <w:lvlJc w:val="left"/>
      <w:pPr>
        <w:ind w:left="2160" w:hanging="360"/>
      </w:pPr>
      <w:rPr>
        <w:rFonts w:ascii="Wingdings" w:hAnsi="Wingdings" w:hint="default"/>
      </w:rPr>
    </w:lvl>
    <w:lvl w:ilvl="3" w:tplc="E0E8A4D4" w:tentative="1">
      <w:start w:val="1"/>
      <w:numFmt w:val="bullet"/>
      <w:lvlText w:val=""/>
      <w:lvlJc w:val="left"/>
      <w:pPr>
        <w:ind w:left="2880" w:hanging="360"/>
      </w:pPr>
      <w:rPr>
        <w:rFonts w:ascii="Symbol" w:hAnsi="Symbol" w:hint="default"/>
      </w:rPr>
    </w:lvl>
    <w:lvl w:ilvl="4" w:tplc="E340BE00" w:tentative="1">
      <w:start w:val="1"/>
      <w:numFmt w:val="bullet"/>
      <w:lvlText w:val="o"/>
      <w:lvlJc w:val="left"/>
      <w:pPr>
        <w:ind w:left="3600" w:hanging="360"/>
      </w:pPr>
      <w:rPr>
        <w:rFonts w:ascii="Courier New" w:hAnsi="Courier New" w:cs="Courier New" w:hint="default"/>
      </w:rPr>
    </w:lvl>
    <w:lvl w:ilvl="5" w:tplc="B95A3082" w:tentative="1">
      <w:start w:val="1"/>
      <w:numFmt w:val="bullet"/>
      <w:lvlText w:val=""/>
      <w:lvlJc w:val="left"/>
      <w:pPr>
        <w:ind w:left="4320" w:hanging="360"/>
      </w:pPr>
      <w:rPr>
        <w:rFonts w:ascii="Wingdings" w:hAnsi="Wingdings" w:hint="default"/>
      </w:rPr>
    </w:lvl>
    <w:lvl w:ilvl="6" w:tplc="39E67D40" w:tentative="1">
      <w:start w:val="1"/>
      <w:numFmt w:val="bullet"/>
      <w:lvlText w:val=""/>
      <w:lvlJc w:val="left"/>
      <w:pPr>
        <w:ind w:left="5040" w:hanging="360"/>
      </w:pPr>
      <w:rPr>
        <w:rFonts w:ascii="Symbol" w:hAnsi="Symbol" w:hint="default"/>
      </w:rPr>
    </w:lvl>
    <w:lvl w:ilvl="7" w:tplc="83C6E8E2" w:tentative="1">
      <w:start w:val="1"/>
      <w:numFmt w:val="bullet"/>
      <w:lvlText w:val="o"/>
      <w:lvlJc w:val="left"/>
      <w:pPr>
        <w:ind w:left="5760" w:hanging="360"/>
      </w:pPr>
      <w:rPr>
        <w:rFonts w:ascii="Courier New" w:hAnsi="Courier New" w:cs="Courier New" w:hint="default"/>
      </w:rPr>
    </w:lvl>
    <w:lvl w:ilvl="8" w:tplc="CDF85438" w:tentative="1">
      <w:start w:val="1"/>
      <w:numFmt w:val="bullet"/>
      <w:lvlText w:val=""/>
      <w:lvlJc w:val="left"/>
      <w:pPr>
        <w:ind w:left="6480" w:hanging="360"/>
      </w:pPr>
      <w:rPr>
        <w:rFonts w:ascii="Wingdings" w:hAnsi="Wingdings" w:hint="default"/>
      </w:rPr>
    </w:lvl>
  </w:abstractNum>
  <w:abstractNum w:abstractNumId="2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7"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8"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9" w15:restartNumberingAfterBreak="0">
    <w:nsid w:val="626629FC"/>
    <w:multiLevelType w:val="hybridMultilevel"/>
    <w:tmpl w:val="A3F45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102CA"/>
    <w:multiLevelType w:val="hybridMultilevel"/>
    <w:tmpl w:val="6606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5540528"/>
    <w:multiLevelType w:val="hybridMultilevel"/>
    <w:tmpl w:val="1C6469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12C18"/>
    <w:multiLevelType w:val="hybridMultilevel"/>
    <w:tmpl w:val="B46E67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BC2074D"/>
    <w:multiLevelType w:val="hybridMultilevel"/>
    <w:tmpl w:val="86C0075E"/>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6"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7FF07923"/>
    <w:multiLevelType w:val="hybridMultilevel"/>
    <w:tmpl w:val="EF1230E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16cid:durableId="443693118">
    <w:abstractNumId w:val="1"/>
  </w:num>
  <w:num w:numId="2" w16cid:durableId="1286232746">
    <w:abstractNumId w:val="0"/>
  </w:num>
  <w:num w:numId="3" w16cid:durableId="1588465995">
    <w:abstractNumId w:val="5"/>
  </w:num>
  <w:num w:numId="4" w16cid:durableId="13823408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7"/>
  </w:num>
  <w:num w:numId="6" w16cid:durableId="233319716">
    <w:abstractNumId w:val="23"/>
  </w:num>
  <w:num w:numId="7" w16cid:durableId="389891707">
    <w:abstractNumId w:val="32"/>
  </w:num>
  <w:num w:numId="8" w16cid:durableId="713118541">
    <w:abstractNumId w:val="34"/>
  </w:num>
  <w:num w:numId="9" w16cid:durableId="932276908">
    <w:abstractNumId w:val="25"/>
  </w:num>
  <w:num w:numId="10" w16cid:durableId="1673297617">
    <w:abstractNumId w:val="36"/>
  </w:num>
  <w:num w:numId="11" w16cid:durableId="1106267605">
    <w:abstractNumId w:val="21"/>
  </w:num>
  <w:num w:numId="12" w16cid:durableId="2076469345">
    <w:abstractNumId w:val="7"/>
  </w:num>
  <w:num w:numId="13" w16cid:durableId="1755122482">
    <w:abstractNumId w:val="6"/>
  </w:num>
  <w:num w:numId="14" w16cid:durableId="382603164">
    <w:abstractNumId w:val="33"/>
  </w:num>
  <w:num w:numId="15" w16cid:durableId="1022436890">
    <w:abstractNumId w:val="31"/>
  </w:num>
  <w:num w:numId="16" w16cid:durableId="536623474">
    <w:abstractNumId w:val="4"/>
  </w:num>
  <w:num w:numId="17" w16cid:durableId="118648453">
    <w:abstractNumId w:val="28"/>
  </w:num>
  <w:num w:numId="18" w16cid:durableId="1238633047">
    <w:abstractNumId w:val="9"/>
  </w:num>
  <w:num w:numId="19" w16cid:durableId="608707019">
    <w:abstractNumId w:val="12"/>
  </w:num>
  <w:num w:numId="20" w16cid:durableId="889076743">
    <w:abstractNumId w:val="18"/>
  </w:num>
  <w:num w:numId="21" w16cid:durableId="3095799">
    <w:abstractNumId w:val="13"/>
  </w:num>
  <w:num w:numId="22" w16cid:durableId="514342431">
    <w:abstractNumId w:val="14"/>
  </w:num>
  <w:num w:numId="23" w16cid:durableId="247080652">
    <w:abstractNumId w:val="8"/>
  </w:num>
  <w:num w:numId="24" w16cid:durableId="1409616679">
    <w:abstractNumId w:val="29"/>
  </w:num>
  <w:num w:numId="25" w16cid:durableId="615597539">
    <w:abstractNumId w:val="15"/>
  </w:num>
  <w:num w:numId="26" w16cid:durableId="841775863">
    <w:abstractNumId w:val="17"/>
  </w:num>
  <w:num w:numId="27" w16cid:durableId="128205978">
    <w:abstractNumId w:val="35"/>
  </w:num>
  <w:num w:numId="28" w16cid:durableId="570194625">
    <w:abstractNumId w:val="37"/>
  </w:num>
  <w:num w:numId="29" w16cid:durableId="526724361">
    <w:abstractNumId w:val="16"/>
  </w:num>
  <w:num w:numId="30" w16cid:durableId="1880241839">
    <w:abstractNumId w:val="30"/>
  </w:num>
  <w:num w:numId="31" w16cid:durableId="571046487">
    <w:abstractNumId w:val="20"/>
  </w:num>
  <w:num w:numId="32" w16cid:durableId="739864825">
    <w:abstractNumId w:val="22"/>
  </w:num>
  <w:num w:numId="33" w16cid:durableId="497385030">
    <w:abstractNumId w:val="3"/>
  </w:num>
  <w:num w:numId="34" w16cid:durableId="1378511744">
    <w:abstractNumId w:val="11"/>
  </w:num>
  <w:num w:numId="35" w16cid:durableId="110707831">
    <w:abstractNumId w:val="19"/>
  </w:num>
  <w:num w:numId="36" w16cid:durableId="183327447">
    <w:abstractNumId w:val="24"/>
  </w:num>
  <w:num w:numId="37" w16cid:durableId="1648587485">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0E68"/>
    <w:rsid w:val="0000250C"/>
    <w:rsid w:val="00024212"/>
    <w:rsid w:val="00025967"/>
    <w:rsid w:val="00030AEF"/>
    <w:rsid w:val="00033268"/>
    <w:rsid w:val="00041799"/>
    <w:rsid w:val="0004659F"/>
    <w:rsid w:val="0005585C"/>
    <w:rsid w:val="00067B50"/>
    <w:rsid w:val="00070D2F"/>
    <w:rsid w:val="000759CF"/>
    <w:rsid w:val="0008668F"/>
    <w:rsid w:val="00087578"/>
    <w:rsid w:val="000A214C"/>
    <w:rsid w:val="000A2B8B"/>
    <w:rsid w:val="000B4B85"/>
    <w:rsid w:val="000B5850"/>
    <w:rsid w:val="000C1B54"/>
    <w:rsid w:val="000C6E50"/>
    <w:rsid w:val="000F020E"/>
    <w:rsid w:val="000F31F8"/>
    <w:rsid w:val="0010247E"/>
    <w:rsid w:val="00104C9D"/>
    <w:rsid w:val="00110260"/>
    <w:rsid w:val="001349C5"/>
    <w:rsid w:val="0013579A"/>
    <w:rsid w:val="00135EA1"/>
    <w:rsid w:val="00144969"/>
    <w:rsid w:val="00151CDD"/>
    <w:rsid w:val="00167F0E"/>
    <w:rsid w:val="00170156"/>
    <w:rsid w:val="00191C42"/>
    <w:rsid w:val="00193648"/>
    <w:rsid w:val="00197733"/>
    <w:rsid w:val="001A17AC"/>
    <w:rsid w:val="001A3079"/>
    <w:rsid w:val="001A7740"/>
    <w:rsid w:val="001B0E7B"/>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2F4210"/>
    <w:rsid w:val="00303E3D"/>
    <w:rsid w:val="003113BD"/>
    <w:rsid w:val="003234FC"/>
    <w:rsid w:val="0033089A"/>
    <w:rsid w:val="003335BD"/>
    <w:rsid w:val="003400BF"/>
    <w:rsid w:val="00341D82"/>
    <w:rsid w:val="003823B3"/>
    <w:rsid w:val="0038479D"/>
    <w:rsid w:val="003B04BE"/>
    <w:rsid w:val="003B5647"/>
    <w:rsid w:val="003C1D9E"/>
    <w:rsid w:val="003D17C5"/>
    <w:rsid w:val="003E03BC"/>
    <w:rsid w:val="003E1F86"/>
    <w:rsid w:val="003E5F02"/>
    <w:rsid w:val="00410579"/>
    <w:rsid w:val="00412C92"/>
    <w:rsid w:val="00414A72"/>
    <w:rsid w:val="004327F7"/>
    <w:rsid w:val="004613BB"/>
    <w:rsid w:val="004714B3"/>
    <w:rsid w:val="00482D08"/>
    <w:rsid w:val="00482D73"/>
    <w:rsid w:val="00493E57"/>
    <w:rsid w:val="00494E74"/>
    <w:rsid w:val="00496A6F"/>
    <w:rsid w:val="004A3F72"/>
    <w:rsid w:val="004B26A4"/>
    <w:rsid w:val="004B2CA1"/>
    <w:rsid w:val="004B4CB1"/>
    <w:rsid w:val="004B7524"/>
    <w:rsid w:val="004C408B"/>
    <w:rsid w:val="004C5F18"/>
    <w:rsid w:val="004E032A"/>
    <w:rsid w:val="004E3A19"/>
    <w:rsid w:val="00506EC8"/>
    <w:rsid w:val="00520CFA"/>
    <w:rsid w:val="00520F1B"/>
    <w:rsid w:val="00525BB3"/>
    <w:rsid w:val="00526647"/>
    <w:rsid w:val="00531F48"/>
    <w:rsid w:val="00554C42"/>
    <w:rsid w:val="00555573"/>
    <w:rsid w:val="0056158D"/>
    <w:rsid w:val="00561FAA"/>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37330"/>
    <w:rsid w:val="0074230F"/>
    <w:rsid w:val="007470B0"/>
    <w:rsid w:val="007521AC"/>
    <w:rsid w:val="00767D00"/>
    <w:rsid w:val="00777C4B"/>
    <w:rsid w:val="00791DAA"/>
    <w:rsid w:val="00793FCD"/>
    <w:rsid w:val="007A4921"/>
    <w:rsid w:val="007F362C"/>
    <w:rsid w:val="007F7F39"/>
    <w:rsid w:val="008008B5"/>
    <w:rsid w:val="00805E4F"/>
    <w:rsid w:val="008179B1"/>
    <w:rsid w:val="00822F34"/>
    <w:rsid w:val="008305F2"/>
    <w:rsid w:val="00835C55"/>
    <w:rsid w:val="00862F7C"/>
    <w:rsid w:val="00864984"/>
    <w:rsid w:val="008651B3"/>
    <w:rsid w:val="00873925"/>
    <w:rsid w:val="00874CCB"/>
    <w:rsid w:val="00876491"/>
    <w:rsid w:val="00881DD7"/>
    <w:rsid w:val="00883717"/>
    <w:rsid w:val="00887792"/>
    <w:rsid w:val="008937E2"/>
    <w:rsid w:val="00895CB3"/>
    <w:rsid w:val="008A2944"/>
    <w:rsid w:val="008A46DD"/>
    <w:rsid w:val="008A4F36"/>
    <w:rsid w:val="008C0EFA"/>
    <w:rsid w:val="008C5EA3"/>
    <w:rsid w:val="008D06F2"/>
    <w:rsid w:val="008D1963"/>
    <w:rsid w:val="008D74A2"/>
    <w:rsid w:val="008E3B41"/>
    <w:rsid w:val="008E3F00"/>
    <w:rsid w:val="008F74AE"/>
    <w:rsid w:val="00905ABE"/>
    <w:rsid w:val="00910D60"/>
    <w:rsid w:val="0091339D"/>
    <w:rsid w:val="00927B7F"/>
    <w:rsid w:val="0093691A"/>
    <w:rsid w:val="00936FE0"/>
    <w:rsid w:val="0094008C"/>
    <w:rsid w:val="00983F13"/>
    <w:rsid w:val="009B135F"/>
    <w:rsid w:val="009C417D"/>
    <w:rsid w:val="009C6D6C"/>
    <w:rsid w:val="009D3723"/>
    <w:rsid w:val="009D6FCD"/>
    <w:rsid w:val="009E4B39"/>
    <w:rsid w:val="00A017A5"/>
    <w:rsid w:val="00A03318"/>
    <w:rsid w:val="00A1743A"/>
    <w:rsid w:val="00A20672"/>
    <w:rsid w:val="00A247D1"/>
    <w:rsid w:val="00A25745"/>
    <w:rsid w:val="00A25E83"/>
    <w:rsid w:val="00A420DD"/>
    <w:rsid w:val="00A51730"/>
    <w:rsid w:val="00A53773"/>
    <w:rsid w:val="00A55B5B"/>
    <w:rsid w:val="00A56BC2"/>
    <w:rsid w:val="00A61E89"/>
    <w:rsid w:val="00A7413E"/>
    <w:rsid w:val="00A80D43"/>
    <w:rsid w:val="00A9056D"/>
    <w:rsid w:val="00AA60F3"/>
    <w:rsid w:val="00AB2D9B"/>
    <w:rsid w:val="00AC5C89"/>
    <w:rsid w:val="00AD00CA"/>
    <w:rsid w:val="00AD3FC9"/>
    <w:rsid w:val="00AE0E68"/>
    <w:rsid w:val="00AF11B5"/>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F3B37"/>
    <w:rsid w:val="00BF71EC"/>
    <w:rsid w:val="00BF798B"/>
    <w:rsid w:val="00C105A5"/>
    <w:rsid w:val="00C17B50"/>
    <w:rsid w:val="00C20215"/>
    <w:rsid w:val="00C216D3"/>
    <w:rsid w:val="00C307B1"/>
    <w:rsid w:val="00C32902"/>
    <w:rsid w:val="00C3729D"/>
    <w:rsid w:val="00C40A00"/>
    <w:rsid w:val="00C40E98"/>
    <w:rsid w:val="00C41453"/>
    <w:rsid w:val="00C4798A"/>
    <w:rsid w:val="00C55ED2"/>
    <w:rsid w:val="00C55EEB"/>
    <w:rsid w:val="00C60EA0"/>
    <w:rsid w:val="00C66C05"/>
    <w:rsid w:val="00C832B2"/>
    <w:rsid w:val="00C8395C"/>
    <w:rsid w:val="00C90F4B"/>
    <w:rsid w:val="00C91399"/>
    <w:rsid w:val="00C9275F"/>
    <w:rsid w:val="00C927F3"/>
    <w:rsid w:val="00CA336B"/>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0B90"/>
    <w:rsid w:val="00DC16C8"/>
    <w:rsid w:val="00DE2021"/>
    <w:rsid w:val="00DE6CA1"/>
    <w:rsid w:val="00E00E55"/>
    <w:rsid w:val="00E0311F"/>
    <w:rsid w:val="00E1246D"/>
    <w:rsid w:val="00E32475"/>
    <w:rsid w:val="00E33DFF"/>
    <w:rsid w:val="00E34F3D"/>
    <w:rsid w:val="00E360C5"/>
    <w:rsid w:val="00E51E41"/>
    <w:rsid w:val="00E554E4"/>
    <w:rsid w:val="00E600BE"/>
    <w:rsid w:val="00E62625"/>
    <w:rsid w:val="00E63C72"/>
    <w:rsid w:val="00E737D1"/>
    <w:rsid w:val="00E80065"/>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IntenseQuote">
    <w:name w:val="Intense Quote"/>
    <w:basedOn w:val="Normal"/>
    <w:next w:val="Normal"/>
    <w:link w:val="IntenseQuoteChar"/>
    <w:uiPriority w:val="30"/>
    <w:qFormat/>
    <w:rsid w:val="003B564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B5647"/>
    <w:rPr>
      <w:rFonts w:ascii="Times New Roman" w:eastAsia="Arial Unicode MS" w:hAnsi="Times New Roman" w:cs="Tahoma"/>
      <w:i/>
      <w:iCs/>
      <w:color w:val="365F91" w:themeColor="accent1" w:themeShade="BF"/>
      <w:kern w:val="1"/>
      <w:sz w:val="24"/>
      <w:szCs w:val="24"/>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76538080">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37582620">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36899185">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5593236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20</Pages>
  <Words>4401</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55</cp:revision>
  <cp:lastPrinted>2019-07-02T10:23:00Z</cp:lastPrinted>
  <dcterms:created xsi:type="dcterms:W3CDTF">2023-06-23T08:50:00Z</dcterms:created>
  <dcterms:modified xsi:type="dcterms:W3CDTF">2024-09-19T09:32:00Z</dcterms:modified>
</cp:coreProperties>
</file>